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1A557" w14:textId="77777777" w:rsidR="005B4FC1" w:rsidRPr="00E0763E" w:rsidRDefault="006A458C" w:rsidP="00E0763E">
      <w:pPr>
        <w:pStyle w:val="Titulodocumento"/>
        <w:rPr>
          <w:rFonts w:ascii="Arial" w:hAnsi="Arial" w:cs="Arial"/>
          <w:sz w:val="40"/>
          <w:szCs w:val="40"/>
        </w:rPr>
      </w:pPr>
      <w:r w:rsidRPr="00E0763E">
        <w:rPr>
          <w:rFonts w:ascii="Arial" w:hAnsi="Arial" w:cs="Arial"/>
          <w:sz w:val="40"/>
          <w:szCs w:val="40"/>
        </w:rPr>
        <w:t>Descripción funcional y técnica del pipeline CI/CD de backend — ADAS Core</w:t>
      </w:r>
    </w:p>
    <w:tbl>
      <w:tblPr>
        <w:tblStyle w:val="Tablaconcuadrcula"/>
        <w:tblW w:w="10152" w:type="dxa"/>
        <w:tblLook w:val="04A0" w:firstRow="1" w:lastRow="0" w:firstColumn="1" w:lastColumn="0" w:noHBand="0" w:noVBand="1"/>
      </w:tblPr>
      <w:tblGrid>
        <w:gridCol w:w="2175"/>
        <w:gridCol w:w="2593"/>
        <w:gridCol w:w="2369"/>
        <w:gridCol w:w="3015"/>
      </w:tblGrid>
      <w:tr w:rsidR="005B4FC1" w:rsidRPr="00E0763E" w14:paraId="6D4C4D3E" w14:textId="77777777" w:rsidTr="00E0763E">
        <w:trPr>
          <w:trHeight w:val="300"/>
          <w:tblHeader/>
        </w:trPr>
        <w:tc>
          <w:tcPr>
            <w:tcW w:w="2175" w:type="dxa"/>
            <w:shd w:val="clear" w:color="auto" w:fill="E5004C"/>
          </w:tcPr>
          <w:p w14:paraId="2890E2C2"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Código</w:t>
            </w:r>
          </w:p>
        </w:tc>
        <w:tc>
          <w:tcPr>
            <w:tcW w:w="2593" w:type="dxa"/>
            <w:shd w:val="clear" w:color="auto" w:fill="FFFFFF" w:themeFill="background1"/>
          </w:tcPr>
          <w:p w14:paraId="5957F262" w14:textId="45A10BB1" w:rsidR="005B4FC1" w:rsidRPr="00E0763E" w:rsidRDefault="4FE8C0B1">
            <w:pPr>
              <w:rPr>
                <w:rFonts w:ascii="Arial" w:hAnsi="Arial" w:cs="Arial"/>
                <w:sz w:val="18"/>
                <w:szCs w:val="18"/>
                <w:lang w:val="en-US"/>
              </w:rPr>
            </w:pPr>
            <w:r w:rsidRPr="00E0763E">
              <w:rPr>
                <w:rFonts w:ascii="Arial" w:hAnsi="Arial" w:cs="Arial"/>
                <w:sz w:val="18"/>
                <w:szCs w:val="18"/>
                <w:lang w:val="en-US"/>
              </w:rPr>
              <w:t>FT-SW-PIPE-CORE-001</w:t>
            </w:r>
            <w:r w:rsidR="726946B0" w:rsidRPr="00E0763E">
              <w:rPr>
                <w:rFonts w:ascii="Arial" w:hAnsi="Arial" w:cs="Arial"/>
                <w:sz w:val="18"/>
                <w:szCs w:val="18"/>
                <w:lang w:val="en-US"/>
              </w:rPr>
              <w:t>-C16</w:t>
            </w:r>
          </w:p>
        </w:tc>
        <w:tc>
          <w:tcPr>
            <w:tcW w:w="2369" w:type="dxa"/>
            <w:shd w:val="clear" w:color="auto" w:fill="E5004C"/>
          </w:tcPr>
          <w:p w14:paraId="1DFA8580"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Proyecto</w:t>
            </w:r>
          </w:p>
        </w:tc>
        <w:tc>
          <w:tcPr>
            <w:tcW w:w="3015" w:type="dxa"/>
            <w:shd w:val="clear" w:color="auto" w:fill="FFFFFF" w:themeFill="background1"/>
          </w:tcPr>
          <w:p w14:paraId="2EE0488E" w14:textId="77777777" w:rsidR="005B4FC1" w:rsidRPr="00E0763E" w:rsidRDefault="006A458C">
            <w:pPr>
              <w:rPr>
                <w:rFonts w:ascii="Arial" w:hAnsi="Arial" w:cs="Arial"/>
                <w:sz w:val="18"/>
                <w:szCs w:val="18"/>
              </w:rPr>
            </w:pPr>
            <w:r w:rsidRPr="00E0763E">
              <w:rPr>
                <w:rFonts w:ascii="Arial" w:hAnsi="Arial" w:cs="Arial"/>
                <w:sz w:val="18"/>
                <w:szCs w:val="18"/>
              </w:rPr>
              <w:t>ADAS</w:t>
            </w:r>
          </w:p>
        </w:tc>
      </w:tr>
      <w:tr w:rsidR="005B4FC1" w:rsidRPr="00E0763E" w14:paraId="17A99F59" w14:textId="77777777" w:rsidTr="00E0763E">
        <w:trPr>
          <w:trHeight w:val="300"/>
        </w:trPr>
        <w:tc>
          <w:tcPr>
            <w:tcW w:w="2175" w:type="dxa"/>
            <w:shd w:val="clear" w:color="auto" w:fill="E5004C"/>
          </w:tcPr>
          <w:p w14:paraId="233C45AD"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Versión</w:t>
            </w:r>
          </w:p>
        </w:tc>
        <w:tc>
          <w:tcPr>
            <w:tcW w:w="2593" w:type="dxa"/>
          </w:tcPr>
          <w:p w14:paraId="5A49C4F4" w14:textId="35127B7E" w:rsidR="005B4FC1" w:rsidRPr="00E0763E" w:rsidRDefault="006A458C">
            <w:pPr>
              <w:rPr>
                <w:rFonts w:ascii="Arial" w:hAnsi="Arial" w:cs="Arial"/>
                <w:sz w:val="18"/>
                <w:szCs w:val="18"/>
              </w:rPr>
            </w:pPr>
            <w:r w:rsidRPr="00E0763E">
              <w:rPr>
                <w:rFonts w:ascii="Arial" w:hAnsi="Arial" w:cs="Arial"/>
                <w:sz w:val="18"/>
                <w:szCs w:val="18"/>
              </w:rPr>
              <w:t>1.0</w:t>
            </w:r>
            <w:r w:rsidR="004943A5" w:rsidRPr="00E0763E">
              <w:rPr>
                <w:rFonts w:ascii="Arial" w:hAnsi="Arial" w:cs="Arial"/>
                <w:sz w:val="18"/>
                <w:szCs w:val="18"/>
              </w:rPr>
              <w:t>.0</w:t>
            </w:r>
          </w:p>
        </w:tc>
        <w:tc>
          <w:tcPr>
            <w:tcW w:w="2369" w:type="dxa"/>
            <w:shd w:val="clear" w:color="auto" w:fill="E5004C"/>
          </w:tcPr>
          <w:p w14:paraId="5B15ACF1"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Estado</w:t>
            </w:r>
          </w:p>
        </w:tc>
        <w:tc>
          <w:tcPr>
            <w:tcW w:w="3015" w:type="dxa"/>
          </w:tcPr>
          <w:p w14:paraId="69986D65" w14:textId="0114D5DF" w:rsidR="005B4FC1" w:rsidRPr="00E0763E" w:rsidRDefault="006C02F8">
            <w:pPr>
              <w:rPr>
                <w:rFonts w:ascii="Arial" w:hAnsi="Arial" w:cs="Arial"/>
                <w:sz w:val="18"/>
                <w:szCs w:val="18"/>
              </w:rPr>
            </w:pPr>
            <w:r>
              <w:rPr>
                <w:rFonts w:ascii="Arial" w:hAnsi="Arial" w:cs="Arial"/>
                <w:sz w:val="18"/>
                <w:szCs w:val="18"/>
              </w:rPr>
              <w:t>Aprobado</w:t>
            </w:r>
          </w:p>
        </w:tc>
      </w:tr>
      <w:tr w:rsidR="005B4FC1" w:rsidRPr="00E0763E" w14:paraId="05EF80A9" w14:textId="77777777" w:rsidTr="00E0763E">
        <w:trPr>
          <w:trHeight w:val="300"/>
        </w:trPr>
        <w:tc>
          <w:tcPr>
            <w:tcW w:w="2175" w:type="dxa"/>
            <w:shd w:val="clear" w:color="auto" w:fill="E5004C"/>
          </w:tcPr>
          <w:p w14:paraId="6152E322"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Área</w:t>
            </w:r>
          </w:p>
        </w:tc>
        <w:tc>
          <w:tcPr>
            <w:tcW w:w="2593" w:type="dxa"/>
          </w:tcPr>
          <w:p w14:paraId="43E08C55" w14:textId="77777777" w:rsidR="005B4FC1" w:rsidRPr="00E0763E" w:rsidRDefault="006A458C">
            <w:pPr>
              <w:rPr>
                <w:rFonts w:ascii="Arial" w:hAnsi="Arial" w:cs="Arial"/>
                <w:sz w:val="18"/>
                <w:szCs w:val="18"/>
              </w:rPr>
            </w:pPr>
            <w:r w:rsidRPr="00E0763E">
              <w:rPr>
                <w:rFonts w:ascii="Arial" w:hAnsi="Arial" w:cs="Arial"/>
                <w:sz w:val="18"/>
                <w:szCs w:val="18"/>
              </w:rPr>
              <w:t>Desarrollo / Calidad / DevOps</w:t>
            </w:r>
          </w:p>
        </w:tc>
        <w:tc>
          <w:tcPr>
            <w:tcW w:w="2369" w:type="dxa"/>
            <w:shd w:val="clear" w:color="auto" w:fill="E5004C"/>
          </w:tcPr>
          <w:p w14:paraId="187471D2"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Fecha</w:t>
            </w:r>
          </w:p>
        </w:tc>
        <w:tc>
          <w:tcPr>
            <w:tcW w:w="3015" w:type="dxa"/>
          </w:tcPr>
          <w:p w14:paraId="463F5011" w14:textId="77777777" w:rsidR="005B4FC1" w:rsidRPr="00E0763E" w:rsidRDefault="006A458C">
            <w:pPr>
              <w:rPr>
                <w:rFonts w:ascii="Arial" w:hAnsi="Arial" w:cs="Arial"/>
                <w:sz w:val="18"/>
                <w:szCs w:val="18"/>
              </w:rPr>
            </w:pPr>
            <w:r w:rsidRPr="00E0763E">
              <w:rPr>
                <w:rFonts w:ascii="Arial" w:hAnsi="Arial" w:cs="Arial"/>
                <w:sz w:val="18"/>
                <w:szCs w:val="18"/>
              </w:rPr>
              <w:t>12/05/2026</w:t>
            </w:r>
          </w:p>
        </w:tc>
      </w:tr>
      <w:tr w:rsidR="005B4FC1" w:rsidRPr="00E0763E" w14:paraId="1A28436D" w14:textId="77777777" w:rsidTr="00E0763E">
        <w:trPr>
          <w:trHeight w:val="300"/>
        </w:trPr>
        <w:tc>
          <w:tcPr>
            <w:tcW w:w="2175" w:type="dxa"/>
            <w:shd w:val="clear" w:color="auto" w:fill="E5004C"/>
          </w:tcPr>
          <w:p w14:paraId="502776C3"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Componente</w:t>
            </w:r>
          </w:p>
        </w:tc>
        <w:tc>
          <w:tcPr>
            <w:tcW w:w="2593" w:type="dxa"/>
          </w:tcPr>
          <w:p w14:paraId="1503E67E"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adas-core</w:t>
            </w:r>
            <w:proofErr w:type="spellEnd"/>
            <w:r w:rsidRPr="00E0763E">
              <w:rPr>
                <w:rFonts w:ascii="Arial" w:hAnsi="Arial" w:cs="Arial"/>
                <w:sz w:val="18"/>
                <w:szCs w:val="18"/>
              </w:rPr>
              <w:t xml:space="preserve"> backend</w:t>
            </w:r>
          </w:p>
        </w:tc>
        <w:tc>
          <w:tcPr>
            <w:tcW w:w="2369" w:type="dxa"/>
            <w:shd w:val="clear" w:color="auto" w:fill="E5004C"/>
          </w:tcPr>
          <w:p w14:paraId="51AE2678"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.YML asociado</w:t>
            </w:r>
          </w:p>
        </w:tc>
        <w:tc>
          <w:tcPr>
            <w:tcW w:w="3015" w:type="dxa"/>
          </w:tcPr>
          <w:p w14:paraId="2106BA5D"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adas_core_pipeline_complete.yml</w:t>
            </w:r>
            <w:proofErr w:type="spellEnd"/>
          </w:p>
        </w:tc>
      </w:tr>
    </w:tbl>
    <w:p w14:paraId="15AF6492" w14:textId="77777777" w:rsidR="005B4FC1" w:rsidRPr="00E0763E" w:rsidRDefault="005B4FC1">
      <w:pPr>
        <w:rPr>
          <w:rFonts w:ascii="Arial" w:hAnsi="Arial" w:cs="Arial"/>
          <w:sz w:val="18"/>
          <w:szCs w:val="18"/>
        </w:rPr>
      </w:pPr>
    </w:p>
    <w:p w14:paraId="04B202D2" w14:textId="77777777" w:rsidR="005B4FC1" w:rsidRPr="00E0763E" w:rsidRDefault="006A458C">
      <w:pPr>
        <w:rPr>
          <w:rFonts w:ascii="Arial" w:hAnsi="Arial" w:cs="Arial"/>
          <w:sz w:val="18"/>
          <w:szCs w:val="18"/>
        </w:rPr>
      </w:pPr>
      <w:r w:rsidRPr="00E0763E">
        <w:rPr>
          <w:rFonts w:ascii="Arial" w:hAnsi="Arial" w:cs="Arial"/>
          <w:b/>
          <w:sz w:val="18"/>
          <w:szCs w:val="18"/>
        </w:rPr>
        <w:t xml:space="preserve">Propósito del entregable. </w:t>
      </w:r>
      <w:r w:rsidRPr="00E0763E">
        <w:rPr>
          <w:rFonts w:ascii="Arial" w:hAnsi="Arial" w:cs="Arial"/>
          <w:sz w:val="18"/>
          <w:szCs w:val="18"/>
        </w:rPr>
        <w:t>Describir de forma controlada el propósito, la estructura, las imágenes base, los comandos, los secretos, los artefactos de evidencia y la relación con el ciclo de vida del software del pipeline CI/CD utilizado para compilar, probar, empaquetar, publicar, desplegar y conservar evidencia del backend ADAS Core. Este documento no sustituye al archivo YAML ejecutable, sino que actúa como referencia funcional y técnica para revisión, auditoría, mantenimiento y control de cambios.</w:t>
      </w:r>
    </w:p>
    <w:p w14:paraId="3C22D43B" w14:textId="77777777" w:rsidR="005B4FC1" w:rsidRPr="00E0763E" w:rsidRDefault="006A458C">
      <w:pPr>
        <w:rPr>
          <w:rFonts w:ascii="Arial" w:hAnsi="Arial" w:cs="Arial"/>
          <w:sz w:val="18"/>
          <w:szCs w:val="18"/>
        </w:rPr>
      </w:pPr>
      <w:r w:rsidRPr="00E0763E">
        <w:rPr>
          <w:rFonts w:ascii="Arial" w:hAnsi="Arial" w:cs="Arial"/>
          <w:b/>
          <w:sz w:val="18"/>
          <w:szCs w:val="18"/>
        </w:rPr>
        <w:t xml:space="preserve">Instrucción de uso. </w:t>
      </w:r>
      <w:r w:rsidRPr="00E0763E">
        <w:rPr>
          <w:rFonts w:ascii="Arial" w:hAnsi="Arial" w:cs="Arial"/>
          <w:sz w:val="18"/>
          <w:szCs w:val="18"/>
        </w:rPr>
        <w:t>Mantener este documento alineado con la versión vigente del archivo YAML, con la configuración real del pipeline y con los capítulos del SDP relativos a implementación, verificación, liberación, ciberseguridad y gestión de configuración. Toda modificación relevante del pipeline debe actualizar el YAML, este documento explicativo y, cuando aplique, la baseline documental, el Release Audit Package y los registros de herramientas, riesgos o terceros afectados.</w:t>
      </w:r>
    </w:p>
    <w:p w14:paraId="1F34C024" w14:textId="441886B4" w:rsidR="005B4FC1" w:rsidRPr="00E0763E" w:rsidRDefault="006A458C" w:rsidP="003A0475">
      <w:pPr>
        <w:pStyle w:val="Ttulo1"/>
        <w:spacing w:after="240"/>
        <w:rPr>
          <w:rFonts w:ascii="Arial" w:hAnsi="Arial" w:cs="Arial"/>
          <w:sz w:val="36"/>
          <w:szCs w:val="36"/>
        </w:rPr>
      </w:pPr>
      <w:r w:rsidRPr="00E0763E">
        <w:rPr>
          <w:rFonts w:ascii="Arial" w:hAnsi="Arial" w:cs="Arial"/>
          <w:sz w:val="36"/>
          <w:szCs w:val="36"/>
        </w:rPr>
        <w:t>Objeto y alcance</w:t>
      </w:r>
    </w:p>
    <w:p w14:paraId="45BBDD59" w14:textId="77777777" w:rsidR="005B4FC1" w:rsidRPr="00E0763E" w:rsidRDefault="006A458C">
      <w:pPr>
        <w:rPr>
          <w:rFonts w:ascii="Arial" w:hAnsi="Arial" w:cs="Arial"/>
          <w:sz w:val="18"/>
          <w:szCs w:val="18"/>
        </w:rPr>
      </w:pPr>
      <w:r w:rsidRPr="00E0763E">
        <w:rPr>
          <w:rFonts w:ascii="Arial" w:hAnsi="Arial" w:cs="Arial"/>
          <w:sz w:val="18"/>
          <w:szCs w:val="18"/>
        </w:rPr>
        <w:t>El presente entregable aplica al pipeline de integración continua y despliegue controlado del componente backend ADAS Core. Su alcance comprende la recolección de metadatos de entrada, la ejecución de build y test de .NET, la construcción y publicación de imagen de contenedor, la generación de SBOM, la consolidación de evidencia previa al despliegue, el despliegue controlado al entorno principal y el empaquetado final de la evidencia generada por la ejecución del pipeline. El documento describe tanto la lógica funcional del proceso como los artefactos que deben conservarse para sostener identidad de compilación, trazabilidad, reproducibilidad y evidencia por versión.</w:t>
      </w:r>
    </w:p>
    <w:p w14:paraId="532788FB" w14:textId="77777777" w:rsidR="005B4FC1" w:rsidRPr="00E0763E" w:rsidRDefault="006A458C">
      <w:pPr>
        <w:rPr>
          <w:rFonts w:ascii="Arial" w:hAnsi="Arial" w:cs="Arial"/>
          <w:sz w:val="18"/>
          <w:szCs w:val="18"/>
        </w:rPr>
      </w:pPr>
      <w:r w:rsidRPr="00E0763E">
        <w:rPr>
          <w:rFonts w:ascii="Arial" w:hAnsi="Arial" w:cs="Arial"/>
          <w:sz w:val="18"/>
          <w:szCs w:val="18"/>
        </w:rPr>
        <w:t>Quedan fuera del alcance de este documento la aprobación final del release, la baseline documental de requisitos o riesgos como tal, la validación clínica y la decisión regulatoria de salida, aunque el pipeline aporta artefactos que deben ser integrados posteriormente en dichos procesos. La interpretación del pipeline debe realizarse en coherencia con el uso previsto del producto, con la clasificación Clase A, con los límites del software, con la gestión de configuración y con el paquete de auditoría por versión ya definidos en el SDP.</w:t>
      </w:r>
    </w:p>
    <w:p w14:paraId="2EBEE35F" w14:textId="7BF4717E" w:rsidR="005B4FC1" w:rsidRPr="00E0763E" w:rsidRDefault="006A458C" w:rsidP="003A0475">
      <w:pPr>
        <w:pStyle w:val="Ttulo1"/>
        <w:spacing w:after="240"/>
        <w:rPr>
          <w:rFonts w:ascii="Arial" w:hAnsi="Arial" w:cs="Arial"/>
          <w:sz w:val="36"/>
          <w:szCs w:val="36"/>
        </w:rPr>
      </w:pPr>
      <w:r w:rsidRPr="00E0763E">
        <w:rPr>
          <w:rFonts w:ascii="Arial" w:hAnsi="Arial" w:cs="Arial"/>
          <w:sz w:val="36"/>
          <w:szCs w:val="36"/>
        </w:rPr>
        <w:t>Relación con el SDP y propósito regulado</w:t>
      </w:r>
    </w:p>
    <w:p w14:paraId="6C257359" w14:textId="77777777" w:rsidR="005B4FC1" w:rsidRPr="00E0763E" w:rsidRDefault="006A458C">
      <w:pPr>
        <w:rPr>
          <w:rFonts w:ascii="Arial" w:hAnsi="Arial" w:cs="Arial"/>
          <w:sz w:val="18"/>
          <w:szCs w:val="18"/>
        </w:rPr>
      </w:pPr>
      <w:r w:rsidRPr="00E0763E">
        <w:rPr>
          <w:rFonts w:ascii="Arial" w:hAnsi="Arial" w:cs="Arial"/>
          <w:sz w:val="18"/>
          <w:szCs w:val="18"/>
        </w:rPr>
        <w:t xml:space="preserve">Este pipeline soporta de manera directa los capítulos 5.4 Gestión de herramientas y validación de herramientas, 5.6 Plan de verificación y validación, 9 Implementación, 12 Liberación / Release, 15 Proceso de ciberseguridad y 16 Gestión de configuración. En particular, permite materializar la identidad de compilación, la ejecución controlada de pruebas automatizadas, la generación de evidencia técnica, la trazabilidad mínima entre </w:t>
      </w:r>
      <w:proofErr w:type="spellStart"/>
      <w:r w:rsidRPr="00E0763E">
        <w:rPr>
          <w:rFonts w:ascii="Arial" w:hAnsi="Arial" w:cs="Arial"/>
          <w:sz w:val="18"/>
          <w:szCs w:val="18"/>
        </w:rPr>
        <w:t>commit</w:t>
      </w:r>
      <w:proofErr w:type="spellEnd"/>
      <w:r w:rsidRPr="00E0763E">
        <w:rPr>
          <w:rFonts w:ascii="Arial" w:hAnsi="Arial" w:cs="Arial"/>
          <w:sz w:val="18"/>
          <w:szCs w:val="18"/>
        </w:rPr>
        <w:t>, pipeline, artefacto y despliegue, y la conservación automatizada de un paquete de evidencia asociado a una ejecución concreta del backend.</w:t>
      </w:r>
    </w:p>
    <w:p w14:paraId="73C7143E" w14:textId="77777777" w:rsidR="005B4FC1" w:rsidRPr="00E0763E" w:rsidRDefault="006A458C">
      <w:pPr>
        <w:rPr>
          <w:rFonts w:ascii="Arial" w:hAnsi="Arial" w:cs="Arial"/>
          <w:sz w:val="18"/>
          <w:szCs w:val="18"/>
        </w:rPr>
      </w:pPr>
      <w:r w:rsidRPr="00E0763E">
        <w:rPr>
          <w:rFonts w:ascii="Arial" w:hAnsi="Arial" w:cs="Arial"/>
          <w:sz w:val="18"/>
          <w:szCs w:val="18"/>
        </w:rPr>
        <w:t xml:space="preserve">Desde una perspectiva regulada, el archivo YAML no debe considerarse por sí solo evidencia suficiente del ciclo de vida; su función es ejecutar un proceso técnico repetible. La evidencia auditable la constituyen los resultados generados durante la ejecución: metadatos del build, resultados </w:t>
      </w:r>
      <w:proofErr w:type="gramStart"/>
      <w:r w:rsidRPr="00E0763E">
        <w:rPr>
          <w:rFonts w:ascii="Arial" w:hAnsi="Arial" w:cs="Arial"/>
          <w:sz w:val="18"/>
          <w:szCs w:val="18"/>
        </w:rPr>
        <w:t>de test</w:t>
      </w:r>
      <w:proofErr w:type="gramEnd"/>
      <w:r w:rsidRPr="00E0763E">
        <w:rPr>
          <w:rFonts w:ascii="Arial" w:hAnsi="Arial" w:cs="Arial"/>
          <w:sz w:val="18"/>
          <w:szCs w:val="18"/>
        </w:rPr>
        <w:t xml:space="preserve">, </w:t>
      </w:r>
      <w:proofErr w:type="spellStart"/>
      <w:r w:rsidRPr="00E0763E">
        <w:rPr>
          <w:rFonts w:ascii="Arial" w:hAnsi="Arial" w:cs="Arial"/>
          <w:sz w:val="18"/>
          <w:szCs w:val="18"/>
        </w:rPr>
        <w:t>digest</w:t>
      </w:r>
      <w:proofErr w:type="spellEnd"/>
      <w:r w:rsidRPr="00E0763E">
        <w:rPr>
          <w:rFonts w:ascii="Arial" w:hAnsi="Arial" w:cs="Arial"/>
          <w:sz w:val="18"/>
          <w:szCs w:val="18"/>
        </w:rPr>
        <w:t xml:space="preserve"> del artefacto, SBOM, referencias de baseline, evidencia de despliegue y paquete final comprimido. Este documento existe precisamente para dejar claro qué hace el YAML, por qué lo hace, qué imágenes utiliza, qué secretos consume y qué archivos deben recuperarse como evidencia.</w:t>
      </w:r>
    </w:p>
    <w:p w14:paraId="3760728E" w14:textId="6BB2E143" w:rsidR="005B4FC1" w:rsidRPr="00E0763E" w:rsidRDefault="006A458C" w:rsidP="0024038B">
      <w:pPr>
        <w:pStyle w:val="Ttulo1"/>
        <w:spacing w:after="240"/>
        <w:rPr>
          <w:rFonts w:ascii="Arial" w:hAnsi="Arial" w:cs="Arial"/>
          <w:sz w:val="36"/>
          <w:szCs w:val="36"/>
        </w:rPr>
      </w:pPr>
      <w:r w:rsidRPr="00E0763E">
        <w:rPr>
          <w:rFonts w:ascii="Arial" w:hAnsi="Arial" w:cs="Arial"/>
          <w:sz w:val="36"/>
          <w:szCs w:val="36"/>
        </w:rPr>
        <w:lastRenderedPageBreak/>
        <w:t>Resumen ejecutivo del pipeline</w:t>
      </w:r>
    </w:p>
    <w:p w14:paraId="0A1777F2" w14:textId="77777777" w:rsidR="005B4FC1" w:rsidRPr="00E0763E" w:rsidRDefault="006A458C">
      <w:pPr>
        <w:rPr>
          <w:rFonts w:ascii="Arial" w:hAnsi="Arial" w:cs="Arial"/>
          <w:sz w:val="18"/>
          <w:szCs w:val="18"/>
        </w:rPr>
      </w:pPr>
      <w:r w:rsidRPr="00E0763E">
        <w:rPr>
          <w:rFonts w:ascii="Arial" w:hAnsi="Arial" w:cs="Arial"/>
          <w:sz w:val="18"/>
          <w:szCs w:val="18"/>
        </w:rPr>
        <w:t xml:space="preserve">El pipeline completo de backend se compone de ocho bloques funcionales: (1) </w:t>
      </w:r>
      <w:proofErr w:type="spellStart"/>
      <w:r w:rsidRPr="00E0763E">
        <w:rPr>
          <w:rFonts w:ascii="Arial" w:hAnsi="Arial" w:cs="Arial"/>
          <w:sz w:val="18"/>
          <w:szCs w:val="18"/>
        </w:rPr>
        <w:t>collect_inputs</w:t>
      </w:r>
      <w:proofErr w:type="spellEnd"/>
      <w:r w:rsidRPr="00E0763E">
        <w:rPr>
          <w:rFonts w:ascii="Arial" w:hAnsi="Arial" w:cs="Arial"/>
          <w:sz w:val="18"/>
          <w:szCs w:val="18"/>
        </w:rPr>
        <w:t xml:space="preserve">, que prepara metadatos e identificadores; (2) </w:t>
      </w:r>
      <w:proofErr w:type="spellStart"/>
      <w:r w:rsidRPr="00E0763E">
        <w:rPr>
          <w:rFonts w:ascii="Arial" w:hAnsi="Arial" w:cs="Arial"/>
          <w:sz w:val="18"/>
          <w:szCs w:val="18"/>
        </w:rPr>
        <w:t>test_backend</w:t>
      </w:r>
      <w:proofErr w:type="spellEnd"/>
      <w:r w:rsidRPr="00E0763E">
        <w:rPr>
          <w:rFonts w:ascii="Arial" w:hAnsi="Arial" w:cs="Arial"/>
          <w:sz w:val="18"/>
          <w:szCs w:val="18"/>
        </w:rPr>
        <w:t xml:space="preserve">, que restaura dependencias, compila y ejecuta pruebas .NET; (3) </w:t>
      </w:r>
      <w:proofErr w:type="spellStart"/>
      <w:r w:rsidRPr="00E0763E">
        <w:rPr>
          <w:rFonts w:ascii="Arial" w:hAnsi="Arial" w:cs="Arial"/>
          <w:sz w:val="18"/>
          <w:szCs w:val="18"/>
        </w:rPr>
        <w:t>build_and_push</w:t>
      </w:r>
      <w:proofErr w:type="spellEnd"/>
      <w:r w:rsidRPr="00E0763E">
        <w:rPr>
          <w:rFonts w:ascii="Arial" w:hAnsi="Arial" w:cs="Arial"/>
          <w:sz w:val="18"/>
          <w:szCs w:val="18"/>
        </w:rPr>
        <w:t xml:space="preserve">, que construye y publica la imagen de contenedor con etiqueta mutable e inmutable; (4) </w:t>
      </w:r>
      <w:proofErr w:type="spellStart"/>
      <w:r w:rsidRPr="00E0763E">
        <w:rPr>
          <w:rFonts w:ascii="Arial" w:hAnsi="Arial" w:cs="Arial"/>
          <w:sz w:val="18"/>
          <w:szCs w:val="18"/>
        </w:rPr>
        <w:t>generate_sbom</w:t>
      </w:r>
      <w:proofErr w:type="spellEnd"/>
      <w:r w:rsidRPr="00E0763E">
        <w:rPr>
          <w:rFonts w:ascii="Arial" w:hAnsi="Arial" w:cs="Arial"/>
          <w:sz w:val="18"/>
          <w:szCs w:val="18"/>
        </w:rPr>
        <w:t xml:space="preserve">, que produce la SBOM en </w:t>
      </w:r>
      <w:proofErr w:type="spellStart"/>
      <w:r w:rsidRPr="00E0763E">
        <w:rPr>
          <w:rFonts w:ascii="Arial" w:hAnsi="Arial" w:cs="Arial"/>
          <w:sz w:val="18"/>
          <w:szCs w:val="18"/>
        </w:rPr>
        <w:t>CycloneDX</w:t>
      </w:r>
      <w:proofErr w:type="spellEnd"/>
      <w:r w:rsidRPr="00E0763E">
        <w:rPr>
          <w:rFonts w:ascii="Arial" w:hAnsi="Arial" w:cs="Arial"/>
          <w:sz w:val="18"/>
          <w:szCs w:val="18"/>
        </w:rPr>
        <w:t xml:space="preserve"> y SPDX; (5) </w:t>
      </w:r>
      <w:proofErr w:type="spellStart"/>
      <w:r w:rsidRPr="00E0763E">
        <w:rPr>
          <w:rFonts w:ascii="Arial" w:hAnsi="Arial" w:cs="Arial"/>
          <w:sz w:val="18"/>
          <w:szCs w:val="18"/>
        </w:rPr>
        <w:t>assemble_ci_evidence_predeploy</w:t>
      </w:r>
      <w:proofErr w:type="spellEnd"/>
      <w:r w:rsidRPr="00E0763E">
        <w:rPr>
          <w:rFonts w:ascii="Arial" w:hAnsi="Arial" w:cs="Arial"/>
          <w:sz w:val="18"/>
          <w:szCs w:val="18"/>
        </w:rPr>
        <w:t xml:space="preserve">, que consolida los metadatos del build y resume la ejecución previa al despliegue; (6) </w:t>
      </w:r>
      <w:proofErr w:type="spellStart"/>
      <w:r w:rsidRPr="00E0763E">
        <w:rPr>
          <w:rFonts w:ascii="Arial" w:hAnsi="Arial" w:cs="Arial"/>
          <w:sz w:val="18"/>
          <w:szCs w:val="18"/>
        </w:rPr>
        <w:t>deploy_adas_dev</w:t>
      </w:r>
      <w:proofErr w:type="spellEnd"/>
      <w:r w:rsidRPr="00E0763E">
        <w:rPr>
          <w:rFonts w:ascii="Arial" w:hAnsi="Arial" w:cs="Arial"/>
          <w:sz w:val="18"/>
          <w:szCs w:val="18"/>
        </w:rPr>
        <w:t xml:space="preserve">, que despliega en el entorno de desarrollo usando SSH y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compose</w:t>
      </w:r>
      <w:proofErr w:type="spellEnd"/>
      <w:r w:rsidRPr="00E0763E">
        <w:rPr>
          <w:rFonts w:ascii="Arial" w:hAnsi="Arial" w:cs="Arial"/>
          <w:sz w:val="18"/>
          <w:szCs w:val="18"/>
        </w:rPr>
        <w:t xml:space="preserve">; (7) </w:t>
      </w:r>
      <w:proofErr w:type="spellStart"/>
      <w:r w:rsidRPr="00E0763E">
        <w:rPr>
          <w:rFonts w:ascii="Arial" w:hAnsi="Arial" w:cs="Arial"/>
          <w:sz w:val="18"/>
          <w:szCs w:val="18"/>
        </w:rPr>
        <w:t>deploy_adas_pre</w:t>
      </w:r>
      <w:proofErr w:type="spellEnd"/>
      <w:r w:rsidRPr="00E0763E">
        <w:rPr>
          <w:rFonts w:ascii="Arial" w:hAnsi="Arial" w:cs="Arial"/>
          <w:sz w:val="18"/>
          <w:szCs w:val="18"/>
        </w:rPr>
        <w:t xml:space="preserve">, que despliega en el entorno de preproducción usando SSH y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compose</w:t>
      </w:r>
      <w:proofErr w:type="spellEnd"/>
      <w:r w:rsidRPr="00E0763E">
        <w:rPr>
          <w:rFonts w:ascii="Arial" w:hAnsi="Arial" w:cs="Arial"/>
          <w:sz w:val="18"/>
          <w:szCs w:val="18"/>
        </w:rPr>
        <w:t xml:space="preserve">; y (8) </w:t>
      </w:r>
      <w:proofErr w:type="spellStart"/>
      <w:r w:rsidRPr="00E0763E">
        <w:rPr>
          <w:rFonts w:ascii="Arial" w:hAnsi="Arial" w:cs="Arial"/>
          <w:sz w:val="18"/>
          <w:szCs w:val="18"/>
        </w:rPr>
        <w:t>finalize_and_publish_ci_evidence</w:t>
      </w:r>
      <w:proofErr w:type="spellEnd"/>
      <w:r w:rsidRPr="00E0763E">
        <w:rPr>
          <w:rFonts w:ascii="Arial" w:hAnsi="Arial" w:cs="Arial"/>
          <w:sz w:val="18"/>
          <w:szCs w:val="18"/>
        </w:rPr>
        <w:t>, que empaqueta y publica la evidencia generada por el pipeline.</w:t>
      </w:r>
    </w:p>
    <w:p w14:paraId="416147E5" w14:textId="77777777" w:rsidR="005B4FC1" w:rsidRPr="00E0763E" w:rsidRDefault="006A458C">
      <w:pPr>
        <w:rPr>
          <w:rFonts w:ascii="Arial" w:hAnsi="Arial" w:cs="Arial"/>
          <w:sz w:val="18"/>
          <w:szCs w:val="18"/>
        </w:rPr>
      </w:pPr>
      <w:r w:rsidRPr="00E0763E">
        <w:rPr>
          <w:rFonts w:ascii="Arial" w:hAnsi="Arial" w:cs="Arial"/>
          <w:sz w:val="18"/>
          <w:szCs w:val="18"/>
        </w:rPr>
        <w:t xml:space="preserve">El diseño del pipeline busca que una misma ejecución deje constancia del origen del código, del resultado de las pruebas, de la identidad del artefacto Docker, de las dependencias publicadas en la SBOM y del hecho de que el despliegue utilizó el artefacto esperado. Para ello emplea una carpeta de trabajo denominada </w:t>
      </w:r>
      <w:proofErr w:type="spellStart"/>
      <w:r w:rsidRPr="00E0763E">
        <w:rPr>
          <w:rFonts w:ascii="Arial" w:hAnsi="Arial" w:cs="Arial"/>
          <w:sz w:val="18"/>
          <w:szCs w:val="18"/>
        </w:rPr>
        <w:t>ci-evidence</w:t>
      </w:r>
      <w:proofErr w:type="spellEnd"/>
      <w:r w:rsidRPr="00E0763E">
        <w:rPr>
          <w:rFonts w:ascii="Arial" w:hAnsi="Arial" w:cs="Arial"/>
          <w:sz w:val="18"/>
          <w:szCs w:val="18"/>
        </w:rPr>
        <w:t>, que actúa como contenedor temporal de todas las pruebas y metadatos necesarios para reconstruir la ejecución.</w:t>
      </w:r>
    </w:p>
    <w:tbl>
      <w:tblPr>
        <w:tblStyle w:val="Tablaconcuadrcula"/>
        <w:tblW w:w="0" w:type="auto"/>
        <w:tblLook w:val="04A0" w:firstRow="1" w:lastRow="0" w:firstColumn="1" w:lastColumn="0" w:noHBand="0" w:noVBand="1"/>
      </w:tblPr>
      <w:tblGrid>
        <w:gridCol w:w="2928"/>
        <w:gridCol w:w="2402"/>
        <w:gridCol w:w="2418"/>
        <w:gridCol w:w="2404"/>
      </w:tblGrid>
      <w:tr w:rsidR="005B4FC1" w:rsidRPr="00E0763E" w14:paraId="13F60DE2" w14:textId="77777777" w:rsidTr="00E0763E">
        <w:trPr>
          <w:tblHeader/>
        </w:trPr>
        <w:tc>
          <w:tcPr>
            <w:tcW w:w="2484" w:type="dxa"/>
            <w:shd w:val="clear" w:color="auto" w:fill="E5004C"/>
          </w:tcPr>
          <w:p w14:paraId="4C0FF2E2"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Step</w:t>
            </w:r>
          </w:p>
        </w:tc>
        <w:tc>
          <w:tcPr>
            <w:tcW w:w="2484" w:type="dxa"/>
            <w:shd w:val="clear" w:color="auto" w:fill="E5004C"/>
          </w:tcPr>
          <w:p w14:paraId="1AE5A803"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Objetivo principal</w:t>
            </w:r>
          </w:p>
        </w:tc>
        <w:tc>
          <w:tcPr>
            <w:tcW w:w="2484" w:type="dxa"/>
            <w:shd w:val="clear" w:color="auto" w:fill="E5004C"/>
          </w:tcPr>
          <w:p w14:paraId="776B41BF"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Salida principal</w:t>
            </w:r>
          </w:p>
        </w:tc>
        <w:tc>
          <w:tcPr>
            <w:tcW w:w="2484" w:type="dxa"/>
            <w:shd w:val="clear" w:color="auto" w:fill="E5004C"/>
          </w:tcPr>
          <w:p w14:paraId="68C6213D"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Condición</w:t>
            </w:r>
          </w:p>
        </w:tc>
      </w:tr>
      <w:tr w:rsidR="005B4FC1" w:rsidRPr="00E0763E" w14:paraId="5B13306D" w14:textId="77777777">
        <w:tc>
          <w:tcPr>
            <w:tcW w:w="2484" w:type="dxa"/>
          </w:tcPr>
          <w:p w14:paraId="617F6014"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collect_inputs</w:t>
            </w:r>
            <w:proofErr w:type="spellEnd"/>
          </w:p>
        </w:tc>
        <w:tc>
          <w:tcPr>
            <w:tcW w:w="2484" w:type="dxa"/>
          </w:tcPr>
          <w:p w14:paraId="6E95DC52" w14:textId="77777777" w:rsidR="005B4FC1" w:rsidRPr="00E0763E" w:rsidRDefault="006A458C">
            <w:pPr>
              <w:rPr>
                <w:rFonts w:ascii="Arial" w:hAnsi="Arial" w:cs="Arial"/>
                <w:sz w:val="18"/>
                <w:szCs w:val="18"/>
              </w:rPr>
            </w:pPr>
            <w:r w:rsidRPr="00E0763E">
              <w:rPr>
                <w:rFonts w:ascii="Arial" w:hAnsi="Arial" w:cs="Arial"/>
                <w:sz w:val="18"/>
                <w:szCs w:val="18"/>
              </w:rPr>
              <w:t>Capturar identidad inicial del build</w:t>
            </w:r>
          </w:p>
        </w:tc>
        <w:tc>
          <w:tcPr>
            <w:tcW w:w="2484" w:type="dxa"/>
          </w:tcPr>
          <w:p w14:paraId="063215B3" w14:textId="77777777" w:rsidR="005B4FC1" w:rsidRPr="00E0763E" w:rsidRDefault="006A458C">
            <w:pPr>
              <w:rPr>
                <w:rFonts w:ascii="Arial" w:hAnsi="Arial" w:cs="Arial"/>
                <w:sz w:val="18"/>
                <w:szCs w:val="18"/>
                <w:lang w:val="en-US"/>
              </w:rPr>
            </w:pPr>
            <w:r w:rsidRPr="00E0763E">
              <w:rPr>
                <w:rFonts w:ascii="Arial" w:hAnsi="Arial" w:cs="Arial"/>
                <w:sz w:val="18"/>
                <w:szCs w:val="18"/>
                <w:lang w:val="en-US"/>
              </w:rPr>
              <w:t>build-time.txt, release-id.txt, release-baseline-</w:t>
            </w:r>
            <w:proofErr w:type="spellStart"/>
            <w:proofErr w:type="gramStart"/>
            <w:r w:rsidRPr="00E0763E">
              <w:rPr>
                <w:rFonts w:ascii="Arial" w:hAnsi="Arial" w:cs="Arial"/>
                <w:sz w:val="18"/>
                <w:szCs w:val="18"/>
                <w:lang w:val="en-US"/>
              </w:rPr>
              <w:t>ref.json</w:t>
            </w:r>
            <w:proofErr w:type="spellEnd"/>
            <w:proofErr w:type="gramEnd"/>
          </w:p>
        </w:tc>
        <w:tc>
          <w:tcPr>
            <w:tcW w:w="2484" w:type="dxa"/>
          </w:tcPr>
          <w:p w14:paraId="4A773AAF"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push</w:t>
            </w:r>
            <w:proofErr w:type="spellEnd"/>
            <w:r w:rsidRPr="00E0763E">
              <w:rPr>
                <w:rFonts w:ascii="Arial" w:hAnsi="Arial" w:cs="Arial"/>
                <w:sz w:val="18"/>
                <w:szCs w:val="18"/>
              </w:rPr>
              <w:t>/</w:t>
            </w:r>
            <w:proofErr w:type="spellStart"/>
            <w:r w:rsidRPr="00E0763E">
              <w:rPr>
                <w:rFonts w:ascii="Arial" w:hAnsi="Arial" w:cs="Arial"/>
                <w:sz w:val="18"/>
                <w:szCs w:val="18"/>
              </w:rPr>
              <w:t>commit</w:t>
            </w:r>
            <w:proofErr w:type="spellEnd"/>
          </w:p>
        </w:tc>
      </w:tr>
      <w:tr w:rsidR="005B4FC1" w:rsidRPr="00E0763E" w14:paraId="2853DB63" w14:textId="77777777">
        <w:tc>
          <w:tcPr>
            <w:tcW w:w="2484" w:type="dxa"/>
          </w:tcPr>
          <w:p w14:paraId="0A35B22C"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test_backend</w:t>
            </w:r>
            <w:proofErr w:type="spellEnd"/>
          </w:p>
        </w:tc>
        <w:tc>
          <w:tcPr>
            <w:tcW w:w="2484" w:type="dxa"/>
          </w:tcPr>
          <w:p w14:paraId="4900FD07" w14:textId="77777777" w:rsidR="005B4FC1" w:rsidRPr="00E0763E" w:rsidRDefault="006A458C">
            <w:pPr>
              <w:rPr>
                <w:rFonts w:ascii="Arial" w:hAnsi="Arial" w:cs="Arial"/>
                <w:sz w:val="18"/>
                <w:szCs w:val="18"/>
              </w:rPr>
            </w:pPr>
            <w:r w:rsidRPr="00E0763E">
              <w:rPr>
                <w:rFonts w:ascii="Arial" w:hAnsi="Arial" w:cs="Arial"/>
                <w:sz w:val="18"/>
                <w:szCs w:val="18"/>
              </w:rPr>
              <w:t>Compilar y probar backend .NET</w:t>
            </w:r>
          </w:p>
        </w:tc>
        <w:tc>
          <w:tcPr>
            <w:tcW w:w="2484" w:type="dxa"/>
          </w:tcPr>
          <w:p w14:paraId="45F7D47A" w14:textId="77777777" w:rsidR="005B4FC1" w:rsidRPr="00E0763E" w:rsidRDefault="006A458C">
            <w:pPr>
              <w:rPr>
                <w:rFonts w:ascii="Arial" w:hAnsi="Arial" w:cs="Arial"/>
                <w:sz w:val="18"/>
                <w:szCs w:val="18"/>
                <w:lang w:val="en-US"/>
              </w:rPr>
            </w:pPr>
            <w:r w:rsidRPr="00E0763E">
              <w:rPr>
                <w:rFonts w:ascii="Arial" w:hAnsi="Arial" w:cs="Arial"/>
                <w:sz w:val="18"/>
                <w:szCs w:val="18"/>
                <w:lang w:val="en-US"/>
              </w:rPr>
              <w:t>TRX, dotnet-</w:t>
            </w:r>
            <w:proofErr w:type="spellStart"/>
            <w:proofErr w:type="gramStart"/>
            <w:r w:rsidRPr="00E0763E">
              <w:rPr>
                <w:rFonts w:ascii="Arial" w:hAnsi="Arial" w:cs="Arial"/>
                <w:sz w:val="18"/>
                <w:szCs w:val="18"/>
                <w:lang w:val="en-US"/>
              </w:rPr>
              <w:t>summary.json</w:t>
            </w:r>
            <w:proofErr w:type="spellEnd"/>
            <w:proofErr w:type="gramEnd"/>
            <w:r w:rsidRPr="00E0763E">
              <w:rPr>
                <w:rFonts w:ascii="Arial" w:hAnsi="Arial" w:cs="Arial"/>
                <w:sz w:val="18"/>
                <w:szCs w:val="18"/>
                <w:lang w:val="en-US"/>
              </w:rPr>
              <w:t>, dotnet-info.txt</w:t>
            </w:r>
          </w:p>
        </w:tc>
        <w:tc>
          <w:tcPr>
            <w:tcW w:w="2484" w:type="dxa"/>
          </w:tcPr>
          <w:p w14:paraId="4F9F2B7B"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push</w:t>
            </w:r>
            <w:proofErr w:type="spellEnd"/>
            <w:r w:rsidRPr="00E0763E">
              <w:rPr>
                <w:rFonts w:ascii="Arial" w:hAnsi="Arial" w:cs="Arial"/>
                <w:sz w:val="18"/>
                <w:szCs w:val="18"/>
              </w:rPr>
              <w:t>/</w:t>
            </w:r>
            <w:proofErr w:type="spellStart"/>
            <w:r w:rsidRPr="00E0763E">
              <w:rPr>
                <w:rFonts w:ascii="Arial" w:hAnsi="Arial" w:cs="Arial"/>
                <w:sz w:val="18"/>
                <w:szCs w:val="18"/>
              </w:rPr>
              <w:t>commit</w:t>
            </w:r>
            <w:proofErr w:type="spellEnd"/>
          </w:p>
        </w:tc>
      </w:tr>
      <w:tr w:rsidR="005B4FC1" w:rsidRPr="00E0763E" w14:paraId="636D5D37" w14:textId="77777777">
        <w:tc>
          <w:tcPr>
            <w:tcW w:w="2484" w:type="dxa"/>
          </w:tcPr>
          <w:p w14:paraId="3414264E"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build_and_push</w:t>
            </w:r>
            <w:proofErr w:type="spellEnd"/>
          </w:p>
        </w:tc>
        <w:tc>
          <w:tcPr>
            <w:tcW w:w="2484" w:type="dxa"/>
          </w:tcPr>
          <w:p w14:paraId="040E40CD" w14:textId="77777777" w:rsidR="005B4FC1" w:rsidRPr="00E0763E" w:rsidRDefault="006A458C">
            <w:pPr>
              <w:rPr>
                <w:rFonts w:ascii="Arial" w:hAnsi="Arial" w:cs="Arial"/>
                <w:sz w:val="18"/>
                <w:szCs w:val="18"/>
              </w:rPr>
            </w:pPr>
            <w:r w:rsidRPr="00E0763E">
              <w:rPr>
                <w:rFonts w:ascii="Arial" w:hAnsi="Arial" w:cs="Arial"/>
                <w:sz w:val="18"/>
                <w:szCs w:val="18"/>
              </w:rPr>
              <w:t>Construir y publicar imagen</w:t>
            </w:r>
          </w:p>
        </w:tc>
        <w:tc>
          <w:tcPr>
            <w:tcW w:w="2484" w:type="dxa"/>
          </w:tcPr>
          <w:p w14:paraId="31D8B05F" w14:textId="77777777" w:rsidR="005B4FC1" w:rsidRPr="00E0763E" w:rsidRDefault="006A458C">
            <w:pPr>
              <w:rPr>
                <w:rFonts w:ascii="Arial" w:hAnsi="Arial" w:cs="Arial"/>
                <w:sz w:val="18"/>
                <w:szCs w:val="18"/>
                <w:lang w:val="en-US"/>
              </w:rPr>
            </w:pPr>
            <w:r w:rsidRPr="00E0763E">
              <w:rPr>
                <w:rFonts w:ascii="Arial" w:hAnsi="Arial" w:cs="Arial"/>
                <w:sz w:val="18"/>
                <w:szCs w:val="18"/>
                <w:lang w:val="en-US"/>
              </w:rPr>
              <w:t>image-digest.txt, image-ref-*.txt, docker-build.log</w:t>
            </w:r>
          </w:p>
        </w:tc>
        <w:tc>
          <w:tcPr>
            <w:tcW w:w="2484" w:type="dxa"/>
          </w:tcPr>
          <w:p w14:paraId="60F2F351"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main</w:t>
            </w:r>
            <w:proofErr w:type="spellEnd"/>
          </w:p>
        </w:tc>
      </w:tr>
      <w:tr w:rsidR="005B4FC1" w:rsidRPr="00E0763E" w14:paraId="5B6FF395" w14:textId="77777777">
        <w:tc>
          <w:tcPr>
            <w:tcW w:w="2484" w:type="dxa"/>
          </w:tcPr>
          <w:p w14:paraId="759DEB4E"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generate_sbom</w:t>
            </w:r>
            <w:proofErr w:type="spellEnd"/>
          </w:p>
        </w:tc>
        <w:tc>
          <w:tcPr>
            <w:tcW w:w="2484" w:type="dxa"/>
          </w:tcPr>
          <w:p w14:paraId="465917DB" w14:textId="77777777" w:rsidR="005B4FC1" w:rsidRPr="00E0763E" w:rsidRDefault="006A458C">
            <w:pPr>
              <w:rPr>
                <w:rFonts w:ascii="Arial" w:hAnsi="Arial" w:cs="Arial"/>
                <w:sz w:val="18"/>
                <w:szCs w:val="18"/>
              </w:rPr>
            </w:pPr>
            <w:r w:rsidRPr="00E0763E">
              <w:rPr>
                <w:rFonts w:ascii="Arial" w:hAnsi="Arial" w:cs="Arial"/>
                <w:sz w:val="18"/>
                <w:szCs w:val="18"/>
              </w:rPr>
              <w:t>Generar SBOM de la imagen</w:t>
            </w:r>
          </w:p>
        </w:tc>
        <w:tc>
          <w:tcPr>
            <w:tcW w:w="2484" w:type="dxa"/>
          </w:tcPr>
          <w:p w14:paraId="62F50499"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sbom-cyclonedx.json</w:t>
            </w:r>
            <w:proofErr w:type="spellEnd"/>
            <w:r w:rsidRPr="00E0763E">
              <w:rPr>
                <w:rFonts w:ascii="Arial" w:hAnsi="Arial" w:cs="Arial"/>
                <w:sz w:val="18"/>
                <w:szCs w:val="18"/>
              </w:rPr>
              <w:t xml:space="preserve">, </w:t>
            </w:r>
            <w:proofErr w:type="spellStart"/>
            <w:r w:rsidRPr="00E0763E">
              <w:rPr>
                <w:rFonts w:ascii="Arial" w:hAnsi="Arial" w:cs="Arial"/>
                <w:sz w:val="18"/>
                <w:szCs w:val="18"/>
              </w:rPr>
              <w:t>sbom-spdx.json</w:t>
            </w:r>
            <w:proofErr w:type="spellEnd"/>
          </w:p>
        </w:tc>
        <w:tc>
          <w:tcPr>
            <w:tcW w:w="2484" w:type="dxa"/>
          </w:tcPr>
          <w:p w14:paraId="6CBE4BD4"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main</w:t>
            </w:r>
            <w:proofErr w:type="spellEnd"/>
          </w:p>
        </w:tc>
      </w:tr>
      <w:tr w:rsidR="005B4FC1" w:rsidRPr="00E0763E" w14:paraId="1B2EAEDC" w14:textId="77777777">
        <w:tc>
          <w:tcPr>
            <w:tcW w:w="2484" w:type="dxa"/>
          </w:tcPr>
          <w:p w14:paraId="70E086CC"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assemble_ci_evidence_predeploy</w:t>
            </w:r>
            <w:proofErr w:type="spellEnd"/>
          </w:p>
        </w:tc>
        <w:tc>
          <w:tcPr>
            <w:tcW w:w="2484" w:type="dxa"/>
          </w:tcPr>
          <w:p w14:paraId="70A040FC" w14:textId="77777777" w:rsidR="005B4FC1" w:rsidRPr="00E0763E" w:rsidRDefault="006A458C">
            <w:pPr>
              <w:rPr>
                <w:rFonts w:ascii="Arial" w:hAnsi="Arial" w:cs="Arial"/>
                <w:sz w:val="18"/>
                <w:szCs w:val="18"/>
              </w:rPr>
            </w:pPr>
            <w:r w:rsidRPr="00E0763E">
              <w:rPr>
                <w:rFonts w:ascii="Arial" w:hAnsi="Arial" w:cs="Arial"/>
                <w:sz w:val="18"/>
                <w:szCs w:val="18"/>
              </w:rPr>
              <w:t>Consolidar metadatos antes del despliegue</w:t>
            </w:r>
          </w:p>
        </w:tc>
        <w:tc>
          <w:tcPr>
            <w:tcW w:w="2484" w:type="dxa"/>
          </w:tcPr>
          <w:p w14:paraId="4EE9ED92" w14:textId="77777777" w:rsidR="005B4FC1" w:rsidRPr="00E0763E" w:rsidRDefault="006A458C">
            <w:pPr>
              <w:rPr>
                <w:rFonts w:ascii="Arial" w:hAnsi="Arial" w:cs="Arial"/>
                <w:sz w:val="18"/>
                <w:szCs w:val="18"/>
                <w:lang w:val="en-US"/>
              </w:rPr>
            </w:pPr>
            <w:r w:rsidRPr="00E0763E">
              <w:rPr>
                <w:rFonts w:ascii="Arial" w:hAnsi="Arial" w:cs="Arial"/>
                <w:sz w:val="18"/>
                <w:szCs w:val="18"/>
                <w:lang w:val="en-US"/>
              </w:rPr>
              <w:t>build-</w:t>
            </w:r>
            <w:proofErr w:type="spellStart"/>
            <w:proofErr w:type="gramStart"/>
            <w:r w:rsidRPr="00E0763E">
              <w:rPr>
                <w:rFonts w:ascii="Arial" w:hAnsi="Arial" w:cs="Arial"/>
                <w:sz w:val="18"/>
                <w:szCs w:val="18"/>
                <w:lang w:val="en-US"/>
              </w:rPr>
              <w:t>metadata.json</w:t>
            </w:r>
            <w:proofErr w:type="spellEnd"/>
            <w:proofErr w:type="gramEnd"/>
            <w:r w:rsidRPr="00E0763E">
              <w:rPr>
                <w:rFonts w:ascii="Arial" w:hAnsi="Arial" w:cs="Arial"/>
                <w:sz w:val="18"/>
                <w:szCs w:val="18"/>
                <w:lang w:val="en-US"/>
              </w:rPr>
              <w:t>, checksums-predeploy.txt</w:t>
            </w:r>
          </w:p>
        </w:tc>
        <w:tc>
          <w:tcPr>
            <w:tcW w:w="2484" w:type="dxa"/>
          </w:tcPr>
          <w:p w14:paraId="7F4BD4C6"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main</w:t>
            </w:r>
            <w:proofErr w:type="spellEnd"/>
          </w:p>
        </w:tc>
      </w:tr>
      <w:tr w:rsidR="005B4FC1" w:rsidRPr="00E0763E" w14:paraId="688139CF" w14:textId="77777777">
        <w:tc>
          <w:tcPr>
            <w:tcW w:w="2484" w:type="dxa"/>
          </w:tcPr>
          <w:p w14:paraId="68F6FC5F"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deploy_adas_dev</w:t>
            </w:r>
            <w:proofErr w:type="spellEnd"/>
            <w:r w:rsidRPr="00E0763E">
              <w:rPr>
                <w:rFonts w:ascii="Arial" w:hAnsi="Arial" w:cs="Arial"/>
                <w:sz w:val="18"/>
                <w:szCs w:val="18"/>
              </w:rPr>
              <w:t xml:space="preserve"> / </w:t>
            </w:r>
            <w:proofErr w:type="spellStart"/>
            <w:r w:rsidRPr="00E0763E">
              <w:rPr>
                <w:rFonts w:ascii="Arial" w:hAnsi="Arial" w:cs="Arial"/>
                <w:sz w:val="18"/>
                <w:szCs w:val="18"/>
              </w:rPr>
              <w:t>deploy_adas_pre</w:t>
            </w:r>
            <w:proofErr w:type="spellEnd"/>
          </w:p>
        </w:tc>
        <w:tc>
          <w:tcPr>
            <w:tcW w:w="2484" w:type="dxa"/>
          </w:tcPr>
          <w:p w14:paraId="663CA92B" w14:textId="77777777" w:rsidR="005B4FC1" w:rsidRPr="00E0763E" w:rsidRDefault="006A458C">
            <w:pPr>
              <w:rPr>
                <w:rFonts w:ascii="Arial" w:hAnsi="Arial" w:cs="Arial"/>
                <w:sz w:val="18"/>
                <w:szCs w:val="18"/>
              </w:rPr>
            </w:pPr>
            <w:r w:rsidRPr="00E0763E">
              <w:rPr>
                <w:rFonts w:ascii="Arial" w:hAnsi="Arial" w:cs="Arial"/>
                <w:sz w:val="18"/>
                <w:szCs w:val="18"/>
              </w:rPr>
              <w:t>Actualizar el servicio desplegado</w:t>
            </w:r>
          </w:p>
        </w:tc>
        <w:tc>
          <w:tcPr>
            <w:tcW w:w="2484" w:type="dxa"/>
          </w:tcPr>
          <w:p w14:paraId="4032BC99"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deploy-info.json</w:t>
            </w:r>
            <w:proofErr w:type="spellEnd"/>
          </w:p>
        </w:tc>
        <w:tc>
          <w:tcPr>
            <w:tcW w:w="2484" w:type="dxa"/>
          </w:tcPr>
          <w:p w14:paraId="757A1B96"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main</w:t>
            </w:r>
            <w:proofErr w:type="spellEnd"/>
          </w:p>
        </w:tc>
      </w:tr>
      <w:tr w:rsidR="005B4FC1" w:rsidRPr="00E0763E" w14:paraId="6A1C35DE" w14:textId="77777777">
        <w:tc>
          <w:tcPr>
            <w:tcW w:w="2484" w:type="dxa"/>
          </w:tcPr>
          <w:p w14:paraId="40939ED4" w14:textId="77777777" w:rsidR="005B4FC1" w:rsidRPr="00E0763E" w:rsidRDefault="006A458C">
            <w:pPr>
              <w:rPr>
                <w:rFonts w:ascii="Arial" w:hAnsi="Arial" w:cs="Arial"/>
                <w:sz w:val="18"/>
                <w:szCs w:val="18"/>
                <w:lang w:val="en-US"/>
              </w:rPr>
            </w:pPr>
            <w:proofErr w:type="spellStart"/>
            <w:r w:rsidRPr="00E0763E">
              <w:rPr>
                <w:rFonts w:ascii="Arial" w:hAnsi="Arial" w:cs="Arial"/>
                <w:sz w:val="18"/>
                <w:szCs w:val="18"/>
                <w:lang w:val="en-US"/>
              </w:rPr>
              <w:t>finalize_and_publish_ci_evidence</w:t>
            </w:r>
            <w:proofErr w:type="spellEnd"/>
          </w:p>
        </w:tc>
        <w:tc>
          <w:tcPr>
            <w:tcW w:w="2484" w:type="dxa"/>
          </w:tcPr>
          <w:p w14:paraId="7A4102AE" w14:textId="77777777" w:rsidR="005B4FC1" w:rsidRPr="00E0763E" w:rsidRDefault="006A458C">
            <w:pPr>
              <w:rPr>
                <w:rFonts w:ascii="Arial" w:hAnsi="Arial" w:cs="Arial"/>
                <w:sz w:val="18"/>
                <w:szCs w:val="18"/>
              </w:rPr>
            </w:pPr>
            <w:r w:rsidRPr="00E0763E">
              <w:rPr>
                <w:rFonts w:ascii="Arial" w:hAnsi="Arial" w:cs="Arial"/>
                <w:sz w:val="18"/>
                <w:szCs w:val="18"/>
              </w:rPr>
              <w:t>Empaquetar y copiar evidencia final</w:t>
            </w:r>
          </w:p>
        </w:tc>
        <w:tc>
          <w:tcPr>
            <w:tcW w:w="2484" w:type="dxa"/>
          </w:tcPr>
          <w:p w14:paraId="2B10BAFC" w14:textId="77777777" w:rsidR="005B4FC1" w:rsidRPr="00E0763E" w:rsidRDefault="006A458C">
            <w:pPr>
              <w:rPr>
                <w:rFonts w:ascii="Arial" w:hAnsi="Arial" w:cs="Arial"/>
                <w:sz w:val="18"/>
                <w:szCs w:val="18"/>
                <w:lang w:val="it-IT"/>
              </w:rPr>
            </w:pPr>
            <w:r w:rsidRPr="00E0763E">
              <w:rPr>
                <w:rFonts w:ascii="Arial" w:hAnsi="Arial" w:cs="Arial"/>
                <w:sz w:val="18"/>
                <w:szCs w:val="18"/>
                <w:lang w:val="it-IT"/>
              </w:rPr>
              <w:t>ci-evidence-REL-....tar.gz</w:t>
            </w:r>
          </w:p>
        </w:tc>
        <w:tc>
          <w:tcPr>
            <w:tcW w:w="2484" w:type="dxa"/>
          </w:tcPr>
          <w:p w14:paraId="3BE20D12"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main</w:t>
            </w:r>
            <w:proofErr w:type="spellEnd"/>
          </w:p>
        </w:tc>
      </w:tr>
    </w:tbl>
    <w:p w14:paraId="574B66AE" w14:textId="4878B629" w:rsidR="005B4FC1" w:rsidRPr="00E0763E" w:rsidRDefault="006A458C" w:rsidP="0024038B">
      <w:pPr>
        <w:pStyle w:val="Ttulo1"/>
        <w:spacing w:after="240"/>
        <w:rPr>
          <w:rFonts w:ascii="Arial" w:hAnsi="Arial" w:cs="Arial"/>
          <w:sz w:val="36"/>
          <w:szCs w:val="36"/>
        </w:rPr>
      </w:pPr>
      <w:r w:rsidRPr="00E0763E">
        <w:rPr>
          <w:rFonts w:ascii="Arial" w:hAnsi="Arial" w:cs="Arial"/>
          <w:sz w:val="36"/>
          <w:szCs w:val="36"/>
        </w:rPr>
        <w:t>Imágenes utilizadas y propósito de cada una</w:t>
      </w:r>
    </w:p>
    <w:p w14:paraId="02AF03AC" w14:textId="77777777" w:rsidR="005B4FC1" w:rsidRPr="00E0763E" w:rsidRDefault="006A458C">
      <w:pPr>
        <w:rPr>
          <w:rFonts w:ascii="Arial" w:hAnsi="Arial" w:cs="Arial"/>
          <w:sz w:val="18"/>
          <w:szCs w:val="18"/>
        </w:rPr>
      </w:pPr>
      <w:r w:rsidRPr="00E0763E">
        <w:rPr>
          <w:rFonts w:ascii="Arial" w:hAnsi="Arial" w:cs="Arial"/>
          <w:sz w:val="18"/>
          <w:szCs w:val="18"/>
        </w:rPr>
        <w:t>Las imágenes empleadas por el pipeline se seleccionan de forma funcional, buscando cubrir con separación clara las actividades de recolección de metadatos, compilación y test de .NET, construcción de imagen, generación de SBOM y operaciones SSH/</w:t>
      </w:r>
      <w:proofErr w:type="spellStart"/>
      <w:r w:rsidRPr="00E0763E">
        <w:rPr>
          <w:rFonts w:ascii="Arial" w:hAnsi="Arial" w:cs="Arial"/>
          <w:sz w:val="18"/>
          <w:szCs w:val="18"/>
        </w:rPr>
        <w:t>paquetizado</w:t>
      </w:r>
      <w:proofErr w:type="spellEnd"/>
      <w:r w:rsidRPr="00E0763E">
        <w:rPr>
          <w:rFonts w:ascii="Arial" w:hAnsi="Arial" w:cs="Arial"/>
          <w:sz w:val="18"/>
          <w:szCs w:val="18"/>
        </w:rPr>
        <w:t>. Cada imagen debe mantenerse bajo control de versión y su actualización debe tratarse como cambio controlado cuando afecte reproducibilidad, seguridad o evidencia.</w:t>
      </w:r>
    </w:p>
    <w:tbl>
      <w:tblPr>
        <w:tblStyle w:val="Tablaconcuadrcula"/>
        <w:tblW w:w="0" w:type="auto"/>
        <w:tblLook w:val="04A0" w:firstRow="1" w:lastRow="0" w:firstColumn="1" w:lastColumn="0" w:noHBand="0" w:noVBand="1"/>
      </w:tblPr>
      <w:tblGrid>
        <w:gridCol w:w="2867"/>
        <w:gridCol w:w="2978"/>
        <w:gridCol w:w="2060"/>
        <w:gridCol w:w="2247"/>
      </w:tblGrid>
      <w:tr w:rsidR="005B4FC1" w:rsidRPr="00E0763E" w14:paraId="0DEEF6B8" w14:textId="77777777" w:rsidTr="00E0763E">
        <w:trPr>
          <w:tblHeader/>
        </w:trPr>
        <w:tc>
          <w:tcPr>
            <w:tcW w:w="2484" w:type="dxa"/>
            <w:shd w:val="clear" w:color="auto" w:fill="E5004C"/>
          </w:tcPr>
          <w:p w14:paraId="0F2C8486"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Imagen</w:t>
            </w:r>
          </w:p>
        </w:tc>
        <w:tc>
          <w:tcPr>
            <w:tcW w:w="2484" w:type="dxa"/>
            <w:shd w:val="clear" w:color="auto" w:fill="E5004C"/>
          </w:tcPr>
          <w:p w14:paraId="39E4D483"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Step(s)</w:t>
            </w:r>
          </w:p>
        </w:tc>
        <w:tc>
          <w:tcPr>
            <w:tcW w:w="2484" w:type="dxa"/>
            <w:shd w:val="clear" w:color="auto" w:fill="E5004C"/>
          </w:tcPr>
          <w:p w14:paraId="1AB9692E"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Propósito</w:t>
            </w:r>
          </w:p>
        </w:tc>
        <w:tc>
          <w:tcPr>
            <w:tcW w:w="2484" w:type="dxa"/>
            <w:shd w:val="clear" w:color="auto" w:fill="E5004C"/>
          </w:tcPr>
          <w:p w14:paraId="5604B70B"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Observaciones</w:t>
            </w:r>
          </w:p>
        </w:tc>
      </w:tr>
      <w:tr w:rsidR="005B4FC1" w:rsidRPr="00E0763E" w14:paraId="094AF545" w14:textId="77777777">
        <w:tc>
          <w:tcPr>
            <w:tcW w:w="2484" w:type="dxa"/>
          </w:tcPr>
          <w:p w14:paraId="237B9C87" w14:textId="77777777" w:rsidR="005B4FC1" w:rsidRPr="00E0763E" w:rsidRDefault="006A458C">
            <w:pPr>
              <w:rPr>
                <w:rFonts w:ascii="Arial" w:hAnsi="Arial" w:cs="Arial"/>
                <w:sz w:val="18"/>
                <w:szCs w:val="18"/>
              </w:rPr>
            </w:pPr>
            <w:r w:rsidRPr="00E0763E">
              <w:rPr>
                <w:rFonts w:ascii="Arial" w:hAnsi="Arial" w:cs="Arial"/>
                <w:sz w:val="18"/>
                <w:szCs w:val="18"/>
              </w:rPr>
              <w:t>alpine:3.20</w:t>
            </w:r>
          </w:p>
        </w:tc>
        <w:tc>
          <w:tcPr>
            <w:tcW w:w="2484" w:type="dxa"/>
          </w:tcPr>
          <w:p w14:paraId="5830BCE9" w14:textId="77777777" w:rsidR="005B4FC1" w:rsidRPr="00E0763E" w:rsidRDefault="006A458C">
            <w:pPr>
              <w:rPr>
                <w:rFonts w:ascii="Arial" w:hAnsi="Arial" w:cs="Arial"/>
                <w:sz w:val="18"/>
                <w:szCs w:val="18"/>
                <w:lang w:val="en-US"/>
              </w:rPr>
            </w:pPr>
            <w:proofErr w:type="spellStart"/>
            <w:r w:rsidRPr="00E0763E">
              <w:rPr>
                <w:rFonts w:ascii="Arial" w:hAnsi="Arial" w:cs="Arial"/>
                <w:sz w:val="18"/>
                <w:szCs w:val="18"/>
                <w:lang w:val="en-US"/>
              </w:rPr>
              <w:t>collect_inputs</w:t>
            </w:r>
            <w:proofErr w:type="spellEnd"/>
            <w:r w:rsidRPr="00E0763E">
              <w:rPr>
                <w:rFonts w:ascii="Arial" w:hAnsi="Arial" w:cs="Arial"/>
                <w:sz w:val="18"/>
                <w:szCs w:val="18"/>
                <w:lang w:val="en-US"/>
              </w:rPr>
              <w:t xml:space="preserve">, </w:t>
            </w:r>
            <w:proofErr w:type="spellStart"/>
            <w:r w:rsidRPr="00E0763E">
              <w:rPr>
                <w:rFonts w:ascii="Arial" w:hAnsi="Arial" w:cs="Arial"/>
                <w:sz w:val="18"/>
                <w:szCs w:val="18"/>
                <w:lang w:val="en-US"/>
              </w:rPr>
              <w:t>assemble_ci_evidence_predeploy</w:t>
            </w:r>
            <w:proofErr w:type="spellEnd"/>
            <w:r w:rsidRPr="00E0763E">
              <w:rPr>
                <w:rFonts w:ascii="Arial" w:hAnsi="Arial" w:cs="Arial"/>
                <w:sz w:val="18"/>
                <w:szCs w:val="18"/>
                <w:lang w:val="en-US"/>
              </w:rPr>
              <w:t xml:space="preserve">, </w:t>
            </w:r>
            <w:proofErr w:type="spellStart"/>
            <w:r w:rsidRPr="00E0763E">
              <w:rPr>
                <w:rFonts w:ascii="Arial" w:hAnsi="Arial" w:cs="Arial"/>
                <w:sz w:val="18"/>
                <w:szCs w:val="18"/>
                <w:lang w:val="en-US"/>
              </w:rPr>
              <w:t>deploy_adas_dev</w:t>
            </w:r>
            <w:proofErr w:type="spellEnd"/>
            <w:r w:rsidRPr="00E0763E">
              <w:rPr>
                <w:rFonts w:ascii="Arial" w:hAnsi="Arial" w:cs="Arial"/>
                <w:sz w:val="18"/>
                <w:szCs w:val="18"/>
                <w:lang w:val="en-US"/>
              </w:rPr>
              <w:t xml:space="preserve">, </w:t>
            </w:r>
            <w:proofErr w:type="spellStart"/>
            <w:r w:rsidRPr="00E0763E">
              <w:rPr>
                <w:rFonts w:ascii="Arial" w:hAnsi="Arial" w:cs="Arial"/>
                <w:sz w:val="18"/>
                <w:szCs w:val="18"/>
                <w:lang w:val="en-US"/>
              </w:rPr>
              <w:t>deploy_adas_pre</w:t>
            </w:r>
            <w:proofErr w:type="spellEnd"/>
            <w:r w:rsidRPr="00E0763E">
              <w:rPr>
                <w:rFonts w:ascii="Arial" w:hAnsi="Arial" w:cs="Arial"/>
                <w:sz w:val="18"/>
                <w:szCs w:val="18"/>
                <w:lang w:val="en-US"/>
              </w:rPr>
              <w:t xml:space="preserve">, </w:t>
            </w:r>
            <w:proofErr w:type="spellStart"/>
            <w:r w:rsidRPr="00E0763E">
              <w:rPr>
                <w:rFonts w:ascii="Arial" w:hAnsi="Arial" w:cs="Arial"/>
                <w:sz w:val="18"/>
                <w:szCs w:val="18"/>
                <w:lang w:val="en-US"/>
              </w:rPr>
              <w:t>finalize_and_publish_ci_evidence</w:t>
            </w:r>
            <w:proofErr w:type="spellEnd"/>
          </w:p>
        </w:tc>
        <w:tc>
          <w:tcPr>
            <w:tcW w:w="2484" w:type="dxa"/>
          </w:tcPr>
          <w:p w14:paraId="60CC16A0" w14:textId="77777777" w:rsidR="005B4FC1" w:rsidRPr="00E0763E" w:rsidRDefault="006A458C">
            <w:pPr>
              <w:rPr>
                <w:rFonts w:ascii="Arial" w:hAnsi="Arial" w:cs="Arial"/>
                <w:sz w:val="18"/>
                <w:szCs w:val="18"/>
              </w:rPr>
            </w:pPr>
            <w:r w:rsidRPr="00E0763E">
              <w:rPr>
                <w:rFonts w:ascii="Arial" w:hAnsi="Arial" w:cs="Arial"/>
                <w:sz w:val="18"/>
                <w:szCs w:val="18"/>
              </w:rPr>
              <w:t xml:space="preserve">Entorno ligero para utilidades de </w:t>
            </w:r>
            <w:proofErr w:type="spellStart"/>
            <w:r w:rsidRPr="00E0763E">
              <w:rPr>
                <w:rFonts w:ascii="Arial" w:hAnsi="Arial" w:cs="Arial"/>
                <w:sz w:val="18"/>
                <w:szCs w:val="18"/>
              </w:rPr>
              <w:t>shell</w:t>
            </w:r>
            <w:proofErr w:type="spellEnd"/>
            <w:r w:rsidRPr="00E0763E">
              <w:rPr>
                <w:rFonts w:ascii="Arial" w:hAnsi="Arial" w:cs="Arial"/>
                <w:sz w:val="18"/>
                <w:szCs w:val="18"/>
              </w:rPr>
              <w:t xml:space="preserve">, </w:t>
            </w:r>
            <w:proofErr w:type="spellStart"/>
            <w:r w:rsidRPr="00E0763E">
              <w:rPr>
                <w:rFonts w:ascii="Arial" w:hAnsi="Arial" w:cs="Arial"/>
                <w:sz w:val="18"/>
                <w:szCs w:val="18"/>
              </w:rPr>
              <w:t>jq</w:t>
            </w:r>
            <w:proofErr w:type="spellEnd"/>
            <w:r w:rsidRPr="00E0763E">
              <w:rPr>
                <w:rFonts w:ascii="Arial" w:hAnsi="Arial" w:cs="Arial"/>
                <w:sz w:val="18"/>
                <w:szCs w:val="18"/>
              </w:rPr>
              <w:t xml:space="preserve">, </w:t>
            </w:r>
            <w:proofErr w:type="spellStart"/>
            <w:r w:rsidRPr="00E0763E">
              <w:rPr>
                <w:rFonts w:ascii="Arial" w:hAnsi="Arial" w:cs="Arial"/>
                <w:sz w:val="18"/>
                <w:szCs w:val="18"/>
              </w:rPr>
              <w:t>coreutils</w:t>
            </w:r>
            <w:proofErr w:type="spellEnd"/>
            <w:r w:rsidRPr="00E0763E">
              <w:rPr>
                <w:rFonts w:ascii="Arial" w:hAnsi="Arial" w:cs="Arial"/>
                <w:sz w:val="18"/>
                <w:szCs w:val="18"/>
              </w:rPr>
              <w:t>, SSH y empaquetado</w:t>
            </w:r>
          </w:p>
        </w:tc>
        <w:tc>
          <w:tcPr>
            <w:tcW w:w="2484" w:type="dxa"/>
          </w:tcPr>
          <w:p w14:paraId="108CEC1E" w14:textId="77777777" w:rsidR="005B4FC1" w:rsidRPr="00E0763E" w:rsidRDefault="006A458C">
            <w:pPr>
              <w:rPr>
                <w:rFonts w:ascii="Arial" w:hAnsi="Arial" w:cs="Arial"/>
                <w:sz w:val="18"/>
                <w:szCs w:val="18"/>
              </w:rPr>
            </w:pPr>
            <w:r w:rsidRPr="00E0763E">
              <w:rPr>
                <w:rFonts w:ascii="Arial" w:hAnsi="Arial" w:cs="Arial"/>
                <w:sz w:val="18"/>
                <w:szCs w:val="18"/>
              </w:rPr>
              <w:t>Debe vigilarse por parches de seguridad y compatibilidad de paquetes</w:t>
            </w:r>
          </w:p>
        </w:tc>
      </w:tr>
      <w:tr w:rsidR="005B4FC1" w:rsidRPr="00E0763E" w14:paraId="68C92F45" w14:textId="77777777">
        <w:tc>
          <w:tcPr>
            <w:tcW w:w="2484" w:type="dxa"/>
          </w:tcPr>
          <w:p w14:paraId="1BB01EA7" w14:textId="77777777" w:rsidR="005B4FC1" w:rsidRPr="00E0763E" w:rsidRDefault="006A458C">
            <w:pPr>
              <w:rPr>
                <w:rFonts w:ascii="Arial" w:hAnsi="Arial" w:cs="Arial"/>
                <w:sz w:val="18"/>
                <w:szCs w:val="18"/>
              </w:rPr>
            </w:pPr>
            <w:r w:rsidRPr="00E0763E">
              <w:rPr>
                <w:rFonts w:ascii="Arial" w:hAnsi="Arial" w:cs="Arial"/>
                <w:sz w:val="18"/>
                <w:szCs w:val="18"/>
              </w:rPr>
              <w:t>mcr.microsoft.com/</w:t>
            </w:r>
            <w:proofErr w:type="spellStart"/>
            <w:r w:rsidRPr="00E0763E">
              <w:rPr>
                <w:rFonts w:ascii="Arial" w:hAnsi="Arial" w:cs="Arial"/>
                <w:sz w:val="18"/>
                <w:szCs w:val="18"/>
              </w:rPr>
              <w:t>dotnet</w:t>
            </w:r>
            <w:proofErr w:type="spellEnd"/>
            <w:r w:rsidRPr="00E0763E">
              <w:rPr>
                <w:rFonts w:ascii="Arial" w:hAnsi="Arial" w:cs="Arial"/>
                <w:sz w:val="18"/>
                <w:szCs w:val="18"/>
              </w:rPr>
              <w:t>/sdk:8.0</w:t>
            </w:r>
          </w:p>
        </w:tc>
        <w:tc>
          <w:tcPr>
            <w:tcW w:w="2484" w:type="dxa"/>
          </w:tcPr>
          <w:p w14:paraId="4E94A430"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test_backend</w:t>
            </w:r>
            <w:proofErr w:type="spellEnd"/>
          </w:p>
        </w:tc>
        <w:tc>
          <w:tcPr>
            <w:tcW w:w="2484" w:type="dxa"/>
          </w:tcPr>
          <w:p w14:paraId="376BB621" w14:textId="77777777" w:rsidR="005B4FC1" w:rsidRPr="00E0763E" w:rsidRDefault="006A458C">
            <w:pPr>
              <w:rPr>
                <w:rFonts w:ascii="Arial" w:hAnsi="Arial" w:cs="Arial"/>
                <w:sz w:val="18"/>
                <w:szCs w:val="18"/>
              </w:rPr>
            </w:pPr>
            <w:r w:rsidRPr="00E0763E">
              <w:rPr>
                <w:rFonts w:ascii="Arial" w:hAnsi="Arial" w:cs="Arial"/>
                <w:sz w:val="18"/>
                <w:szCs w:val="18"/>
              </w:rPr>
              <w:t>Restauración, compilación y test del backend .NET 8</w:t>
            </w:r>
          </w:p>
        </w:tc>
        <w:tc>
          <w:tcPr>
            <w:tcW w:w="2484" w:type="dxa"/>
          </w:tcPr>
          <w:p w14:paraId="3A36F105" w14:textId="77777777" w:rsidR="005B4FC1" w:rsidRPr="00E0763E" w:rsidRDefault="006A458C">
            <w:pPr>
              <w:rPr>
                <w:rFonts w:ascii="Arial" w:hAnsi="Arial" w:cs="Arial"/>
                <w:sz w:val="18"/>
                <w:szCs w:val="18"/>
              </w:rPr>
            </w:pPr>
            <w:r w:rsidRPr="00E0763E">
              <w:rPr>
                <w:rFonts w:ascii="Arial" w:hAnsi="Arial" w:cs="Arial"/>
                <w:sz w:val="18"/>
                <w:szCs w:val="18"/>
              </w:rPr>
              <w:t xml:space="preserve">Forma parte de la identidad de compilación y del entorno </w:t>
            </w:r>
            <w:proofErr w:type="gramStart"/>
            <w:r w:rsidRPr="00E0763E">
              <w:rPr>
                <w:rFonts w:ascii="Arial" w:hAnsi="Arial" w:cs="Arial"/>
                <w:sz w:val="18"/>
                <w:szCs w:val="18"/>
              </w:rPr>
              <w:t>de test</w:t>
            </w:r>
            <w:proofErr w:type="gramEnd"/>
          </w:p>
        </w:tc>
      </w:tr>
      <w:tr w:rsidR="005B4FC1" w:rsidRPr="00E0763E" w14:paraId="0C182CC8" w14:textId="77777777">
        <w:tc>
          <w:tcPr>
            <w:tcW w:w="2484" w:type="dxa"/>
          </w:tcPr>
          <w:p w14:paraId="09275DD6" w14:textId="77777777" w:rsidR="005B4FC1" w:rsidRPr="00E0763E" w:rsidRDefault="006A458C">
            <w:pPr>
              <w:rPr>
                <w:rFonts w:ascii="Arial" w:hAnsi="Arial" w:cs="Arial"/>
                <w:sz w:val="18"/>
                <w:szCs w:val="18"/>
              </w:rPr>
            </w:pPr>
            <w:r w:rsidRPr="00E0763E">
              <w:rPr>
                <w:rFonts w:ascii="Arial" w:hAnsi="Arial" w:cs="Arial"/>
                <w:sz w:val="18"/>
                <w:szCs w:val="18"/>
              </w:rPr>
              <w:lastRenderedPageBreak/>
              <w:t>docker:27-cli</w:t>
            </w:r>
          </w:p>
        </w:tc>
        <w:tc>
          <w:tcPr>
            <w:tcW w:w="2484" w:type="dxa"/>
          </w:tcPr>
          <w:p w14:paraId="46478035"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build_and_push</w:t>
            </w:r>
            <w:proofErr w:type="spellEnd"/>
          </w:p>
        </w:tc>
        <w:tc>
          <w:tcPr>
            <w:tcW w:w="2484" w:type="dxa"/>
          </w:tcPr>
          <w:p w14:paraId="400E4433" w14:textId="77777777" w:rsidR="005B4FC1" w:rsidRPr="00E0763E" w:rsidRDefault="006A458C">
            <w:pPr>
              <w:rPr>
                <w:rFonts w:ascii="Arial" w:hAnsi="Arial" w:cs="Arial"/>
                <w:sz w:val="18"/>
                <w:szCs w:val="18"/>
              </w:rPr>
            </w:pPr>
            <w:r w:rsidRPr="00E0763E">
              <w:rPr>
                <w:rFonts w:ascii="Arial" w:hAnsi="Arial" w:cs="Arial"/>
                <w:sz w:val="18"/>
                <w:szCs w:val="18"/>
              </w:rPr>
              <w:t xml:space="preserve">Construcción y publicación de imagen Docker usando el </w:t>
            </w:r>
            <w:proofErr w:type="spellStart"/>
            <w:r w:rsidRPr="00E0763E">
              <w:rPr>
                <w:rFonts w:ascii="Arial" w:hAnsi="Arial" w:cs="Arial"/>
                <w:sz w:val="18"/>
                <w:szCs w:val="18"/>
              </w:rPr>
              <w:t>daemon</w:t>
            </w:r>
            <w:proofErr w:type="spellEnd"/>
            <w:r w:rsidRPr="00E0763E">
              <w:rPr>
                <w:rFonts w:ascii="Arial" w:hAnsi="Arial" w:cs="Arial"/>
                <w:sz w:val="18"/>
                <w:szCs w:val="18"/>
              </w:rPr>
              <w:t xml:space="preserve"> Docker del runner CI</w:t>
            </w:r>
          </w:p>
        </w:tc>
        <w:tc>
          <w:tcPr>
            <w:tcW w:w="2484" w:type="dxa"/>
          </w:tcPr>
          <w:p w14:paraId="7E5B3549" w14:textId="77777777" w:rsidR="005B4FC1" w:rsidRPr="00E0763E" w:rsidRDefault="006A458C">
            <w:pPr>
              <w:rPr>
                <w:rFonts w:ascii="Arial" w:hAnsi="Arial" w:cs="Arial"/>
                <w:sz w:val="18"/>
                <w:szCs w:val="18"/>
              </w:rPr>
            </w:pPr>
            <w:r w:rsidRPr="00E0763E">
              <w:rPr>
                <w:rFonts w:ascii="Arial" w:hAnsi="Arial" w:cs="Arial"/>
                <w:sz w:val="18"/>
                <w:szCs w:val="18"/>
              </w:rPr>
              <w:t>Requiere que el runner tenga el socket /</w:t>
            </w:r>
            <w:proofErr w:type="spellStart"/>
            <w:r w:rsidRPr="00E0763E">
              <w:rPr>
                <w:rFonts w:ascii="Arial" w:hAnsi="Arial" w:cs="Arial"/>
                <w:sz w:val="18"/>
                <w:szCs w:val="18"/>
              </w:rPr>
              <w:t>var</w:t>
            </w:r>
            <w:proofErr w:type="spellEnd"/>
            <w:r w:rsidRPr="00E0763E">
              <w:rPr>
                <w:rFonts w:ascii="Arial" w:hAnsi="Arial" w:cs="Arial"/>
                <w:sz w:val="18"/>
                <w:szCs w:val="18"/>
              </w:rPr>
              <w:t>/run/</w:t>
            </w:r>
            <w:proofErr w:type="spellStart"/>
            <w:r w:rsidRPr="00E0763E">
              <w:rPr>
                <w:rFonts w:ascii="Arial" w:hAnsi="Arial" w:cs="Arial"/>
                <w:sz w:val="18"/>
                <w:szCs w:val="18"/>
              </w:rPr>
              <w:t>docker.sock</w:t>
            </w:r>
            <w:proofErr w:type="spellEnd"/>
            <w:r w:rsidRPr="00E0763E">
              <w:rPr>
                <w:rFonts w:ascii="Arial" w:hAnsi="Arial" w:cs="Arial"/>
                <w:sz w:val="18"/>
                <w:szCs w:val="18"/>
              </w:rPr>
              <w:t xml:space="preserve"> disponible</w:t>
            </w:r>
          </w:p>
        </w:tc>
      </w:tr>
      <w:tr w:rsidR="005B4FC1" w:rsidRPr="00E0763E" w14:paraId="754A50B0" w14:textId="77777777">
        <w:tc>
          <w:tcPr>
            <w:tcW w:w="2484" w:type="dxa"/>
          </w:tcPr>
          <w:p w14:paraId="167AA07E"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anchore</w:t>
            </w:r>
            <w:proofErr w:type="spellEnd"/>
            <w:r w:rsidRPr="00E0763E">
              <w:rPr>
                <w:rFonts w:ascii="Arial" w:hAnsi="Arial" w:cs="Arial"/>
                <w:sz w:val="18"/>
                <w:szCs w:val="18"/>
              </w:rPr>
              <w:t>/syft:v1.18.1</w:t>
            </w:r>
          </w:p>
        </w:tc>
        <w:tc>
          <w:tcPr>
            <w:tcW w:w="2484" w:type="dxa"/>
          </w:tcPr>
          <w:p w14:paraId="796BBF36"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generate_sbom</w:t>
            </w:r>
            <w:proofErr w:type="spellEnd"/>
          </w:p>
        </w:tc>
        <w:tc>
          <w:tcPr>
            <w:tcW w:w="2484" w:type="dxa"/>
          </w:tcPr>
          <w:p w14:paraId="359378B9" w14:textId="77777777" w:rsidR="005B4FC1" w:rsidRPr="00E0763E" w:rsidRDefault="006A458C">
            <w:pPr>
              <w:rPr>
                <w:rFonts w:ascii="Arial" w:hAnsi="Arial" w:cs="Arial"/>
                <w:sz w:val="18"/>
                <w:szCs w:val="18"/>
              </w:rPr>
            </w:pPr>
            <w:r w:rsidRPr="00E0763E">
              <w:rPr>
                <w:rFonts w:ascii="Arial" w:hAnsi="Arial" w:cs="Arial"/>
                <w:sz w:val="18"/>
                <w:szCs w:val="18"/>
              </w:rPr>
              <w:t>Generación de SBOM desde la imagen publicada</w:t>
            </w:r>
          </w:p>
        </w:tc>
        <w:tc>
          <w:tcPr>
            <w:tcW w:w="2484" w:type="dxa"/>
          </w:tcPr>
          <w:p w14:paraId="758B1FA7" w14:textId="77777777" w:rsidR="005B4FC1" w:rsidRPr="00E0763E" w:rsidRDefault="006A458C">
            <w:pPr>
              <w:rPr>
                <w:rFonts w:ascii="Arial" w:hAnsi="Arial" w:cs="Arial"/>
                <w:sz w:val="18"/>
                <w:szCs w:val="18"/>
              </w:rPr>
            </w:pPr>
            <w:r w:rsidRPr="00E0763E">
              <w:rPr>
                <w:rFonts w:ascii="Arial" w:hAnsi="Arial" w:cs="Arial"/>
                <w:sz w:val="18"/>
                <w:szCs w:val="18"/>
              </w:rPr>
              <w:t xml:space="preserve">Produce </w:t>
            </w:r>
            <w:proofErr w:type="spellStart"/>
            <w:r w:rsidRPr="00E0763E">
              <w:rPr>
                <w:rFonts w:ascii="Arial" w:hAnsi="Arial" w:cs="Arial"/>
                <w:sz w:val="18"/>
                <w:szCs w:val="18"/>
              </w:rPr>
              <w:t>CycloneDX</w:t>
            </w:r>
            <w:proofErr w:type="spellEnd"/>
            <w:r w:rsidRPr="00E0763E">
              <w:rPr>
                <w:rFonts w:ascii="Arial" w:hAnsi="Arial" w:cs="Arial"/>
                <w:sz w:val="18"/>
                <w:szCs w:val="18"/>
              </w:rPr>
              <w:t xml:space="preserve"> y SPDX</w:t>
            </w:r>
          </w:p>
        </w:tc>
      </w:tr>
    </w:tbl>
    <w:p w14:paraId="3F065611" w14:textId="59F10F3F" w:rsidR="005B4FC1" w:rsidRPr="00E0763E" w:rsidRDefault="006A458C" w:rsidP="0024038B">
      <w:pPr>
        <w:pStyle w:val="Ttulo1"/>
        <w:spacing w:after="240"/>
        <w:rPr>
          <w:rFonts w:ascii="Arial" w:hAnsi="Arial" w:cs="Arial"/>
          <w:sz w:val="36"/>
          <w:szCs w:val="36"/>
        </w:rPr>
      </w:pPr>
      <w:r w:rsidRPr="00E0763E">
        <w:rPr>
          <w:rFonts w:ascii="Arial" w:hAnsi="Arial" w:cs="Arial"/>
          <w:sz w:val="36"/>
          <w:szCs w:val="36"/>
        </w:rPr>
        <w:t>Variables, secretos y dependencias externas</w:t>
      </w:r>
    </w:p>
    <w:p w14:paraId="712093D4" w14:textId="77777777" w:rsidR="005B4FC1" w:rsidRPr="00E0763E" w:rsidRDefault="006A458C">
      <w:pPr>
        <w:rPr>
          <w:rFonts w:ascii="Arial" w:hAnsi="Arial" w:cs="Arial"/>
          <w:sz w:val="18"/>
          <w:szCs w:val="18"/>
        </w:rPr>
      </w:pPr>
      <w:r w:rsidRPr="00E0763E">
        <w:rPr>
          <w:rFonts w:ascii="Arial" w:hAnsi="Arial" w:cs="Arial"/>
          <w:sz w:val="18"/>
          <w:szCs w:val="18"/>
        </w:rPr>
        <w:t xml:space="preserve">El pipeline utiliza variables del entorno de CI y secretos gestionados externamente. Ningún secreto debe quedar </w:t>
      </w:r>
      <w:proofErr w:type="spellStart"/>
      <w:r w:rsidRPr="00E0763E">
        <w:rPr>
          <w:rFonts w:ascii="Arial" w:hAnsi="Arial" w:cs="Arial"/>
          <w:sz w:val="18"/>
          <w:szCs w:val="18"/>
        </w:rPr>
        <w:t>hardcodeado</w:t>
      </w:r>
      <w:proofErr w:type="spellEnd"/>
      <w:r w:rsidRPr="00E0763E">
        <w:rPr>
          <w:rFonts w:ascii="Arial" w:hAnsi="Arial" w:cs="Arial"/>
          <w:sz w:val="18"/>
          <w:szCs w:val="18"/>
        </w:rPr>
        <w:t xml:space="preserve"> en el YAML ni en el repositorio. La rotación, control de acceso y revisión de estos secretos debe gestionarse conforme al SGC, al proceso de ciberseguridad y a las reglas internas de administración de credenciales.</w:t>
      </w:r>
    </w:p>
    <w:tbl>
      <w:tblPr>
        <w:tblStyle w:val="Tablaconcuadrcula"/>
        <w:tblW w:w="0" w:type="auto"/>
        <w:tblLook w:val="04A0" w:firstRow="1" w:lastRow="0" w:firstColumn="1" w:lastColumn="0" w:noHBand="0" w:noVBand="1"/>
      </w:tblPr>
      <w:tblGrid>
        <w:gridCol w:w="2567"/>
        <w:gridCol w:w="2358"/>
        <w:gridCol w:w="2898"/>
        <w:gridCol w:w="2329"/>
      </w:tblGrid>
      <w:tr w:rsidR="005B4FC1" w:rsidRPr="00E0763E" w14:paraId="000EE954" w14:textId="77777777" w:rsidTr="00E0763E">
        <w:trPr>
          <w:tblHeader/>
        </w:trPr>
        <w:tc>
          <w:tcPr>
            <w:tcW w:w="2484" w:type="dxa"/>
            <w:shd w:val="clear" w:color="auto" w:fill="E5004C"/>
          </w:tcPr>
          <w:p w14:paraId="09D41B10"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Variable / secreto</w:t>
            </w:r>
          </w:p>
        </w:tc>
        <w:tc>
          <w:tcPr>
            <w:tcW w:w="2484" w:type="dxa"/>
            <w:shd w:val="clear" w:color="auto" w:fill="E5004C"/>
          </w:tcPr>
          <w:p w14:paraId="291EEFC8"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Uso</w:t>
            </w:r>
          </w:p>
        </w:tc>
        <w:tc>
          <w:tcPr>
            <w:tcW w:w="2484" w:type="dxa"/>
            <w:shd w:val="clear" w:color="auto" w:fill="E5004C"/>
          </w:tcPr>
          <w:p w14:paraId="22E1A3A0"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Step(s)</w:t>
            </w:r>
          </w:p>
        </w:tc>
        <w:tc>
          <w:tcPr>
            <w:tcW w:w="2484" w:type="dxa"/>
            <w:shd w:val="clear" w:color="auto" w:fill="E5004C"/>
          </w:tcPr>
          <w:p w14:paraId="454EEE0B"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Tipo</w:t>
            </w:r>
          </w:p>
        </w:tc>
      </w:tr>
      <w:tr w:rsidR="005B4FC1" w:rsidRPr="00E0763E" w14:paraId="008C56DA" w14:textId="77777777">
        <w:tc>
          <w:tcPr>
            <w:tcW w:w="2484" w:type="dxa"/>
          </w:tcPr>
          <w:p w14:paraId="5719DA03" w14:textId="77777777" w:rsidR="005B4FC1" w:rsidRPr="00E0763E" w:rsidRDefault="006A458C">
            <w:pPr>
              <w:rPr>
                <w:rFonts w:ascii="Arial" w:hAnsi="Arial" w:cs="Arial"/>
                <w:sz w:val="18"/>
                <w:szCs w:val="18"/>
                <w:lang w:val="en-US"/>
              </w:rPr>
            </w:pPr>
            <w:r w:rsidRPr="00E0763E">
              <w:rPr>
                <w:rFonts w:ascii="Arial" w:hAnsi="Arial" w:cs="Arial"/>
                <w:sz w:val="18"/>
                <w:szCs w:val="18"/>
                <w:lang w:val="en-US"/>
              </w:rPr>
              <w:t>DRONE_COMMIT_SHA, DRONE_BUILD_NUMBER, DRONE_BRANCH</w:t>
            </w:r>
          </w:p>
        </w:tc>
        <w:tc>
          <w:tcPr>
            <w:tcW w:w="2484" w:type="dxa"/>
          </w:tcPr>
          <w:p w14:paraId="15CD7C29" w14:textId="77777777" w:rsidR="005B4FC1" w:rsidRPr="00E0763E" w:rsidRDefault="006A458C">
            <w:pPr>
              <w:rPr>
                <w:rFonts w:ascii="Arial" w:hAnsi="Arial" w:cs="Arial"/>
                <w:sz w:val="18"/>
                <w:szCs w:val="18"/>
              </w:rPr>
            </w:pPr>
            <w:r w:rsidRPr="00E0763E">
              <w:rPr>
                <w:rFonts w:ascii="Arial" w:hAnsi="Arial" w:cs="Arial"/>
                <w:sz w:val="18"/>
                <w:szCs w:val="18"/>
              </w:rPr>
              <w:t>Identidad del build, versión y trazabilidad</w:t>
            </w:r>
          </w:p>
        </w:tc>
        <w:tc>
          <w:tcPr>
            <w:tcW w:w="2484" w:type="dxa"/>
          </w:tcPr>
          <w:p w14:paraId="0720F48F"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collect_inputs</w:t>
            </w:r>
            <w:proofErr w:type="spellEnd"/>
            <w:r w:rsidRPr="00E0763E">
              <w:rPr>
                <w:rFonts w:ascii="Arial" w:hAnsi="Arial" w:cs="Arial"/>
                <w:sz w:val="18"/>
                <w:szCs w:val="18"/>
              </w:rPr>
              <w:t xml:space="preserve"> y pasos posteriores</w:t>
            </w:r>
          </w:p>
        </w:tc>
        <w:tc>
          <w:tcPr>
            <w:tcW w:w="2484" w:type="dxa"/>
          </w:tcPr>
          <w:p w14:paraId="1652C641" w14:textId="77777777" w:rsidR="005B4FC1" w:rsidRPr="00E0763E" w:rsidRDefault="006A458C">
            <w:pPr>
              <w:rPr>
                <w:rFonts w:ascii="Arial" w:hAnsi="Arial" w:cs="Arial"/>
                <w:sz w:val="18"/>
                <w:szCs w:val="18"/>
              </w:rPr>
            </w:pPr>
            <w:r w:rsidRPr="00E0763E">
              <w:rPr>
                <w:rFonts w:ascii="Arial" w:hAnsi="Arial" w:cs="Arial"/>
                <w:sz w:val="18"/>
                <w:szCs w:val="18"/>
              </w:rPr>
              <w:t>Variable CI</w:t>
            </w:r>
          </w:p>
        </w:tc>
      </w:tr>
      <w:tr w:rsidR="005B4FC1" w:rsidRPr="00E0763E" w14:paraId="710D2FDE" w14:textId="77777777">
        <w:tc>
          <w:tcPr>
            <w:tcW w:w="2484" w:type="dxa"/>
          </w:tcPr>
          <w:p w14:paraId="22EC9541" w14:textId="77777777" w:rsidR="005B4FC1" w:rsidRPr="00E0763E" w:rsidRDefault="006A458C">
            <w:pPr>
              <w:rPr>
                <w:rFonts w:ascii="Arial" w:hAnsi="Arial" w:cs="Arial"/>
                <w:sz w:val="18"/>
                <w:szCs w:val="18"/>
              </w:rPr>
            </w:pPr>
            <w:r w:rsidRPr="00E0763E">
              <w:rPr>
                <w:rFonts w:ascii="Arial" w:hAnsi="Arial" w:cs="Arial"/>
                <w:sz w:val="18"/>
                <w:szCs w:val="18"/>
              </w:rPr>
              <w:t>ADAS_NUGET_URL</w:t>
            </w:r>
          </w:p>
        </w:tc>
        <w:tc>
          <w:tcPr>
            <w:tcW w:w="2484" w:type="dxa"/>
          </w:tcPr>
          <w:p w14:paraId="6926B0F5" w14:textId="77777777" w:rsidR="005B4FC1" w:rsidRPr="00E0763E" w:rsidRDefault="006A458C">
            <w:pPr>
              <w:rPr>
                <w:rFonts w:ascii="Arial" w:hAnsi="Arial" w:cs="Arial"/>
                <w:sz w:val="18"/>
                <w:szCs w:val="18"/>
              </w:rPr>
            </w:pPr>
            <w:r w:rsidRPr="00E0763E">
              <w:rPr>
                <w:rFonts w:ascii="Arial" w:hAnsi="Arial" w:cs="Arial"/>
                <w:sz w:val="18"/>
                <w:szCs w:val="18"/>
              </w:rPr>
              <w:t xml:space="preserve">Origen del servidor </w:t>
            </w:r>
            <w:proofErr w:type="spellStart"/>
            <w:r w:rsidRPr="00E0763E">
              <w:rPr>
                <w:rFonts w:ascii="Arial" w:hAnsi="Arial" w:cs="Arial"/>
                <w:sz w:val="18"/>
                <w:szCs w:val="18"/>
              </w:rPr>
              <w:t>NuGet</w:t>
            </w:r>
            <w:proofErr w:type="spellEnd"/>
            <w:r w:rsidRPr="00E0763E">
              <w:rPr>
                <w:rFonts w:ascii="Arial" w:hAnsi="Arial" w:cs="Arial"/>
                <w:sz w:val="18"/>
                <w:szCs w:val="18"/>
              </w:rPr>
              <w:t xml:space="preserve"> privado para </w:t>
            </w:r>
            <w:proofErr w:type="spellStart"/>
            <w:r w:rsidRPr="00E0763E">
              <w:rPr>
                <w:rFonts w:ascii="Arial" w:hAnsi="Arial" w:cs="Arial"/>
                <w:sz w:val="18"/>
                <w:szCs w:val="18"/>
              </w:rPr>
              <w:t>restore</w:t>
            </w:r>
            <w:proofErr w:type="spellEnd"/>
          </w:p>
        </w:tc>
        <w:tc>
          <w:tcPr>
            <w:tcW w:w="2484" w:type="dxa"/>
          </w:tcPr>
          <w:p w14:paraId="0C5FA440"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test_backend</w:t>
            </w:r>
            <w:proofErr w:type="spellEnd"/>
          </w:p>
        </w:tc>
        <w:tc>
          <w:tcPr>
            <w:tcW w:w="2484" w:type="dxa"/>
          </w:tcPr>
          <w:p w14:paraId="4C2CE2FF" w14:textId="77777777" w:rsidR="005B4FC1" w:rsidRPr="00E0763E" w:rsidRDefault="006A458C">
            <w:pPr>
              <w:rPr>
                <w:rFonts w:ascii="Arial" w:hAnsi="Arial" w:cs="Arial"/>
                <w:sz w:val="18"/>
                <w:szCs w:val="18"/>
              </w:rPr>
            </w:pPr>
            <w:r w:rsidRPr="00E0763E">
              <w:rPr>
                <w:rFonts w:ascii="Arial" w:hAnsi="Arial" w:cs="Arial"/>
                <w:sz w:val="18"/>
                <w:szCs w:val="18"/>
              </w:rPr>
              <w:t>Secreto</w:t>
            </w:r>
          </w:p>
        </w:tc>
      </w:tr>
      <w:tr w:rsidR="005B4FC1" w:rsidRPr="00E0763E" w14:paraId="6E0551B1" w14:textId="77777777">
        <w:tc>
          <w:tcPr>
            <w:tcW w:w="2484" w:type="dxa"/>
          </w:tcPr>
          <w:p w14:paraId="21F252AF" w14:textId="77777777" w:rsidR="005B4FC1" w:rsidRPr="00E0763E" w:rsidRDefault="006A458C">
            <w:pPr>
              <w:rPr>
                <w:rFonts w:ascii="Arial" w:hAnsi="Arial" w:cs="Arial"/>
                <w:sz w:val="18"/>
                <w:szCs w:val="18"/>
                <w:lang w:val="it-IT"/>
              </w:rPr>
            </w:pPr>
            <w:r w:rsidRPr="00E0763E">
              <w:rPr>
                <w:rFonts w:ascii="Arial" w:hAnsi="Arial" w:cs="Arial"/>
                <w:sz w:val="18"/>
                <w:szCs w:val="18"/>
                <w:lang w:val="it-IT"/>
              </w:rPr>
              <w:t>CI_REGISTRY_USER / CI_REGISTRY_PASSWORD / CI_REGISTRY</w:t>
            </w:r>
          </w:p>
        </w:tc>
        <w:tc>
          <w:tcPr>
            <w:tcW w:w="2484" w:type="dxa"/>
          </w:tcPr>
          <w:p w14:paraId="685AC0F0" w14:textId="77777777" w:rsidR="005B4FC1" w:rsidRPr="00E0763E" w:rsidRDefault="006A458C">
            <w:pPr>
              <w:rPr>
                <w:rFonts w:ascii="Arial" w:hAnsi="Arial" w:cs="Arial"/>
                <w:sz w:val="18"/>
                <w:szCs w:val="18"/>
              </w:rPr>
            </w:pPr>
            <w:r w:rsidRPr="00E0763E">
              <w:rPr>
                <w:rFonts w:ascii="Arial" w:hAnsi="Arial" w:cs="Arial"/>
                <w:sz w:val="18"/>
                <w:szCs w:val="18"/>
              </w:rPr>
              <w:t>Autenticación contra registro de contenedores</w:t>
            </w:r>
          </w:p>
        </w:tc>
        <w:tc>
          <w:tcPr>
            <w:tcW w:w="2484" w:type="dxa"/>
          </w:tcPr>
          <w:p w14:paraId="7CA8AE52" w14:textId="77777777" w:rsidR="005B4FC1" w:rsidRPr="00E0763E" w:rsidRDefault="006A458C">
            <w:pPr>
              <w:rPr>
                <w:rFonts w:ascii="Arial" w:hAnsi="Arial" w:cs="Arial"/>
                <w:sz w:val="18"/>
                <w:szCs w:val="18"/>
                <w:lang w:val="en-US"/>
              </w:rPr>
            </w:pPr>
            <w:proofErr w:type="spellStart"/>
            <w:r w:rsidRPr="00E0763E">
              <w:rPr>
                <w:rFonts w:ascii="Arial" w:hAnsi="Arial" w:cs="Arial"/>
                <w:sz w:val="18"/>
                <w:szCs w:val="18"/>
                <w:lang w:val="en-US"/>
              </w:rPr>
              <w:t>build_and_push</w:t>
            </w:r>
            <w:proofErr w:type="spellEnd"/>
            <w:r w:rsidRPr="00E0763E">
              <w:rPr>
                <w:rFonts w:ascii="Arial" w:hAnsi="Arial" w:cs="Arial"/>
                <w:sz w:val="18"/>
                <w:szCs w:val="18"/>
                <w:lang w:val="en-US"/>
              </w:rPr>
              <w:t xml:space="preserve">, </w:t>
            </w:r>
            <w:proofErr w:type="spellStart"/>
            <w:r w:rsidRPr="00E0763E">
              <w:rPr>
                <w:rFonts w:ascii="Arial" w:hAnsi="Arial" w:cs="Arial"/>
                <w:sz w:val="18"/>
                <w:szCs w:val="18"/>
                <w:lang w:val="en-US"/>
              </w:rPr>
              <w:t>generate_sbom</w:t>
            </w:r>
            <w:proofErr w:type="spellEnd"/>
          </w:p>
        </w:tc>
        <w:tc>
          <w:tcPr>
            <w:tcW w:w="2484" w:type="dxa"/>
          </w:tcPr>
          <w:p w14:paraId="6E3478A5" w14:textId="77777777" w:rsidR="005B4FC1" w:rsidRPr="00E0763E" w:rsidRDefault="006A458C">
            <w:pPr>
              <w:rPr>
                <w:rFonts w:ascii="Arial" w:hAnsi="Arial" w:cs="Arial"/>
                <w:sz w:val="18"/>
                <w:szCs w:val="18"/>
              </w:rPr>
            </w:pPr>
            <w:r w:rsidRPr="00E0763E">
              <w:rPr>
                <w:rFonts w:ascii="Arial" w:hAnsi="Arial" w:cs="Arial"/>
                <w:sz w:val="18"/>
                <w:szCs w:val="18"/>
              </w:rPr>
              <w:t>Secretos</w:t>
            </w:r>
          </w:p>
        </w:tc>
      </w:tr>
      <w:tr w:rsidR="005B4FC1" w:rsidRPr="00E0763E" w14:paraId="3249C378" w14:textId="77777777">
        <w:tc>
          <w:tcPr>
            <w:tcW w:w="2484" w:type="dxa"/>
          </w:tcPr>
          <w:p w14:paraId="5D1BE7F6" w14:textId="77777777" w:rsidR="005B4FC1" w:rsidRPr="00E0763E" w:rsidRDefault="006A458C">
            <w:pPr>
              <w:rPr>
                <w:rFonts w:ascii="Arial" w:hAnsi="Arial" w:cs="Arial"/>
                <w:sz w:val="18"/>
                <w:szCs w:val="18"/>
              </w:rPr>
            </w:pPr>
            <w:r w:rsidRPr="00E0763E">
              <w:rPr>
                <w:rFonts w:ascii="Arial" w:hAnsi="Arial" w:cs="Arial"/>
                <w:sz w:val="18"/>
                <w:szCs w:val="18"/>
              </w:rPr>
              <w:t>ADAS_SSH_KEY</w:t>
            </w:r>
          </w:p>
        </w:tc>
        <w:tc>
          <w:tcPr>
            <w:tcW w:w="2484" w:type="dxa"/>
          </w:tcPr>
          <w:p w14:paraId="129EC188" w14:textId="77777777" w:rsidR="005B4FC1" w:rsidRPr="00E0763E" w:rsidRDefault="006A458C">
            <w:pPr>
              <w:rPr>
                <w:rFonts w:ascii="Arial" w:hAnsi="Arial" w:cs="Arial"/>
                <w:sz w:val="18"/>
                <w:szCs w:val="18"/>
              </w:rPr>
            </w:pPr>
            <w:r w:rsidRPr="00E0763E">
              <w:rPr>
                <w:rFonts w:ascii="Arial" w:hAnsi="Arial" w:cs="Arial"/>
                <w:sz w:val="18"/>
                <w:szCs w:val="18"/>
              </w:rPr>
              <w:t>Clave privada SSH para despliegue y copia de evidencia</w:t>
            </w:r>
          </w:p>
        </w:tc>
        <w:tc>
          <w:tcPr>
            <w:tcW w:w="2484" w:type="dxa"/>
          </w:tcPr>
          <w:p w14:paraId="6F7326DD" w14:textId="77777777" w:rsidR="005B4FC1" w:rsidRPr="00E0763E" w:rsidRDefault="006A458C">
            <w:pPr>
              <w:rPr>
                <w:rFonts w:ascii="Arial" w:hAnsi="Arial" w:cs="Arial"/>
                <w:sz w:val="18"/>
                <w:szCs w:val="18"/>
                <w:lang w:val="en-US"/>
              </w:rPr>
            </w:pPr>
            <w:proofErr w:type="spellStart"/>
            <w:r w:rsidRPr="00E0763E">
              <w:rPr>
                <w:rFonts w:ascii="Arial" w:hAnsi="Arial" w:cs="Arial"/>
                <w:sz w:val="18"/>
                <w:szCs w:val="18"/>
                <w:lang w:val="en-US"/>
              </w:rPr>
              <w:t>deploy_adas_dev</w:t>
            </w:r>
            <w:proofErr w:type="spellEnd"/>
            <w:r w:rsidRPr="00E0763E">
              <w:rPr>
                <w:rFonts w:ascii="Arial" w:hAnsi="Arial" w:cs="Arial"/>
                <w:sz w:val="18"/>
                <w:szCs w:val="18"/>
                <w:lang w:val="en-US"/>
              </w:rPr>
              <w:t xml:space="preserve">, </w:t>
            </w:r>
            <w:proofErr w:type="spellStart"/>
            <w:r w:rsidRPr="00E0763E">
              <w:rPr>
                <w:rFonts w:ascii="Arial" w:hAnsi="Arial" w:cs="Arial"/>
                <w:sz w:val="18"/>
                <w:szCs w:val="18"/>
                <w:lang w:val="en-US"/>
              </w:rPr>
              <w:t>deploy_adas_pre</w:t>
            </w:r>
            <w:proofErr w:type="spellEnd"/>
            <w:r w:rsidRPr="00E0763E">
              <w:rPr>
                <w:rFonts w:ascii="Arial" w:hAnsi="Arial" w:cs="Arial"/>
                <w:sz w:val="18"/>
                <w:szCs w:val="18"/>
                <w:lang w:val="en-US"/>
              </w:rPr>
              <w:t xml:space="preserve">, </w:t>
            </w:r>
            <w:proofErr w:type="spellStart"/>
            <w:r w:rsidRPr="00E0763E">
              <w:rPr>
                <w:rFonts w:ascii="Arial" w:hAnsi="Arial" w:cs="Arial"/>
                <w:sz w:val="18"/>
                <w:szCs w:val="18"/>
                <w:lang w:val="en-US"/>
              </w:rPr>
              <w:t>finalize_and_publish_ci_evidence</w:t>
            </w:r>
            <w:proofErr w:type="spellEnd"/>
          </w:p>
        </w:tc>
        <w:tc>
          <w:tcPr>
            <w:tcW w:w="2484" w:type="dxa"/>
          </w:tcPr>
          <w:p w14:paraId="2FA6EFC9" w14:textId="77777777" w:rsidR="005B4FC1" w:rsidRPr="00E0763E" w:rsidRDefault="006A458C">
            <w:pPr>
              <w:rPr>
                <w:rFonts w:ascii="Arial" w:hAnsi="Arial" w:cs="Arial"/>
                <w:sz w:val="18"/>
                <w:szCs w:val="18"/>
              </w:rPr>
            </w:pPr>
            <w:r w:rsidRPr="00E0763E">
              <w:rPr>
                <w:rFonts w:ascii="Arial" w:hAnsi="Arial" w:cs="Arial"/>
                <w:sz w:val="18"/>
                <w:szCs w:val="18"/>
              </w:rPr>
              <w:t>Secreto</w:t>
            </w:r>
          </w:p>
        </w:tc>
      </w:tr>
      <w:tr w:rsidR="005B4FC1" w:rsidRPr="00E0763E" w14:paraId="5C2DFA27" w14:textId="77777777">
        <w:tc>
          <w:tcPr>
            <w:tcW w:w="2484" w:type="dxa"/>
          </w:tcPr>
          <w:p w14:paraId="52DC9714" w14:textId="77777777" w:rsidR="005B4FC1" w:rsidRPr="00E0763E" w:rsidRDefault="006A458C">
            <w:pPr>
              <w:rPr>
                <w:rFonts w:ascii="Arial" w:hAnsi="Arial" w:cs="Arial"/>
                <w:sz w:val="18"/>
                <w:szCs w:val="18"/>
              </w:rPr>
            </w:pPr>
            <w:r w:rsidRPr="00E0763E">
              <w:rPr>
                <w:rFonts w:ascii="Arial" w:hAnsi="Arial" w:cs="Arial"/>
                <w:sz w:val="18"/>
                <w:szCs w:val="18"/>
              </w:rPr>
              <w:t>SSH_SERVER_HOSTKEYS</w:t>
            </w:r>
          </w:p>
        </w:tc>
        <w:tc>
          <w:tcPr>
            <w:tcW w:w="2484" w:type="dxa"/>
          </w:tcPr>
          <w:p w14:paraId="739CB4DA" w14:textId="77777777" w:rsidR="005B4FC1" w:rsidRPr="00E0763E" w:rsidRDefault="006A458C">
            <w:pPr>
              <w:rPr>
                <w:rFonts w:ascii="Arial" w:hAnsi="Arial" w:cs="Arial"/>
                <w:sz w:val="18"/>
                <w:szCs w:val="18"/>
                <w:lang w:val="en-US"/>
              </w:rPr>
            </w:pPr>
            <w:proofErr w:type="spellStart"/>
            <w:r w:rsidRPr="00E0763E">
              <w:rPr>
                <w:rFonts w:ascii="Arial" w:hAnsi="Arial" w:cs="Arial"/>
                <w:sz w:val="18"/>
                <w:szCs w:val="18"/>
                <w:lang w:val="en-US"/>
              </w:rPr>
              <w:t>Huella</w:t>
            </w:r>
            <w:proofErr w:type="spellEnd"/>
            <w:r w:rsidRPr="00E0763E">
              <w:rPr>
                <w:rFonts w:ascii="Arial" w:hAnsi="Arial" w:cs="Arial"/>
                <w:sz w:val="18"/>
                <w:szCs w:val="18"/>
                <w:lang w:val="en-US"/>
              </w:rPr>
              <w:t xml:space="preserve">(s) de host para </w:t>
            </w:r>
            <w:proofErr w:type="spellStart"/>
            <w:r w:rsidRPr="00E0763E">
              <w:rPr>
                <w:rFonts w:ascii="Arial" w:hAnsi="Arial" w:cs="Arial"/>
                <w:sz w:val="18"/>
                <w:szCs w:val="18"/>
                <w:lang w:val="en-US"/>
              </w:rPr>
              <w:t>known_hosts</w:t>
            </w:r>
            <w:proofErr w:type="spellEnd"/>
          </w:p>
        </w:tc>
        <w:tc>
          <w:tcPr>
            <w:tcW w:w="2484" w:type="dxa"/>
          </w:tcPr>
          <w:p w14:paraId="5DD30030" w14:textId="77777777" w:rsidR="005B4FC1" w:rsidRPr="00E0763E" w:rsidRDefault="006A458C">
            <w:pPr>
              <w:rPr>
                <w:rFonts w:ascii="Arial" w:hAnsi="Arial" w:cs="Arial"/>
                <w:sz w:val="18"/>
                <w:szCs w:val="18"/>
                <w:lang w:val="en-US"/>
              </w:rPr>
            </w:pPr>
            <w:proofErr w:type="spellStart"/>
            <w:r w:rsidRPr="00E0763E">
              <w:rPr>
                <w:rFonts w:ascii="Arial" w:hAnsi="Arial" w:cs="Arial"/>
                <w:sz w:val="18"/>
                <w:szCs w:val="18"/>
                <w:lang w:val="en-US"/>
              </w:rPr>
              <w:t>deploy_main_backend</w:t>
            </w:r>
            <w:proofErr w:type="spellEnd"/>
            <w:r w:rsidRPr="00E0763E">
              <w:rPr>
                <w:rFonts w:ascii="Arial" w:hAnsi="Arial" w:cs="Arial"/>
                <w:sz w:val="18"/>
                <w:szCs w:val="18"/>
                <w:lang w:val="en-US"/>
              </w:rPr>
              <w:t xml:space="preserve">, </w:t>
            </w:r>
            <w:proofErr w:type="spellStart"/>
            <w:r w:rsidRPr="00E0763E">
              <w:rPr>
                <w:rFonts w:ascii="Arial" w:hAnsi="Arial" w:cs="Arial"/>
                <w:sz w:val="18"/>
                <w:szCs w:val="18"/>
                <w:lang w:val="en-US"/>
              </w:rPr>
              <w:t>finalize_and_publish_ci_evidence</w:t>
            </w:r>
            <w:proofErr w:type="spellEnd"/>
          </w:p>
        </w:tc>
        <w:tc>
          <w:tcPr>
            <w:tcW w:w="2484" w:type="dxa"/>
          </w:tcPr>
          <w:p w14:paraId="02BB07FC" w14:textId="77777777" w:rsidR="005B4FC1" w:rsidRPr="00E0763E" w:rsidRDefault="006A458C">
            <w:pPr>
              <w:rPr>
                <w:rFonts w:ascii="Arial" w:hAnsi="Arial" w:cs="Arial"/>
                <w:sz w:val="18"/>
                <w:szCs w:val="18"/>
              </w:rPr>
            </w:pPr>
            <w:r w:rsidRPr="00E0763E">
              <w:rPr>
                <w:rFonts w:ascii="Arial" w:hAnsi="Arial" w:cs="Arial"/>
                <w:sz w:val="18"/>
                <w:szCs w:val="18"/>
              </w:rPr>
              <w:t>Secreto</w:t>
            </w:r>
          </w:p>
        </w:tc>
      </w:tr>
      <w:tr w:rsidR="005B4FC1" w:rsidRPr="00E0763E" w14:paraId="145D6387" w14:textId="77777777">
        <w:tc>
          <w:tcPr>
            <w:tcW w:w="2484" w:type="dxa"/>
          </w:tcPr>
          <w:p w14:paraId="6AE29F6E" w14:textId="77777777" w:rsidR="005B4FC1" w:rsidRPr="00E0763E" w:rsidRDefault="006A458C">
            <w:pPr>
              <w:rPr>
                <w:rFonts w:ascii="Arial" w:hAnsi="Arial" w:cs="Arial"/>
                <w:sz w:val="18"/>
                <w:szCs w:val="18"/>
                <w:lang w:val="en-US"/>
              </w:rPr>
            </w:pPr>
            <w:r w:rsidRPr="00E0763E">
              <w:rPr>
                <w:rFonts w:ascii="Arial" w:hAnsi="Arial" w:cs="Arial"/>
                <w:sz w:val="18"/>
                <w:szCs w:val="18"/>
                <w:lang w:val="en-US"/>
              </w:rPr>
              <w:t>UR_PRD_VERSION / SRS_VERSION / RMF_VERSION / TRACE_MATRIX_VERSION</w:t>
            </w:r>
          </w:p>
        </w:tc>
        <w:tc>
          <w:tcPr>
            <w:tcW w:w="2484" w:type="dxa"/>
          </w:tcPr>
          <w:p w14:paraId="130B3A12" w14:textId="77777777" w:rsidR="005B4FC1" w:rsidRPr="00E0763E" w:rsidRDefault="006A458C">
            <w:pPr>
              <w:rPr>
                <w:rFonts w:ascii="Arial" w:hAnsi="Arial" w:cs="Arial"/>
                <w:sz w:val="18"/>
                <w:szCs w:val="18"/>
              </w:rPr>
            </w:pPr>
            <w:r w:rsidRPr="00E0763E">
              <w:rPr>
                <w:rFonts w:ascii="Arial" w:hAnsi="Arial" w:cs="Arial"/>
                <w:sz w:val="18"/>
                <w:szCs w:val="18"/>
              </w:rPr>
              <w:t>Referencias documentales de baseline</w:t>
            </w:r>
          </w:p>
        </w:tc>
        <w:tc>
          <w:tcPr>
            <w:tcW w:w="2484" w:type="dxa"/>
          </w:tcPr>
          <w:p w14:paraId="30BF88CD"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collect_inputs</w:t>
            </w:r>
            <w:proofErr w:type="spellEnd"/>
          </w:p>
        </w:tc>
        <w:tc>
          <w:tcPr>
            <w:tcW w:w="2484" w:type="dxa"/>
          </w:tcPr>
          <w:p w14:paraId="3EEFE628" w14:textId="77777777" w:rsidR="005B4FC1" w:rsidRPr="00E0763E" w:rsidRDefault="006A458C">
            <w:pPr>
              <w:rPr>
                <w:rFonts w:ascii="Arial" w:hAnsi="Arial" w:cs="Arial"/>
                <w:sz w:val="18"/>
                <w:szCs w:val="18"/>
              </w:rPr>
            </w:pPr>
            <w:r w:rsidRPr="00E0763E">
              <w:rPr>
                <w:rFonts w:ascii="Arial" w:hAnsi="Arial" w:cs="Arial"/>
                <w:sz w:val="18"/>
                <w:szCs w:val="18"/>
              </w:rPr>
              <w:t>Variables opcionales</w:t>
            </w:r>
          </w:p>
        </w:tc>
      </w:tr>
    </w:tbl>
    <w:p w14:paraId="5DBFE119" w14:textId="091C742B" w:rsidR="005B4FC1" w:rsidRPr="00E0763E" w:rsidRDefault="006A458C">
      <w:pPr>
        <w:pStyle w:val="Ttulo1"/>
        <w:rPr>
          <w:rFonts w:ascii="Arial" w:hAnsi="Arial" w:cs="Arial"/>
          <w:sz w:val="36"/>
          <w:szCs w:val="36"/>
        </w:rPr>
      </w:pPr>
      <w:r w:rsidRPr="00E0763E">
        <w:rPr>
          <w:rFonts w:ascii="Arial" w:hAnsi="Arial" w:cs="Arial"/>
          <w:sz w:val="36"/>
          <w:szCs w:val="36"/>
        </w:rPr>
        <w:t>Descripción paso a paso del pipeline</w:t>
      </w:r>
    </w:p>
    <w:p w14:paraId="252B589F" w14:textId="23A146C7" w:rsidR="005B4FC1" w:rsidRPr="00E0763E" w:rsidRDefault="006A458C">
      <w:pPr>
        <w:pStyle w:val="Ttulo2"/>
        <w:rPr>
          <w:rFonts w:ascii="Arial" w:hAnsi="Arial" w:cs="Arial"/>
          <w:sz w:val="24"/>
          <w:szCs w:val="24"/>
        </w:rPr>
      </w:pPr>
      <w:proofErr w:type="spellStart"/>
      <w:r w:rsidRPr="00E0763E">
        <w:rPr>
          <w:rFonts w:ascii="Arial" w:hAnsi="Arial" w:cs="Arial"/>
          <w:sz w:val="24"/>
          <w:szCs w:val="24"/>
        </w:rPr>
        <w:t>collect_inputs</w:t>
      </w:r>
      <w:proofErr w:type="spellEnd"/>
    </w:p>
    <w:p w14:paraId="0AF38BC1" w14:textId="77777777" w:rsidR="005B4FC1" w:rsidRPr="00E0763E" w:rsidRDefault="006A458C">
      <w:pPr>
        <w:rPr>
          <w:rFonts w:ascii="Arial" w:hAnsi="Arial" w:cs="Arial"/>
          <w:sz w:val="18"/>
          <w:szCs w:val="18"/>
        </w:rPr>
      </w:pPr>
      <w:r w:rsidRPr="00E0763E">
        <w:rPr>
          <w:rFonts w:ascii="Arial" w:hAnsi="Arial" w:cs="Arial"/>
          <w:sz w:val="18"/>
          <w:szCs w:val="18"/>
        </w:rPr>
        <w:t xml:space="preserve">Este step crea la carpeta </w:t>
      </w:r>
      <w:proofErr w:type="spellStart"/>
      <w:r w:rsidRPr="00E0763E">
        <w:rPr>
          <w:rFonts w:ascii="Arial" w:hAnsi="Arial" w:cs="Arial"/>
          <w:sz w:val="18"/>
          <w:szCs w:val="18"/>
        </w:rPr>
        <w:t>ci-evidence</w:t>
      </w:r>
      <w:proofErr w:type="spellEnd"/>
      <w:r w:rsidRPr="00E0763E">
        <w:rPr>
          <w:rFonts w:ascii="Arial" w:hAnsi="Arial" w:cs="Arial"/>
          <w:sz w:val="18"/>
          <w:szCs w:val="18"/>
        </w:rPr>
        <w:t xml:space="preserve"> y captura la identidad inicial de la ejecución: </w:t>
      </w:r>
      <w:proofErr w:type="spellStart"/>
      <w:r w:rsidRPr="00E0763E">
        <w:rPr>
          <w:rFonts w:ascii="Arial" w:hAnsi="Arial" w:cs="Arial"/>
          <w:sz w:val="18"/>
          <w:szCs w:val="18"/>
        </w:rPr>
        <w:t>timestamp</w:t>
      </w:r>
      <w:proofErr w:type="spellEnd"/>
      <w:r w:rsidRPr="00E0763E">
        <w:rPr>
          <w:rFonts w:ascii="Arial" w:hAnsi="Arial" w:cs="Arial"/>
          <w:sz w:val="18"/>
          <w:szCs w:val="18"/>
        </w:rPr>
        <w:t xml:space="preserve"> UTC, </w:t>
      </w:r>
      <w:proofErr w:type="spellStart"/>
      <w:r w:rsidRPr="00E0763E">
        <w:rPr>
          <w:rFonts w:ascii="Arial" w:hAnsi="Arial" w:cs="Arial"/>
          <w:sz w:val="18"/>
          <w:szCs w:val="18"/>
        </w:rPr>
        <w:t>commit</w:t>
      </w:r>
      <w:proofErr w:type="spellEnd"/>
      <w:r w:rsidRPr="00E0763E">
        <w:rPr>
          <w:rFonts w:ascii="Arial" w:hAnsi="Arial" w:cs="Arial"/>
          <w:sz w:val="18"/>
          <w:szCs w:val="18"/>
        </w:rPr>
        <w:t xml:space="preserve"> completo y abreviado, rama, número de pipeline, </w:t>
      </w:r>
      <w:proofErr w:type="spellStart"/>
      <w:r w:rsidRPr="00E0763E">
        <w:rPr>
          <w:rFonts w:ascii="Arial" w:hAnsi="Arial" w:cs="Arial"/>
          <w:sz w:val="18"/>
          <w:szCs w:val="18"/>
        </w:rPr>
        <w:t>release_id</w:t>
      </w:r>
      <w:proofErr w:type="spellEnd"/>
      <w:r w:rsidRPr="00E0763E">
        <w:rPr>
          <w:rFonts w:ascii="Arial" w:hAnsi="Arial" w:cs="Arial"/>
          <w:sz w:val="18"/>
          <w:szCs w:val="18"/>
        </w:rPr>
        <w:t xml:space="preserve"> y estado Git. También calcula </w:t>
      </w:r>
      <w:proofErr w:type="spellStart"/>
      <w:r w:rsidRPr="00E0763E">
        <w:rPr>
          <w:rFonts w:ascii="Arial" w:hAnsi="Arial" w:cs="Arial"/>
          <w:sz w:val="18"/>
          <w:szCs w:val="18"/>
        </w:rPr>
        <w:t>checksums</w:t>
      </w:r>
      <w:proofErr w:type="spellEnd"/>
      <w:r w:rsidRPr="00E0763E">
        <w:rPr>
          <w:rFonts w:ascii="Arial" w:hAnsi="Arial" w:cs="Arial"/>
          <w:sz w:val="18"/>
          <w:szCs w:val="18"/>
        </w:rPr>
        <w:t xml:space="preserve"> de archivos relevantes de entrada como </w:t>
      </w:r>
      <w:proofErr w:type="spellStart"/>
      <w:r w:rsidRPr="00E0763E">
        <w:rPr>
          <w:rFonts w:ascii="Arial" w:hAnsi="Arial" w:cs="Arial"/>
          <w:sz w:val="18"/>
          <w:szCs w:val="18"/>
        </w:rPr>
        <w:t>Dockerfile</w:t>
      </w:r>
      <w:proofErr w:type="spellEnd"/>
      <w:r w:rsidRPr="00E0763E">
        <w:rPr>
          <w:rFonts w:ascii="Arial" w:hAnsi="Arial" w:cs="Arial"/>
          <w:sz w:val="18"/>
          <w:szCs w:val="18"/>
        </w:rPr>
        <w:t>, .</w:t>
      </w:r>
      <w:proofErr w:type="spellStart"/>
      <w:r w:rsidRPr="00E0763E">
        <w:rPr>
          <w:rFonts w:ascii="Arial" w:hAnsi="Arial" w:cs="Arial"/>
          <w:sz w:val="18"/>
          <w:szCs w:val="18"/>
        </w:rPr>
        <w:t>teralevel-ci.yml</w:t>
      </w:r>
      <w:proofErr w:type="spellEnd"/>
      <w:r w:rsidRPr="00E0763E">
        <w:rPr>
          <w:rFonts w:ascii="Arial" w:hAnsi="Arial" w:cs="Arial"/>
          <w:sz w:val="18"/>
          <w:szCs w:val="18"/>
        </w:rPr>
        <w:t>, archivos .</w:t>
      </w:r>
      <w:proofErr w:type="spellStart"/>
      <w:r w:rsidRPr="00E0763E">
        <w:rPr>
          <w:rFonts w:ascii="Arial" w:hAnsi="Arial" w:cs="Arial"/>
          <w:sz w:val="18"/>
          <w:szCs w:val="18"/>
        </w:rPr>
        <w:t>sln</w:t>
      </w:r>
      <w:proofErr w:type="spellEnd"/>
      <w:r w:rsidRPr="00E0763E">
        <w:rPr>
          <w:rFonts w:ascii="Arial" w:hAnsi="Arial" w:cs="Arial"/>
          <w:sz w:val="18"/>
          <w:szCs w:val="18"/>
        </w:rPr>
        <w:t>, .</w:t>
      </w:r>
      <w:proofErr w:type="spellStart"/>
      <w:r w:rsidRPr="00E0763E">
        <w:rPr>
          <w:rFonts w:ascii="Arial" w:hAnsi="Arial" w:cs="Arial"/>
          <w:sz w:val="18"/>
          <w:szCs w:val="18"/>
        </w:rPr>
        <w:t>csproj</w:t>
      </w:r>
      <w:proofErr w:type="spellEnd"/>
      <w:r w:rsidRPr="00E0763E">
        <w:rPr>
          <w:rFonts w:ascii="Arial" w:hAnsi="Arial" w:cs="Arial"/>
          <w:sz w:val="18"/>
          <w:szCs w:val="18"/>
        </w:rPr>
        <w:t xml:space="preserve"> o </w:t>
      </w:r>
      <w:proofErr w:type="spellStart"/>
      <w:r w:rsidRPr="00E0763E">
        <w:rPr>
          <w:rFonts w:ascii="Arial" w:hAnsi="Arial" w:cs="Arial"/>
          <w:sz w:val="18"/>
          <w:szCs w:val="18"/>
        </w:rPr>
        <w:t>nuget.config</w:t>
      </w:r>
      <w:proofErr w:type="spellEnd"/>
      <w:r w:rsidRPr="00E0763E">
        <w:rPr>
          <w:rFonts w:ascii="Arial" w:hAnsi="Arial" w:cs="Arial"/>
          <w:sz w:val="18"/>
          <w:szCs w:val="18"/>
        </w:rPr>
        <w:t>. Finalmente genera release-baseline-</w:t>
      </w:r>
      <w:proofErr w:type="spellStart"/>
      <w:r w:rsidRPr="00E0763E">
        <w:rPr>
          <w:rFonts w:ascii="Arial" w:hAnsi="Arial" w:cs="Arial"/>
          <w:sz w:val="18"/>
          <w:szCs w:val="18"/>
        </w:rPr>
        <w:t>ref.json</w:t>
      </w:r>
      <w:proofErr w:type="spellEnd"/>
      <w:r w:rsidRPr="00E0763E">
        <w:rPr>
          <w:rFonts w:ascii="Arial" w:hAnsi="Arial" w:cs="Arial"/>
          <w:sz w:val="18"/>
          <w:szCs w:val="18"/>
        </w:rPr>
        <w:t>, que no crea la baseline documental por sí mismo pero sí referencia las versiones documentales que deberán asociarse a la release.</w:t>
      </w:r>
    </w:p>
    <w:p w14:paraId="3C45233C" w14:textId="7D24F9C2" w:rsidR="005B4FC1" w:rsidRPr="00E0763E" w:rsidRDefault="006A458C">
      <w:pPr>
        <w:pStyle w:val="Ttulo2"/>
        <w:rPr>
          <w:rFonts w:ascii="Arial" w:hAnsi="Arial" w:cs="Arial"/>
          <w:sz w:val="24"/>
          <w:szCs w:val="24"/>
        </w:rPr>
      </w:pPr>
      <w:proofErr w:type="spellStart"/>
      <w:r w:rsidRPr="00E0763E">
        <w:rPr>
          <w:rFonts w:ascii="Arial" w:hAnsi="Arial" w:cs="Arial"/>
          <w:sz w:val="24"/>
          <w:szCs w:val="24"/>
        </w:rPr>
        <w:t>est_backend</w:t>
      </w:r>
      <w:proofErr w:type="spellEnd"/>
    </w:p>
    <w:p w14:paraId="43659082" w14:textId="77777777" w:rsidR="005B4FC1" w:rsidRPr="00E0763E" w:rsidRDefault="006A458C">
      <w:pPr>
        <w:rPr>
          <w:rFonts w:ascii="Arial" w:hAnsi="Arial" w:cs="Arial"/>
          <w:sz w:val="18"/>
          <w:szCs w:val="18"/>
        </w:rPr>
      </w:pPr>
      <w:r w:rsidRPr="00E0763E">
        <w:rPr>
          <w:rFonts w:ascii="Arial" w:hAnsi="Arial" w:cs="Arial"/>
          <w:sz w:val="18"/>
          <w:szCs w:val="18"/>
        </w:rPr>
        <w:lastRenderedPageBreak/>
        <w:t xml:space="preserve">Este step se ejecuta con la imagen oficial de .NET 8. Añade el origen </w:t>
      </w:r>
      <w:proofErr w:type="spellStart"/>
      <w:r w:rsidRPr="00E0763E">
        <w:rPr>
          <w:rFonts w:ascii="Arial" w:hAnsi="Arial" w:cs="Arial"/>
          <w:sz w:val="18"/>
          <w:szCs w:val="18"/>
        </w:rPr>
        <w:t>NuGet</w:t>
      </w:r>
      <w:proofErr w:type="spellEnd"/>
      <w:r w:rsidRPr="00E0763E">
        <w:rPr>
          <w:rFonts w:ascii="Arial" w:hAnsi="Arial" w:cs="Arial"/>
          <w:sz w:val="18"/>
          <w:szCs w:val="18"/>
        </w:rPr>
        <w:t xml:space="preserve"> privado, restaura dependencias, compila el proyecto </w:t>
      </w:r>
      <w:proofErr w:type="spellStart"/>
      <w:r w:rsidRPr="00E0763E">
        <w:rPr>
          <w:rFonts w:ascii="Arial" w:hAnsi="Arial" w:cs="Arial"/>
          <w:sz w:val="18"/>
          <w:szCs w:val="18"/>
        </w:rPr>
        <w:t>adas-core</w:t>
      </w:r>
      <w:proofErr w:type="spellEnd"/>
      <w:r w:rsidRPr="00E0763E">
        <w:rPr>
          <w:rFonts w:ascii="Arial" w:hAnsi="Arial" w:cs="Arial"/>
          <w:sz w:val="18"/>
          <w:szCs w:val="18"/>
        </w:rPr>
        <w:t xml:space="preserve"> y ejecuta las pruebas del proyecto </w:t>
      </w:r>
      <w:proofErr w:type="spellStart"/>
      <w:r w:rsidRPr="00E0763E">
        <w:rPr>
          <w:rFonts w:ascii="Arial" w:hAnsi="Arial" w:cs="Arial"/>
          <w:sz w:val="18"/>
          <w:szCs w:val="18"/>
        </w:rPr>
        <w:t>adas-core.Test</w:t>
      </w:r>
      <w:proofErr w:type="spellEnd"/>
      <w:r w:rsidRPr="00E0763E">
        <w:rPr>
          <w:rFonts w:ascii="Arial" w:hAnsi="Arial" w:cs="Arial"/>
          <w:sz w:val="18"/>
          <w:szCs w:val="18"/>
        </w:rPr>
        <w:t>. El resultado se conserva en formato TRX y en un resumen JSON con códigos de salida de build y test. Si cualquiera de ambas actividades falla, el pipeline se detiene.</w:t>
      </w:r>
    </w:p>
    <w:p w14:paraId="2A65B1A8" w14:textId="0E8E93E5" w:rsidR="005B4FC1" w:rsidRPr="00E0763E" w:rsidRDefault="006A458C">
      <w:pPr>
        <w:pStyle w:val="Ttulo2"/>
        <w:rPr>
          <w:rFonts w:ascii="Arial" w:hAnsi="Arial" w:cs="Arial"/>
          <w:sz w:val="24"/>
          <w:szCs w:val="24"/>
        </w:rPr>
      </w:pPr>
      <w:proofErr w:type="spellStart"/>
      <w:r w:rsidRPr="00E0763E">
        <w:rPr>
          <w:rFonts w:ascii="Arial" w:hAnsi="Arial" w:cs="Arial"/>
          <w:sz w:val="24"/>
          <w:szCs w:val="24"/>
        </w:rPr>
        <w:t>build_and_push</w:t>
      </w:r>
      <w:proofErr w:type="spellEnd"/>
    </w:p>
    <w:p w14:paraId="1A5D3920" w14:textId="77777777" w:rsidR="005B4FC1" w:rsidRPr="00E0763E" w:rsidRDefault="006A458C">
      <w:pPr>
        <w:rPr>
          <w:rFonts w:ascii="Arial" w:hAnsi="Arial" w:cs="Arial"/>
          <w:sz w:val="18"/>
          <w:szCs w:val="18"/>
        </w:rPr>
      </w:pPr>
      <w:r w:rsidRPr="00E0763E">
        <w:rPr>
          <w:rFonts w:ascii="Arial" w:hAnsi="Arial" w:cs="Arial"/>
          <w:sz w:val="18"/>
          <w:szCs w:val="18"/>
        </w:rPr>
        <w:t xml:space="preserve">Este step se ejecuta en las ramas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w:t>
      </w:r>
      <w:proofErr w:type="spellStart"/>
      <w:r w:rsidRPr="00E0763E">
        <w:rPr>
          <w:rFonts w:ascii="Arial" w:hAnsi="Arial" w:cs="Arial"/>
          <w:sz w:val="18"/>
          <w:szCs w:val="18"/>
        </w:rPr>
        <w:t>dev</w:t>
      </w:r>
      <w:proofErr w:type="spellEnd"/>
      <w:r w:rsidRPr="00E0763E">
        <w:rPr>
          <w:rFonts w:ascii="Arial" w:hAnsi="Arial" w:cs="Arial"/>
          <w:sz w:val="18"/>
          <w:szCs w:val="18"/>
        </w:rPr>
        <w:t xml:space="preserve"> y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 xml:space="preserve">/pre. Utiliza el </w:t>
      </w:r>
      <w:proofErr w:type="spellStart"/>
      <w:r w:rsidRPr="00E0763E">
        <w:rPr>
          <w:rFonts w:ascii="Arial" w:hAnsi="Arial" w:cs="Arial"/>
          <w:sz w:val="18"/>
          <w:szCs w:val="18"/>
        </w:rPr>
        <w:t>daemon</w:t>
      </w:r>
      <w:proofErr w:type="spellEnd"/>
      <w:r w:rsidRPr="00E0763E">
        <w:rPr>
          <w:rFonts w:ascii="Arial" w:hAnsi="Arial" w:cs="Arial"/>
          <w:sz w:val="18"/>
          <w:szCs w:val="18"/>
        </w:rPr>
        <w:t xml:space="preserve"> Docker disponible en el runner CI para construir la imagen desde el </w:t>
      </w:r>
      <w:proofErr w:type="spellStart"/>
      <w:r w:rsidRPr="00E0763E">
        <w:rPr>
          <w:rFonts w:ascii="Arial" w:hAnsi="Arial" w:cs="Arial"/>
          <w:sz w:val="18"/>
          <w:szCs w:val="18"/>
        </w:rPr>
        <w:t>Dockerfile</w:t>
      </w:r>
      <w:proofErr w:type="spellEnd"/>
      <w:r w:rsidRPr="00E0763E">
        <w:rPr>
          <w:rFonts w:ascii="Arial" w:hAnsi="Arial" w:cs="Arial"/>
          <w:sz w:val="18"/>
          <w:szCs w:val="18"/>
        </w:rPr>
        <w:t xml:space="preserve">. El nombre del entorno (dev o pre) se lee desde </w:t>
      </w:r>
      <w:proofErr w:type="spellStart"/>
      <w:r w:rsidRPr="00E0763E">
        <w:rPr>
          <w:rFonts w:ascii="Arial" w:hAnsi="Arial" w:cs="Arial"/>
          <w:sz w:val="18"/>
          <w:szCs w:val="18"/>
        </w:rPr>
        <w:t>ci-evidence</w:t>
      </w:r>
      <w:proofErr w:type="spellEnd"/>
      <w:r w:rsidRPr="00E0763E">
        <w:rPr>
          <w:rFonts w:ascii="Arial" w:hAnsi="Arial" w:cs="Arial"/>
          <w:sz w:val="18"/>
          <w:szCs w:val="18"/>
        </w:rPr>
        <w:t>/env-name.txt y determina el prefijo de la etiqueta: el patrón inmutable es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pipeline_id</w:t>
      </w:r>
      <w:proofErr w:type="spellEnd"/>
      <w:r w:rsidRPr="00E0763E">
        <w:rPr>
          <w:rFonts w:ascii="Arial" w:hAnsi="Arial" w:cs="Arial"/>
          <w:sz w:val="18"/>
          <w:szCs w:val="18"/>
        </w:rPr>
        <w:t>}-{</w:t>
      </w:r>
      <w:proofErr w:type="spellStart"/>
      <w:r w:rsidRPr="00E0763E">
        <w:rPr>
          <w:rFonts w:ascii="Arial" w:hAnsi="Arial" w:cs="Arial"/>
          <w:sz w:val="18"/>
          <w:szCs w:val="18"/>
        </w:rPr>
        <w:t>short_sha</w:t>
      </w:r>
      <w:proofErr w:type="spellEnd"/>
      <w:r w:rsidRPr="00E0763E">
        <w:rPr>
          <w:rFonts w:ascii="Arial" w:hAnsi="Arial" w:cs="Arial"/>
          <w:sz w:val="18"/>
          <w:szCs w:val="18"/>
        </w:rPr>
        <w:t>} y el mutable es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latest</w:t>
      </w:r>
      <w:proofErr w:type="spellEnd"/>
      <w:r w:rsidRPr="00E0763E">
        <w:rPr>
          <w:rFonts w:ascii="Arial" w:hAnsi="Arial" w:cs="Arial"/>
          <w:sz w:val="18"/>
          <w:szCs w:val="18"/>
        </w:rPr>
        <w:t xml:space="preserve">. La imagen se construye con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build</w:t>
      </w:r>
      <w:proofErr w:type="spellEnd"/>
      <w:r w:rsidRPr="00E0763E">
        <w:rPr>
          <w:rFonts w:ascii="Arial" w:hAnsi="Arial" w:cs="Arial"/>
          <w:sz w:val="18"/>
          <w:szCs w:val="18"/>
        </w:rPr>
        <w:t xml:space="preserve">, se publica con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push</w:t>
      </w:r>
      <w:proofErr w:type="spellEnd"/>
      <w:r w:rsidRPr="00E0763E">
        <w:rPr>
          <w:rFonts w:ascii="Arial" w:hAnsi="Arial" w:cs="Arial"/>
          <w:sz w:val="18"/>
          <w:szCs w:val="18"/>
        </w:rPr>
        <w:t xml:space="preserve"> y se captura el </w:t>
      </w:r>
      <w:proofErr w:type="spellStart"/>
      <w:r w:rsidRPr="00E0763E">
        <w:rPr>
          <w:rFonts w:ascii="Arial" w:hAnsi="Arial" w:cs="Arial"/>
          <w:sz w:val="18"/>
          <w:szCs w:val="18"/>
        </w:rPr>
        <w:t>digest</w:t>
      </w:r>
      <w:proofErr w:type="spellEnd"/>
      <w:r w:rsidRPr="00E0763E">
        <w:rPr>
          <w:rFonts w:ascii="Arial" w:hAnsi="Arial" w:cs="Arial"/>
          <w:sz w:val="18"/>
          <w:szCs w:val="18"/>
        </w:rPr>
        <w:t xml:space="preserve"> mediante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image</w:t>
      </w:r>
      <w:proofErr w:type="spellEnd"/>
      <w:r w:rsidRPr="00E0763E">
        <w:rPr>
          <w:rFonts w:ascii="Arial" w:hAnsi="Arial" w:cs="Arial"/>
          <w:sz w:val="18"/>
          <w:szCs w:val="18"/>
        </w:rPr>
        <w:t xml:space="preserve"> </w:t>
      </w:r>
      <w:proofErr w:type="spellStart"/>
      <w:r w:rsidRPr="00E0763E">
        <w:rPr>
          <w:rFonts w:ascii="Arial" w:hAnsi="Arial" w:cs="Arial"/>
          <w:sz w:val="18"/>
          <w:szCs w:val="18"/>
        </w:rPr>
        <w:t>inspect</w:t>
      </w:r>
      <w:proofErr w:type="spellEnd"/>
      <w:r w:rsidRPr="00E0763E">
        <w:rPr>
          <w:rFonts w:ascii="Arial" w:hAnsi="Arial" w:cs="Arial"/>
          <w:sz w:val="18"/>
          <w:szCs w:val="18"/>
        </w:rPr>
        <w:t>. El log completo de construcción se guarda en docker-build.log; si la construcción falla, el log se vuelca en consola y el paso termina con error.</w:t>
      </w:r>
    </w:p>
    <w:p w14:paraId="056531DB" w14:textId="0ECC7AF5" w:rsidR="005B4FC1" w:rsidRPr="00E0763E" w:rsidRDefault="006A458C">
      <w:pPr>
        <w:pStyle w:val="Ttulo2"/>
        <w:rPr>
          <w:rFonts w:ascii="Arial" w:hAnsi="Arial" w:cs="Arial"/>
          <w:sz w:val="24"/>
          <w:szCs w:val="24"/>
        </w:rPr>
      </w:pPr>
      <w:proofErr w:type="spellStart"/>
      <w:r w:rsidRPr="00E0763E">
        <w:rPr>
          <w:rFonts w:ascii="Arial" w:hAnsi="Arial" w:cs="Arial"/>
          <w:sz w:val="24"/>
          <w:szCs w:val="24"/>
        </w:rPr>
        <w:t>generate_sbom</w:t>
      </w:r>
      <w:proofErr w:type="spellEnd"/>
    </w:p>
    <w:p w14:paraId="16365F00" w14:textId="77777777" w:rsidR="005B4FC1" w:rsidRPr="00E0763E" w:rsidRDefault="006A458C">
      <w:pPr>
        <w:rPr>
          <w:rFonts w:ascii="Arial" w:hAnsi="Arial" w:cs="Arial"/>
          <w:sz w:val="18"/>
          <w:szCs w:val="18"/>
        </w:rPr>
      </w:pPr>
      <w:r w:rsidRPr="00E0763E">
        <w:rPr>
          <w:rFonts w:ascii="Arial" w:hAnsi="Arial" w:cs="Arial"/>
          <w:sz w:val="18"/>
          <w:szCs w:val="18"/>
        </w:rPr>
        <w:t xml:space="preserve">También condicionado a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w:t>
      </w:r>
      <w:proofErr w:type="spellStart"/>
      <w:r w:rsidRPr="00E0763E">
        <w:rPr>
          <w:rFonts w:ascii="Arial" w:hAnsi="Arial" w:cs="Arial"/>
          <w:sz w:val="18"/>
          <w:szCs w:val="18"/>
        </w:rPr>
        <w:t>dev</w:t>
      </w:r>
      <w:proofErr w:type="spellEnd"/>
      <w:r w:rsidRPr="00E0763E">
        <w:rPr>
          <w:rFonts w:ascii="Arial" w:hAnsi="Arial" w:cs="Arial"/>
          <w:sz w:val="18"/>
          <w:szCs w:val="18"/>
        </w:rPr>
        <w:t xml:space="preserve"> y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 xml:space="preserve">/pre, este step autentica contra el registro y genera la SBOM de la imagen publicada usando </w:t>
      </w:r>
      <w:proofErr w:type="spellStart"/>
      <w:r w:rsidRPr="00E0763E">
        <w:rPr>
          <w:rFonts w:ascii="Arial" w:hAnsi="Arial" w:cs="Arial"/>
          <w:sz w:val="18"/>
          <w:szCs w:val="18"/>
        </w:rPr>
        <w:t>Syft</w:t>
      </w:r>
      <w:proofErr w:type="spellEnd"/>
      <w:r w:rsidRPr="00E0763E">
        <w:rPr>
          <w:rFonts w:ascii="Arial" w:hAnsi="Arial" w:cs="Arial"/>
          <w:sz w:val="18"/>
          <w:szCs w:val="18"/>
        </w:rPr>
        <w:t xml:space="preserve">. Se producen dos formatos: </w:t>
      </w:r>
      <w:proofErr w:type="spellStart"/>
      <w:r w:rsidRPr="00E0763E">
        <w:rPr>
          <w:rFonts w:ascii="Arial" w:hAnsi="Arial" w:cs="Arial"/>
          <w:sz w:val="18"/>
          <w:szCs w:val="18"/>
        </w:rPr>
        <w:t>CycloneDX</w:t>
      </w:r>
      <w:proofErr w:type="spellEnd"/>
      <w:r w:rsidRPr="00E0763E">
        <w:rPr>
          <w:rFonts w:ascii="Arial" w:hAnsi="Arial" w:cs="Arial"/>
          <w:sz w:val="18"/>
          <w:szCs w:val="18"/>
        </w:rPr>
        <w:t xml:space="preserve"> JSON y SPDX JSON. Esto permite enlazar la release con un inventario verificable de componentes de software de terceros y dependencias contenidas en la imagen.</w:t>
      </w:r>
    </w:p>
    <w:p w14:paraId="3EE73E92" w14:textId="5595B669" w:rsidR="005B4FC1" w:rsidRPr="00E0763E" w:rsidRDefault="006A458C">
      <w:pPr>
        <w:pStyle w:val="Ttulo2"/>
        <w:rPr>
          <w:rFonts w:ascii="Arial" w:hAnsi="Arial" w:cs="Arial"/>
          <w:sz w:val="24"/>
          <w:szCs w:val="24"/>
        </w:rPr>
      </w:pPr>
      <w:proofErr w:type="spellStart"/>
      <w:r w:rsidRPr="00E0763E">
        <w:rPr>
          <w:rFonts w:ascii="Arial" w:hAnsi="Arial" w:cs="Arial"/>
          <w:sz w:val="24"/>
          <w:szCs w:val="24"/>
        </w:rPr>
        <w:t>assemble_ci_evidence_predeploy</w:t>
      </w:r>
      <w:proofErr w:type="spellEnd"/>
    </w:p>
    <w:p w14:paraId="48582A06" w14:textId="77777777" w:rsidR="005B4FC1" w:rsidRPr="00E0763E" w:rsidRDefault="006A458C">
      <w:pPr>
        <w:rPr>
          <w:rFonts w:ascii="Arial" w:hAnsi="Arial" w:cs="Arial"/>
          <w:sz w:val="18"/>
          <w:szCs w:val="18"/>
        </w:rPr>
      </w:pPr>
      <w:r w:rsidRPr="00E0763E">
        <w:rPr>
          <w:rFonts w:ascii="Arial" w:hAnsi="Arial" w:cs="Arial"/>
          <w:sz w:val="18"/>
          <w:szCs w:val="18"/>
        </w:rPr>
        <w:t xml:space="preserve">Este paso recopila los metadatos ya generados y construye </w:t>
      </w:r>
      <w:proofErr w:type="spellStart"/>
      <w:r w:rsidRPr="00E0763E">
        <w:rPr>
          <w:rFonts w:ascii="Arial" w:hAnsi="Arial" w:cs="Arial"/>
          <w:sz w:val="18"/>
          <w:szCs w:val="18"/>
        </w:rPr>
        <w:t>build-metadata.json</w:t>
      </w:r>
      <w:proofErr w:type="spellEnd"/>
      <w:r w:rsidRPr="00E0763E">
        <w:rPr>
          <w:rFonts w:ascii="Arial" w:hAnsi="Arial" w:cs="Arial"/>
          <w:sz w:val="18"/>
          <w:szCs w:val="18"/>
        </w:rPr>
        <w:t xml:space="preserve">, que resume proyecto, componente, </w:t>
      </w:r>
      <w:proofErr w:type="spellStart"/>
      <w:r w:rsidRPr="00E0763E">
        <w:rPr>
          <w:rFonts w:ascii="Arial" w:hAnsi="Arial" w:cs="Arial"/>
          <w:sz w:val="18"/>
          <w:szCs w:val="18"/>
        </w:rPr>
        <w:t>release_id</w:t>
      </w:r>
      <w:proofErr w:type="spellEnd"/>
      <w:r w:rsidRPr="00E0763E">
        <w:rPr>
          <w:rFonts w:ascii="Arial" w:hAnsi="Arial" w:cs="Arial"/>
          <w:sz w:val="18"/>
          <w:szCs w:val="18"/>
        </w:rPr>
        <w:t xml:space="preserve">, </w:t>
      </w:r>
      <w:proofErr w:type="spellStart"/>
      <w:r w:rsidRPr="00E0763E">
        <w:rPr>
          <w:rFonts w:ascii="Arial" w:hAnsi="Arial" w:cs="Arial"/>
          <w:sz w:val="18"/>
          <w:szCs w:val="18"/>
        </w:rPr>
        <w:t>commit</w:t>
      </w:r>
      <w:proofErr w:type="spellEnd"/>
      <w:r w:rsidRPr="00E0763E">
        <w:rPr>
          <w:rFonts w:ascii="Arial" w:hAnsi="Arial" w:cs="Arial"/>
          <w:sz w:val="18"/>
          <w:szCs w:val="18"/>
        </w:rPr>
        <w:t xml:space="preserve">, pipeline, referencias de imagen y resultados de pruebas. Además genera </w:t>
      </w:r>
      <w:proofErr w:type="spellStart"/>
      <w:r w:rsidRPr="00E0763E">
        <w:rPr>
          <w:rFonts w:ascii="Arial" w:hAnsi="Arial" w:cs="Arial"/>
          <w:sz w:val="18"/>
          <w:szCs w:val="18"/>
        </w:rPr>
        <w:t>checksums</w:t>
      </w:r>
      <w:proofErr w:type="spellEnd"/>
      <w:r w:rsidRPr="00E0763E">
        <w:rPr>
          <w:rFonts w:ascii="Arial" w:hAnsi="Arial" w:cs="Arial"/>
          <w:sz w:val="18"/>
          <w:szCs w:val="18"/>
        </w:rPr>
        <w:t xml:space="preserve"> preliminares de la carpeta de evidencia antes del despliegue.</w:t>
      </w:r>
    </w:p>
    <w:p w14:paraId="795110DA" w14:textId="6B83B6D4" w:rsidR="005B4FC1" w:rsidRPr="00E0763E" w:rsidRDefault="006A458C">
      <w:pPr>
        <w:pStyle w:val="Ttulo2"/>
        <w:rPr>
          <w:rFonts w:ascii="Arial" w:hAnsi="Arial" w:cs="Arial"/>
          <w:sz w:val="24"/>
          <w:szCs w:val="24"/>
        </w:rPr>
      </w:pPr>
      <w:proofErr w:type="spellStart"/>
      <w:r w:rsidRPr="00E0763E">
        <w:rPr>
          <w:rFonts w:ascii="Arial" w:hAnsi="Arial" w:cs="Arial"/>
          <w:sz w:val="24"/>
          <w:szCs w:val="24"/>
        </w:rPr>
        <w:t>deploy_adas_dev</w:t>
      </w:r>
      <w:proofErr w:type="spellEnd"/>
      <w:r w:rsidRPr="00E0763E">
        <w:rPr>
          <w:rFonts w:ascii="Arial" w:hAnsi="Arial" w:cs="Arial"/>
          <w:sz w:val="24"/>
          <w:szCs w:val="24"/>
        </w:rPr>
        <w:t xml:space="preserve"> y </w:t>
      </w:r>
      <w:proofErr w:type="spellStart"/>
      <w:r w:rsidRPr="00E0763E">
        <w:rPr>
          <w:rFonts w:ascii="Arial" w:hAnsi="Arial" w:cs="Arial"/>
          <w:sz w:val="24"/>
          <w:szCs w:val="24"/>
        </w:rPr>
        <w:t>deploy_adas_pre</w:t>
      </w:r>
      <w:proofErr w:type="spellEnd"/>
    </w:p>
    <w:p w14:paraId="360071E2" w14:textId="77777777" w:rsidR="005B4FC1" w:rsidRPr="00E0763E" w:rsidRDefault="006A458C">
      <w:pPr>
        <w:rPr>
          <w:rFonts w:ascii="Arial" w:hAnsi="Arial" w:cs="Arial"/>
          <w:sz w:val="18"/>
          <w:szCs w:val="18"/>
        </w:rPr>
      </w:pPr>
      <w:r w:rsidRPr="00E0763E">
        <w:rPr>
          <w:rFonts w:ascii="Arial" w:hAnsi="Arial" w:cs="Arial"/>
          <w:sz w:val="18"/>
          <w:szCs w:val="18"/>
        </w:rPr>
        <w:t xml:space="preserve">Este step usa SSH y </w:t>
      </w:r>
      <w:proofErr w:type="spellStart"/>
      <w:r w:rsidRPr="00E0763E">
        <w:rPr>
          <w:rFonts w:ascii="Arial" w:hAnsi="Arial" w:cs="Arial"/>
          <w:sz w:val="18"/>
          <w:szCs w:val="18"/>
        </w:rPr>
        <w:t>docker-compose</w:t>
      </w:r>
      <w:proofErr w:type="spellEnd"/>
      <w:r w:rsidRPr="00E0763E">
        <w:rPr>
          <w:rFonts w:ascii="Arial" w:hAnsi="Arial" w:cs="Arial"/>
          <w:sz w:val="18"/>
          <w:szCs w:val="18"/>
        </w:rPr>
        <w:t xml:space="preserve"> para detener, eliminar, actualizar y arrancar el servicio </w:t>
      </w:r>
      <w:proofErr w:type="spellStart"/>
      <w:r w:rsidRPr="00E0763E">
        <w:rPr>
          <w:rFonts w:ascii="Arial" w:hAnsi="Arial" w:cs="Arial"/>
          <w:sz w:val="18"/>
          <w:szCs w:val="18"/>
        </w:rPr>
        <w:t>adas-core</w:t>
      </w:r>
      <w:proofErr w:type="spellEnd"/>
      <w:r w:rsidRPr="00E0763E">
        <w:rPr>
          <w:rFonts w:ascii="Arial" w:hAnsi="Arial" w:cs="Arial"/>
          <w:sz w:val="18"/>
          <w:szCs w:val="18"/>
        </w:rPr>
        <w:t xml:space="preserve"> en el entorno principal. Implementa una lógica de primer intento en 10.0.20.67 y </w:t>
      </w:r>
      <w:proofErr w:type="spellStart"/>
      <w:r w:rsidRPr="00E0763E">
        <w:rPr>
          <w:rFonts w:ascii="Arial" w:hAnsi="Arial" w:cs="Arial"/>
          <w:sz w:val="18"/>
          <w:szCs w:val="18"/>
        </w:rPr>
        <w:t>fallback</w:t>
      </w:r>
      <w:proofErr w:type="spellEnd"/>
      <w:r w:rsidRPr="00E0763E">
        <w:rPr>
          <w:rFonts w:ascii="Arial" w:hAnsi="Arial" w:cs="Arial"/>
          <w:sz w:val="18"/>
          <w:szCs w:val="18"/>
        </w:rPr>
        <w:t xml:space="preserve"> en red1.epigram.es:1522. Tras el despliegue intenta recuperar el </w:t>
      </w:r>
      <w:proofErr w:type="spellStart"/>
      <w:r w:rsidRPr="00E0763E">
        <w:rPr>
          <w:rFonts w:ascii="Arial" w:hAnsi="Arial" w:cs="Arial"/>
          <w:sz w:val="18"/>
          <w:szCs w:val="18"/>
        </w:rPr>
        <w:t>RepoDigest</w:t>
      </w:r>
      <w:proofErr w:type="spellEnd"/>
      <w:r w:rsidRPr="00E0763E">
        <w:rPr>
          <w:rFonts w:ascii="Arial" w:hAnsi="Arial" w:cs="Arial"/>
          <w:sz w:val="18"/>
          <w:szCs w:val="18"/>
        </w:rPr>
        <w:t xml:space="preserve"> de la imagen desplegada y lo registra en </w:t>
      </w:r>
      <w:proofErr w:type="spellStart"/>
      <w:r w:rsidRPr="00E0763E">
        <w:rPr>
          <w:rFonts w:ascii="Arial" w:hAnsi="Arial" w:cs="Arial"/>
          <w:sz w:val="18"/>
          <w:szCs w:val="18"/>
        </w:rPr>
        <w:t>deploy-info.json</w:t>
      </w:r>
      <w:proofErr w:type="spellEnd"/>
      <w:r w:rsidRPr="00E0763E">
        <w:rPr>
          <w:rFonts w:ascii="Arial" w:hAnsi="Arial" w:cs="Arial"/>
          <w:sz w:val="18"/>
          <w:szCs w:val="18"/>
        </w:rPr>
        <w:t>.</w:t>
      </w:r>
    </w:p>
    <w:p w14:paraId="4A1DBA27" w14:textId="3709D74E" w:rsidR="005B4FC1" w:rsidRPr="00E0763E" w:rsidRDefault="006A458C">
      <w:pPr>
        <w:pStyle w:val="Ttulo2"/>
        <w:rPr>
          <w:rFonts w:ascii="Arial" w:hAnsi="Arial" w:cs="Arial"/>
          <w:sz w:val="24"/>
          <w:szCs w:val="24"/>
        </w:rPr>
      </w:pPr>
      <w:proofErr w:type="spellStart"/>
      <w:r w:rsidRPr="00E0763E">
        <w:rPr>
          <w:rFonts w:ascii="Arial" w:hAnsi="Arial" w:cs="Arial"/>
          <w:sz w:val="24"/>
          <w:szCs w:val="24"/>
        </w:rPr>
        <w:t>finalize_and_publish_ci_evidence</w:t>
      </w:r>
      <w:proofErr w:type="spellEnd"/>
    </w:p>
    <w:p w14:paraId="717B35D8" w14:textId="77777777" w:rsidR="005B4FC1" w:rsidRPr="00E0763E" w:rsidRDefault="006A458C">
      <w:pPr>
        <w:rPr>
          <w:rFonts w:ascii="Arial" w:hAnsi="Arial" w:cs="Arial"/>
          <w:sz w:val="18"/>
          <w:szCs w:val="18"/>
        </w:rPr>
      </w:pPr>
      <w:r w:rsidRPr="00E0763E">
        <w:rPr>
          <w:rFonts w:ascii="Arial" w:hAnsi="Arial" w:cs="Arial"/>
          <w:sz w:val="18"/>
          <w:szCs w:val="18"/>
        </w:rPr>
        <w:t xml:space="preserve">Este último step recalcula </w:t>
      </w:r>
      <w:proofErr w:type="spellStart"/>
      <w:r w:rsidRPr="00E0763E">
        <w:rPr>
          <w:rFonts w:ascii="Arial" w:hAnsi="Arial" w:cs="Arial"/>
          <w:sz w:val="18"/>
          <w:szCs w:val="18"/>
        </w:rPr>
        <w:t>checksums</w:t>
      </w:r>
      <w:proofErr w:type="spellEnd"/>
      <w:r w:rsidRPr="00E0763E">
        <w:rPr>
          <w:rFonts w:ascii="Arial" w:hAnsi="Arial" w:cs="Arial"/>
          <w:sz w:val="18"/>
          <w:szCs w:val="18"/>
        </w:rPr>
        <w:t xml:space="preserve"> finales, empaqueta la carpeta </w:t>
      </w:r>
      <w:proofErr w:type="spellStart"/>
      <w:r w:rsidRPr="00E0763E">
        <w:rPr>
          <w:rFonts w:ascii="Arial" w:hAnsi="Arial" w:cs="Arial"/>
          <w:sz w:val="18"/>
          <w:szCs w:val="18"/>
        </w:rPr>
        <w:t>ci-evidence</w:t>
      </w:r>
      <w:proofErr w:type="spellEnd"/>
      <w:r w:rsidRPr="00E0763E">
        <w:rPr>
          <w:rFonts w:ascii="Arial" w:hAnsi="Arial" w:cs="Arial"/>
          <w:sz w:val="18"/>
          <w:szCs w:val="18"/>
        </w:rPr>
        <w:t xml:space="preserve"> en un tar.gz identificado por release y la copia por SCP al servidor de evidencia correspondiente. El resultado es el paquete mínimo reutilizable para un Release Audit Package o para una revisión técnica posterior.</w:t>
      </w:r>
    </w:p>
    <w:p w14:paraId="1ECD8AD8" w14:textId="0F95A195" w:rsidR="005B4FC1" w:rsidRPr="00E0763E" w:rsidRDefault="006A458C" w:rsidP="00E96D77">
      <w:pPr>
        <w:pStyle w:val="Ttulo1"/>
        <w:spacing w:after="240"/>
        <w:rPr>
          <w:rFonts w:ascii="Arial" w:hAnsi="Arial" w:cs="Arial"/>
          <w:sz w:val="36"/>
          <w:szCs w:val="36"/>
        </w:rPr>
      </w:pPr>
      <w:r w:rsidRPr="00E0763E">
        <w:rPr>
          <w:rFonts w:ascii="Arial" w:hAnsi="Arial" w:cs="Arial"/>
          <w:sz w:val="36"/>
          <w:szCs w:val="36"/>
        </w:rPr>
        <w:t>Evidencia generada automáticamente</w:t>
      </w:r>
    </w:p>
    <w:p w14:paraId="4E543F2F" w14:textId="77777777" w:rsidR="005B4FC1" w:rsidRPr="00E0763E" w:rsidRDefault="006A458C">
      <w:pPr>
        <w:rPr>
          <w:rFonts w:ascii="Arial" w:hAnsi="Arial" w:cs="Arial"/>
          <w:sz w:val="18"/>
          <w:szCs w:val="18"/>
        </w:rPr>
      </w:pPr>
      <w:r w:rsidRPr="00E0763E">
        <w:rPr>
          <w:rFonts w:ascii="Arial" w:hAnsi="Arial" w:cs="Arial"/>
          <w:sz w:val="18"/>
          <w:szCs w:val="18"/>
        </w:rPr>
        <w:t>La siguiente tabla resume los principales artefactos generados automáticamente por el pipeline y su utilidad dentro del expediente técnico y del control de configuración.</w:t>
      </w:r>
    </w:p>
    <w:tbl>
      <w:tblPr>
        <w:tblStyle w:val="Tablaconcuadrcula"/>
        <w:tblW w:w="0" w:type="auto"/>
        <w:tblLook w:val="04A0" w:firstRow="1" w:lastRow="0" w:firstColumn="1" w:lastColumn="0" w:noHBand="0" w:noVBand="1"/>
      </w:tblPr>
      <w:tblGrid>
        <w:gridCol w:w="2381"/>
        <w:gridCol w:w="2928"/>
        <w:gridCol w:w="2376"/>
        <w:gridCol w:w="2467"/>
      </w:tblGrid>
      <w:tr w:rsidR="005B4FC1" w:rsidRPr="00E0763E" w14:paraId="63DCF802" w14:textId="77777777" w:rsidTr="00E0763E">
        <w:trPr>
          <w:tblHeader/>
        </w:trPr>
        <w:tc>
          <w:tcPr>
            <w:tcW w:w="2484" w:type="dxa"/>
            <w:shd w:val="clear" w:color="auto" w:fill="E5004C"/>
          </w:tcPr>
          <w:p w14:paraId="1108C931"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Artefacto</w:t>
            </w:r>
          </w:p>
        </w:tc>
        <w:tc>
          <w:tcPr>
            <w:tcW w:w="2484" w:type="dxa"/>
            <w:shd w:val="clear" w:color="auto" w:fill="E5004C"/>
          </w:tcPr>
          <w:p w14:paraId="191B0B7C"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Origen</w:t>
            </w:r>
          </w:p>
        </w:tc>
        <w:tc>
          <w:tcPr>
            <w:tcW w:w="2484" w:type="dxa"/>
            <w:shd w:val="clear" w:color="auto" w:fill="E5004C"/>
          </w:tcPr>
          <w:p w14:paraId="3D944DBE"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Propósito</w:t>
            </w:r>
          </w:p>
        </w:tc>
        <w:tc>
          <w:tcPr>
            <w:tcW w:w="2484" w:type="dxa"/>
            <w:shd w:val="clear" w:color="auto" w:fill="E5004C"/>
          </w:tcPr>
          <w:p w14:paraId="7D77469D"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Uso típico</w:t>
            </w:r>
          </w:p>
        </w:tc>
      </w:tr>
      <w:tr w:rsidR="005B4FC1" w:rsidRPr="00E0763E" w14:paraId="384455E3" w14:textId="77777777">
        <w:tc>
          <w:tcPr>
            <w:tcW w:w="2484" w:type="dxa"/>
          </w:tcPr>
          <w:p w14:paraId="2F23520C" w14:textId="77777777" w:rsidR="005B4FC1" w:rsidRPr="00E0763E" w:rsidRDefault="006A458C">
            <w:pPr>
              <w:rPr>
                <w:rFonts w:ascii="Arial" w:hAnsi="Arial" w:cs="Arial"/>
                <w:sz w:val="18"/>
                <w:szCs w:val="18"/>
                <w:lang w:val="en-US"/>
              </w:rPr>
            </w:pPr>
            <w:r w:rsidRPr="00E0763E">
              <w:rPr>
                <w:rFonts w:ascii="Arial" w:hAnsi="Arial" w:cs="Arial"/>
                <w:sz w:val="18"/>
                <w:szCs w:val="18"/>
                <w:lang w:val="en-US"/>
              </w:rPr>
              <w:t>build-time.txt, commit-sha.txt, pipeline-id.txt, release-id.txt</w:t>
            </w:r>
          </w:p>
        </w:tc>
        <w:tc>
          <w:tcPr>
            <w:tcW w:w="2484" w:type="dxa"/>
          </w:tcPr>
          <w:p w14:paraId="790F70B8"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collect_inputs</w:t>
            </w:r>
            <w:proofErr w:type="spellEnd"/>
          </w:p>
        </w:tc>
        <w:tc>
          <w:tcPr>
            <w:tcW w:w="2484" w:type="dxa"/>
          </w:tcPr>
          <w:p w14:paraId="6064454B" w14:textId="77777777" w:rsidR="005B4FC1" w:rsidRPr="00E0763E" w:rsidRDefault="006A458C">
            <w:pPr>
              <w:rPr>
                <w:rFonts w:ascii="Arial" w:hAnsi="Arial" w:cs="Arial"/>
                <w:sz w:val="18"/>
                <w:szCs w:val="18"/>
              </w:rPr>
            </w:pPr>
            <w:r w:rsidRPr="00E0763E">
              <w:rPr>
                <w:rFonts w:ascii="Arial" w:hAnsi="Arial" w:cs="Arial"/>
                <w:sz w:val="18"/>
                <w:szCs w:val="18"/>
              </w:rPr>
              <w:t>Identidad básica de la ejecución</w:t>
            </w:r>
          </w:p>
        </w:tc>
        <w:tc>
          <w:tcPr>
            <w:tcW w:w="2484" w:type="dxa"/>
          </w:tcPr>
          <w:p w14:paraId="01C3313B" w14:textId="77777777" w:rsidR="005B4FC1" w:rsidRPr="00E0763E" w:rsidRDefault="006A458C">
            <w:pPr>
              <w:rPr>
                <w:rFonts w:ascii="Arial" w:hAnsi="Arial" w:cs="Arial"/>
                <w:sz w:val="18"/>
                <w:szCs w:val="18"/>
              </w:rPr>
            </w:pPr>
            <w:r w:rsidRPr="00E0763E">
              <w:rPr>
                <w:rFonts w:ascii="Arial" w:hAnsi="Arial" w:cs="Arial"/>
                <w:sz w:val="18"/>
                <w:szCs w:val="18"/>
              </w:rPr>
              <w:t>Identidad de build / release</w:t>
            </w:r>
          </w:p>
        </w:tc>
      </w:tr>
      <w:tr w:rsidR="005B4FC1" w:rsidRPr="00E0763E" w14:paraId="6049937C" w14:textId="77777777">
        <w:tc>
          <w:tcPr>
            <w:tcW w:w="2484" w:type="dxa"/>
          </w:tcPr>
          <w:p w14:paraId="309FBAD0" w14:textId="77777777" w:rsidR="005B4FC1" w:rsidRPr="00E0763E" w:rsidRDefault="006A458C">
            <w:pPr>
              <w:rPr>
                <w:rFonts w:ascii="Arial" w:hAnsi="Arial" w:cs="Arial"/>
                <w:sz w:val="18"/>
                <w:szCs w:val="18"/>
              </w:rPr>
            </w:pPr>
            <w:r w:rsidRPr="00E0763E">
              <w:rPr>
                <w:rFonts w:ascii="Arial" w:hAnsi="Arial" w:cs="Arial"/>
                <w:sz w:val="18"/>
                <w:szCs w:val="18"/>
              </w:rPr>
              <w:t>input-checksums.txt</w:t>
            </w:r>
          </w:p>
        </w:tc>
        <w:tc>
          <w:tcPr>
            <w:tcW w:w="2484" w:type="dxa"/>
          </w:tcPr>
          <w:p w14:paraId="7ACE83C4"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collect_inputs</w:t>
            </w:r>
            <w:proofErr w:type="spellEnd"/>
          </w:p>
        </w:tc>
        <w:tc>
          <w:tcPr>
            <w:tcW w:w="2484" w:type="dxa"/>
          </w:tcPr>
          <w:p w14:paraId="5FA1FDF9" w14:textId="77777777" w:rsidR="005B4FC1" w:rsidRPr="00E0763E" w:rsidRDefault="006A458C">
            <w:pPr>
              <w:rPr>
                <w:rFonts w:ascii="Arial" w:hAnsi="Arial" w:cs="Arial"/>
                <w:sz w:val="18"/>
                <w:szCs w:val="18"/>
              </w:rPr>
            </w:pPr>
            <w:r w:rsidRPr="00E0763E">
              <w:rPr>
                <w:rFonts w:ascii="Arial" w:hAnsi="Arial" w:cs="Arial"/>
                <w:sz w:val="18"/>
                <w:szCs w:val="18"/>
              </w:rPr>
              <w:t>Hash de entradas críticas</w:t>
            </w:r>
          </w:p>
        </w:tc>
        <w:tc>
          <w:tcPr>
            <w:tcW w:w="2484" w:type="dxa"/>
          </w:tcPr>
          <w:p w14:paraId="64991864" w14:textId="77777777" w:rsidR="005B4FC1" w:rsidRPr="00E0763E" w:rsidRDefault="006A458C">
            <w:pPr>
              <w:rPr>
                <w:rFonts w:ascii="Arial" w:hAnsi="Arial" w:cs="Arial"/>
                <w:sz w:val="18"/>
                <w:szCs w:val="18"/>
              </w:rPr>
            </w:pPr>
            <w:r w:rsidRPr="00E0763E">
              <w:rPr>
                <w:rFonts w:ascii="Arial" w:hAnsi="Arial" w:cs="Arial"/>
                <w:sz w:val="18"/>
                <w:szCs w:val="18"/>
              </w:rPr>
              <w:t>Reproducibilidad y control de cambios</w:t>
            </w:r>
          </w:p>
        </w:tc>
      </w:tr>
      <w:tr w:rsidR="005B4FC1" w:rsidRPr="00E0763E" w14:paraId="29E52D78" w14:textId="77777777">
        <w:tc>
          <w:tcPr>
            <w:tcW w:w="2484" w:type="dxa"/>
          </w:tcPr>
          <w:p w14:paraId="01ABF01D" w14:textId="77777777" w:rsidR="005B4FC1" w:rsidRPr="00E0763E" w:rsidRDefault="006A458C">
            <w:pPr>
              <w:rPr>
                <w:rFonts w:ascii="Arial" w:hAnsi="Arial" w:cs="Arial"/>
                <w:sz w:val="18"/>
                <w:szCs w:val="18"/>
              </w:rPr>
            </w:pPr>
            <w:r w:rsidRPr="00E0763E">
              <w:rPr>
                <w:rFonts w:ascii="Arial" w:hAnsi="Arial" w:cs="Arial"/>
                <w:sz w:val="18"/>
                <w:szCs w:val="18"/>
              </w:rPr>
              <w:t>release-baseline-</w:t>
            </w:r>
            <w:proofErr w:type="spellStart"/>
            <w:r w:rsidRPr="00E0763E">
              <w:rPr>
                <w:rFonts w:ascii="Arial" w:hAnsi="Arial" w:cs="Arial"/>
                <w:sz w:val="18"/>
                <w:szCs w:val="18"/>
              </w:rPr>
              <w:t>ref.json</w:t>
            </w:r>
            <w:proofErr w:type="spellEnd"/>
          </w:p>
        </w:tc>
        <w:tc>
          <w:tcPr>
            <w:tcW w:w="2484" w:type="dxa"/>
          </w:tcPr>
          <w:p w14:paraId="3C2749E0"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collect_inputs</w:t>
            </w:r>
            <w:proofErr w:type="spellEnd"/>
          </w:p>
        </w:tc>
        <w:tc>
          <w:tcPr>
            <w:tcW w:w="2484" w:type="dxa"/>
          </w:tcPr>
          <w:p w14:paraId="4A49D8D7" w14:textId="77777777" w:rsidR="005B4FC1" w:rsidRPr="00E0763E" w:rsidRDefault="006A458C">
            <w:pPr>
              <w:rPr>
                <w:rFonts w:ascii="Arial" w:hAnsi="Arial" w:cs="Arial"/>
                <w:sz w:val="18"/>
                <w:szCs w:val="18"/>
              </w:rPr>
            </w:pPr>
            <w:r w:rsidRPr="00E0763E">
              <w:rPr>
                <w:rFonts w:ascii="Arial" w:hAnsi="Arial" w:cs="Arial"/>
                <w:sz w:val="18"/>
                <w:szCs w:val="18"/>
              </w:rPr>
              <w:t>Referencia a baseline documental</w:t>
            </w:r>
          </w:p>
        </w:tc>
        <w:tc>
          <w:tcPr>
            <w:tcW w:w="2484" w:type="dxa"/>
          </w:tcPr>
          <w:p w14:paraId="0E107F02" w14:textId="77777777" w:rsidR="005B4FC1" w:rsidRPr="00E0763E" w:rsidRDefault="006A458C">
            <w:pPr>
              <w:rPr>
                <w:rFonts w:ascii="Arial" w:hAnsi="Arial" w:cs="Arial"/>
                <w:sz w:val="18"/>
                <w:szCs w:val="18"/>
              </w:rPr>
            </w:pPr>
            <w:r w:rsidRPr="00E0763E">
              <w:rPr>
                <w:rFonts w:ascii="Arial" w:hAnsi="Arial" w:cs="Arial"/>
                <w:sz w:val="18"/>
                <w:szCs w:val="18"/>
              </w:rPr>
              <w:t>Vinculación con UR/SRS/RMF/trazabilidad</w:t>
            </w:r>
          </w:p>
        </w:tc>
      </w:tr>
      <w:tr w:rsidR="005B4FC1" w:rsidRPr="00E0763E" w14:paraId="4C698A54" w14:textId="77777777">
        <w:tc>
          <w:tcPr>
            <w:tcW w:w="2484" w:type="dxa"/>
          </w:tcPr>
          <w:p w14:paraId="580E21D8" w14:textId="77777777" w:rsidR="005B4FC1" w:rsidRPr="00E0763E" w:rsidRDefault="006A458C">
            <w:pPr>
              <w:rPr>
                <w:rFonts w:ascii="Arial" w:hAnsi="Arial" w:cs="Arial"/>
                <w:sz w:val="18"/>
                <w:szCs w:val="18"/>
              </w:rPr>
            </w:pPr>
            <w:r w:rsidRPr="00E0763E">
              <w:rPr>
                <w:rFonts w:ascii="Arial" w:hAnsi="Arial" w:cs="Arial"/>
                <w:sz w:val="18"/>
                <w:szCs w:val="18"/>
              </w:rPr>
              <w:t>dotnet-info.txt</w:t>
            </w:r>
          </w:p>
        </w:tc>
        <w:tc>
          <w:tcPr>
            <w:tcW w:w="2484" w:type="dxa"/>
          </w:tcPr>
          <w:p w14:paraId="31353FB9"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test_backend</w:t>
            </w:r>
            <w:proofErr w:type="spellEnd"/>
          </w:p>
        </w:tc>
        <w:tc>
          <w:tcPr>
            <w:tcW w:w="2484" w:type="dxa"/>
          </w:tcPr>
          <w:p w14:paraId="62DA7765" w14:textId="77777777" w:rsidR="005B4FC1" w:rsidRPr="00E0763E" w:rsidRDefault="006A458C">
            <w:pPr>
              <w:rPr>
                <w:rFonts w:ascii="Arial" w:hAnsi="Arial" w:cs="Arial"/>
                <w:sz w:val="18"/>
                <w:szCs w:val="18"/>
              </w:rPr>
            </w:pPr>
            <w:r w:rsidRPr="00E0763E">
              <w:rPr>
                <w:rFonts w:ascii="Arial" w:hAnsi="Arial" w:cs="Arial"/>
                <w:sz w:val="18"/>
                <w:szCs w:val="18"/>
              </w:rPr>
              <w:t>Versión del SDK y entorno de compilación</w:t>
            </w:r>
          </w:p>
        </w:tc>
        <w:tc>
          <w:tcPr>
            <w:tcW w:w="2484" w:type="dxa"/>
          </w:tcPr>
          <w:p w14:paraId="722339B3" w14:textId="77777777" w:rsidR="005B4FC1" w:rsidRPr="00E0763E" w:rsidRDefault="006A458C">
            <w:pPr>
              <w:rPr>
                <w:rFonts w:ascii="Arial" w:hAnsi="Arial" w:cs="Arial"/>
                <w:sz w:val="18"/>
                <w:szCs w:val="18"/>
              </w:rPr>
            </w:pPr>
            <w:r w:rsidRPr="00E0763E">
              <w:rPr>
                <w:rFonts w:ascii="Arial" w:hAnsi="Arial" w:cs="Arial"/>
                <w:sz w:val="18"/>
                <w:szCs w:val="18"/>
              </w:rPr>
              <w:t>Evidencia de herramienta</w:t>
            </w:r>
          </w:p>
        </w:tc>
      </w:tr>
      <w:tr w:rsidR="005B4FC1" w:rsidRPr="00E0763E" w14:paraId="20049061" w14:textId="77777777">
        <w:tc>
          <w:tcPr>
            <w:tcW w:w="2484" w:type="dxa"/>
          </w:tcPr>
          <w:p w14:paraId="07EC8D90"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lastRenderedPageBreak/>
              <w:t>adas-core-tests.trx</w:t>
            </w:r>
            <w:proofErr w:type="spellEnd"/>
            <w:r w:rsidRPr="00E0763E">
              <w:rPr>
                <w:rFonts w:ascii="Arial" w:hAnsi="Arial" w:cs="Arial"/>
                <w:sz w:val="18"/>
                <w:szCs w:val="18"/>
              </w:rPr>
              <w:t xml:space="preserve"> y </w:t>
            </w:r>
            <w:proofErr w:type="spellStart"/>
            <w:r w:rsidRPr="00E0763E">
              <w:rPr>
                <w:rFonts w:ascii="Arial" w:hAnsi="Arial" w:cs="Arial"/>
                <w:sz w:val="18"/>
                <w:szCs w:val="18"/>
              </w:rPr>
              <w:t>dotnet-summary.json</w:t>
            </w:r>
            <w:proofErr w:type="spellEnd"/>
          </w:p>
        </w:tc>
        <w:tc>
          <w:tcPr>
            <w:tcW w:w="2484" w:type="dxa"/>
          </w:tcPr>
          <w:p w14:paraId="18FF8703"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test_backend</w:t>
            </w:r>
            <w:proofErr w:type="spellEnd"/>
          </w:p>
        </w:tc>
        <w:tc>
          <w:tcPr>
            <w:tcW w:w="2484" w:type="dxa"/>
          </w:tcPr>
          <w:p w14:paraId="1DEB2C53" w14:textId="77777777" w:rsidR="005B4FC1" w:rsidRPr="00E0763E" w:rsidRDefault="006A458C">
            <w:pPr>
              <w:rPr>
                <w:rFonts w:ascii="Arial" w:hAnsi="Arial" w:cs="Arial"/>
                <w:sz w:val="18"/>
                <w:szCs w:val="18"/>
              </w:rPr>
            </w:pPr>
            <w:r w:rsidRPr="00E0763E">
              <w:rPr>
                <w:rFonts w:ascii="Arial" w:hAnsi="Arial" w:cs="Arial"/>
                <w:sz w:val="18"/>
                <w:szCs w:val="18"/>
              </w:rPr>
              <w:t>Resultados de pruebas automatizadas</w:t>
            </w:r>
          </w:p>
        </w:tc>
        <w:tc>
          <w:tcPr>
            <w:tcW w:w="2484" w:type="dxa"/>
          </w:tcPr>
          <w:p w14:paraId="62102266" w14:textId="77777777" w:rsidR="005B4FC1" w:rsidRPr="00E0763E" w:rsidRDefault="006A458C">
            <w:pPr>
              <w:rPr>
                <w:rFonts w:ascii="Arial" w:hAnsi="Arial" w:cs="Arial"/>
                <w:sz w:val="18"/>
                <w:szCs w:val="18"/>
              </w:rPr>
            </w:pPr>
            <w:r w:rsidRPr="00E0763E">
              <w:rPr>
                <w:rFonts w:ascii="Arial" w:hAnsi="Arial" w:cs="Arial"/>
                <w:sz w:val="18"/>
                <w:szCs w:val="18"/>
              </w:rPr>
              <w:t xml:space="preserve">Verificación y criterio </w:t>
            </w:r>
            <w:proofErr w:type="spellStart"/>
            <w:r w:rsidRPr="00E0763E">
              <w:rPr>
                <w:rFonts w:ascii="Arial" w:hAnsi="Arial" w:cs="Arial"/>
                <w:sz w:val="18"/>
                <w:szCs w:val="18"/>
              </w:rPr>
              <w:t>pass</w:t>
            </w:r>
            <w:proofErr w:type="spellEnd"/>
            <w:r w:rsidRPr="00E0763E">
              <w:rPr>
                <w:rFonts w:ascii="Arial" w:hAnsi="Arial" w:cs="Arial"/>
                <w:sz w:val="18"/>
                <w:szCs w:val="18"/>
              </w:rPr>
              <w:t>/</w:t>
            </w:r>
            <w:proofErr w:type="spellStart"/>
            <w:r w:rsidRPr="00E0763E">
              <w:rPr>
                <w:rFonts w:ascii="Arial" w:hAnsi="Arial" w:cs="Arial"/>
                <w:sz w:val="18"/>
                <w:szCs w:val="18"/>
              </w:rPr>
              <w:t>fail</w:t>
            </w:r>
            <w:proofErr w:type="spellEnd"/>
          </w:p>
        </w:tc>
      </w:tr>
      <w:tr w:rsidR="005B4FC1" w:rsidRPr="00E0763E" w14:paraId="5DBDB4C2" w14:textId="77777777">
        <w:tc>
          <w:tcPr>
            <w:tcW w:w="2484" w:type="dxa"/>
          </w:tcPr>
          <w:p w14:paraId="6A238D3C" w14:textId="77777777" w:rsidR="005B4FC1" w:rsidRPr="00E0763E" w:rsidRDefault="006A458C">
            <w:pPr>
              <w:rPr>
                <w:rFonts w:ascii="Arial" w:hAnsi="Arial" w:cs="Arial"/>
                <w:sz w:val="18"/>
                <w:szCs w:val="18"/>
                <w:lang w:val="en-US"/>
              </w:rPr>
            </w:pPr>
            <w:r w:rsidRPr="00E0763E">
              <w:rPr>
                <w:rFonts w:ascii="Arial" w:hAnsi="Arial" w:cs="Arial"/>
                <w:sz w:val="18"/>
                <w:szCs w:val="18"/>
                <w:lang w:val="en-US"/>
              </w:rPr>
              <w:t>image-ref-immutable.txt, image-ref-mutable.txt, image-digest.txt</w:t>
            </w:r>
          </w:p>
        </w:tc>
        <w:tc>
          <w:tcPr>
            <w:tcW w:w="2484" w:type="dxa"/>
          </w:tcPr>
          <w:p w14:paraId="70EE393F"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build_and_push</w:t>
            </w:r>
            <w:proofErr w:type="spellEnd"/>
          </w:p>
        </w:tc>
        <w:tc>
          <w:tcPr>
            <w:tcW w:w="2484" w:type="dxa"/>
          </w:tcPr>
          <w:p w14:paraId="7E1708CA" w14:textId="77777777" w:rsidR="005B4FC1" w:rsidRPr="00E0763E" w:rsidRDefault="006A458C">
            <w:pPr>
              <w:rPr>
                <w:rFonts w:ascii="Arial" w:hAnsi="Arial" w:cs="Arial"/>
                <w:sz w:val="18"/>
                <w:szCs w:val="18"/>
              </w:rPr>
            </w:pPr>
            <w:r w:rsidRPr="00E0763E">
              <w:rPr>
                <w:rFonts w:ascii="Arial" w:hAnsi="Arial" w:cs="Arial"/>
                <w:sz w:val="18"/>
                <w:szCs w:val="18"/>
              </w:rPr>
              <w:t>Identidad exacta del artefacto Docker</w:t>
            </w:r>
          </w:p>
        </w:tc>
        <w:tc>
          <w:tcPr>
            <w:tcW w:w="2484" w:type="dxa"/>
          </w:tcPr>
          <w:p w14:paraId="54B92498" w14:textId="77777777" w:rsidR="005B4FC1" w:rsidRPr="00E0763E" w:rsidRDefault="006A458C">
            <w:pPr>
              <w:rPr>
                <w:rFonts w:ascii="Arial" w:hAnsi="Arial" w:cs="Arial"/>
                <w:sz w:val="18"/>
                <w:szCs w:val="18"/>
              </w:rPr>
            </w:pPr>
            <w:r w:rsidRPr="00E0763E">
              <w:rPr>
                <w:rFonts w:ascii="Arial" w:hAnsi="Arial" w:cs="Arial"/>
                <w:sz w:val="18"/>
                <w:szCs w:val="18"/>
              </w:rPr>
              <w:t>Configuración liberada</w:t>
            </w:r>
          </w:p>
        </w:tc>
      </w:tr>
      <w:tr w:rsidR="005B4FC1" w:rsidRPr="00E0763E" w14:paraId="348C8C44" w14:textId="77777777">
        <w:tc>
          <w:tcPr>
            <w:tcW w:w="2484" w:type="dxa"/>
          </w:tcPr>
          <w:p w14:paraId="51CC52A3" w14:textId="77777777" w:rsidR="005B4FC1" w:rsidRPr="00E0763E" w:rsidRDefault="006A458C">
            <w:pPr>
              <w:rPr>
                <w:rFonts w:ascii="Arial" w:hAnsi="Arial" w:cs="Arial"/>
                <w:sz w:val="18"/>
                <w:szCs w:val="18"/>
              </w:rPr>
            </w:pPr>
            <w:r w:rsidRPr="00E0763E">
              <w:rPr>
                <w:rFonts w:ascii="Arial" w:hAnsi="Arial" w:cs="Arial"/>
                <w:sz w:val="18"/>
                <w:szCs w:val="18"/>
              </w:rPr>
              <w:t>docker-build.log</w:t>
            </w:r>
          </w:p>
        </w:tc>
        <w:tc>
          <w:tcPr>
            <w:tcW w:w="2484" w:type="dxa"/>
          </w:tcPr>
          <w:p w14:paraId="268B2117"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build_and_push</w:t>
            </w:r>
            <w:proofErr w:type="spellEnd"/>
          </w:p>
        </w:tc>
        <w:tc>
          <w:tcPr>
            <w:tcW w:w="2484" w:type="dxa"/>
          </w:tcPr>
          <w:p w14:paraId="42813C15" w14:textId="77777777" w:rsidR="005B4FC1" w:rsidRPr="00E0763E" w:rsidRDefault="006A458C">
            <w:pPr>
              <w:rPr>
                <w:rFonts w:ascii="Arial" w:hAnsi="Arial" w:cs="Arial"/>
                <w:sz w:val="18"/>
                <w:szCs w:val="18"/>
              </w:rPr>
            </w:pPr>
            <w:r w:rsidRPr="00E0763E">
              <w:rPr>
                <w:rFonts w:ascii="Arial" w:hAnsi="Arial" w:cs="Arial"/>
                <w:sz w:val="18"/>
                <w:szCs w:val="18"/>
              </w:rPr>
              <w:t>Log de construcción y publicación</w:t>
            </w:r>
          </w:p>
        </w:tc>
        <w:tc>
          <w:tcPr>
            <w:tcW w:w="2484" w:type="dxa"/>
          </w:tcPr>
          <w:p w14:paraId="72EACB77" w14:textId="77777777" w:rsidR="005B4FC1" w:rsidRPr="00E0763E" w:rsidRDefault="006A458C">
            <w:pPr>
              <w:rPr>
                <w:rFonts w:ascii="Arial" w:hAnsi="Arial" w:cs="Arial"/>
                <w:sz w:val="18"/>
                <w:szCs w:val="18"/>
              </w:rPr>
            </w:pPr>
            <w:r w:rsidRPr="00E0763E">
              <w:rPr>
                <w:rFonts w:ascii="Arial" w:hAnsi="Arial" w:cs="Arial"/>
                <w:sz w:val="18"/>
                <w:szCs w:val="18"/>
              </w:rPr>
              <w:t>Investigación / auditoría</w:t>
            </w:r>
          </w:p>
        </w:tc>
      </w:tr>
      <w:tr w:rsidR="005B4FC1" w:rsidRPr="00E0763E" w14:paraId="0CAC15B5" w14:textId="77777777">
        <w:tc>
          <w:tcPr>
            <w:tcW w:w="2484" w:type="dxa"/>
          </w:tcPr>
          <w:p w14:paraId="0EEDE63F"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sbom-cyclonedx.json</w:t>
            </w:r>
            <w:proofErr w:type="spellEnd"/>
            <w:r w:rsidRPr="00E0763E">
              <w:rPr>
                <w:rFonts w:ascii="Arial" w:hAnsi="Arial" w:cs="Arial"/>
                <w:sz w:val="18"/>
                <w:szCs w:val="18"/>
              </w:rPr>
              <w:t xml:space="preserve">, </w:t>
            </w:r>
            <w:proofErr w:type="spellStart"/>
            <w:r w:rsidRPr="00E0763E">
              <w:rPr>
                <w:rFonts w:ascii="Arial" w:hAnsi="Arial" w:cs="Arial"/>
                <w:sz w:val="18"/>
                <w:szCs w:val="18"/>
              </w:rPr>
              <w:t>sbom-spdx.json</w:t>
            </w:r>
            <w:proofErr w:type="spellEnd"/>
          </w:p>
        </w:tc>
        <w:tc>
          <w:tcPr>
            <w:tcW w:w="2484" w:type="dxa"/>
          </w:tcPr>
          <w:p w14:paraId="57A6B4AF"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generate_sbom</w:t>
            </w:r>
            <w:proofErr w:type="spellEnd"/>
          </w:p>
        </w:tc>
        <w:tc>
          <w:tcPr>
            <w:tcW w:w="2484" w:type="dxa"/>
          </w:tcPr>
          <w:p w14:paraId="316E8773" w14:textId="77777777" w:rsidR="005B4FC1" w:rsidRPr="00E0763E" w:rsidRDefault="006A458C">
            <w:pPr>
              <w:rPr>
                <w:rFonts w:ascii="Arial" w:hAnsi="Arial" w:cs="Arial"/>
                <w:sz w:val="18"/>
                <w:szCs w:val="18"/>
              </w:rPr>
            </w:pPr>
            <w:r w:rsidRPr="00E0763E">
              <w:rPr>
                <w:rFonts w:ascii="Arial" w:hAnsi="Arial" w:cs="Arial"/>
                <w:sz w:val="18"/>
                <w:szCs w:val="18"/>
              </w:rPr>
              <w:t>Inventario de componentes de la imagen</w:t>
            </w:r>
          </w:p>
        </w:tc>
        <w:tc>
          <w:tcPr>
            <w:tcW w:w="2484" w:type="dxa"/>
          </w:tcPr>
          <w:p w14:paraId="784F1380" w14:textId="77777777" w:rsidR="005B4FC1" w:rsidRPr="00E0763E" w:rsidRDefault="006A458C">
            <w:pPr>
              <w:rPr>
                <w:rFonts w:ascii="Arial" w:hAnsi="Arial" w:cs="Arial"/>
                <w:sz w:val="18"/>
                <w:szCs w:val="18"/>
              </w:rPr>
            </w:pPr>
            <w:r w:rsidRPr="00E0763E">
              <w:rPr>
                <w:rFonts w:ascii="Arial" w:hAnsi="Arial" w:cs="Arial"/>
                <w:sz w:val="18"/>
                <w:szCs w:val="18"/>
              </w:rPr>
              <w:t>SOUP / vulnerabilidades / release</w:t>
            </w:r>
          </w:p>
        </w:tc>
      </w:tr>
      <w:tr w:rsidR="005B4FC1" w:rsidRPr="00E0763E" w14:paraId="73951403" w14:textId="77777777">
        <w:tc>
          <w:tcPr>
            <w:tcW w:w="2484" w:type="dxa"/>
          </w:tcPr>
          <w:p w14:paraId="40C96C23"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build-metadata.json</w:t>
            </w:r>
            <w:proofErr w:type="spellEnd"/>
          </w:p>
        </w:tc>
        <w:tc>
          <w:tcPr>
            <w:tcW w:w="2484" w:type="dxa"/>
          </w:tcPr>
          <w:p w14:paraId="0A465B14"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assemble_ci_evidence_predeploy</w:t>
            </w:r>
            <w:proofErr w:type="spellEnd"/>
          </w:p>
        </w:tc>
        <w:tc>
          <w:tcPr>
            <w:tcW w:w="2484" w:type="dxa"/>
          </w:tcPr>
          <w:p w14:paraId="4820B202" w14:textId="77777777" w:rsidR="005B4FC1" w:rsidRPr="00E0763E" w:rsidRDefault="006A458C">
            <w:pPr>
              <w:rPr>
                <w:rFonts w:ascii="Arial" w:hAnsi="Arial" w:cs="Arial"/>
                <w:sz w:val="18"/>
                <w:szCs w:val="18"/>
              </w:rPr>
            </w:pPr>
            <w:r w:rsidRPr="00E0763E">
              <w:rPr>
                <w:rFonts w:ascii="Arial" w:hAnsi="Arial" w:cs="Arial"/>
                <w:sz w:val="18"/>
                <w:szCs w:val="18"/>
              </w:rPr>
              <w:t>Resumen consolidado del build</w:t>
            </w:r>
          </w:p>
        </w:tc>
        <w:tc>
          <w:tcPr>
            <w:tcW w:w="2484" w:type="dxa"/>
          </w:tcPr>
          <w:p w14:paraId="2959C2DB" w14:textId="77777777" w:rsidR="005B4FC1" w:rsidRPr="00E0763E" w:rsidRDefault="006A458C">
            <w:pPr>
              <w:rPr>
                <w:rFonts w:ascii="Arial" w:hAnsi="Arial" w:cs="Arial"/>
                <w:sz w:val="18"/>
                <w:szCs w:val="18"/>
              </w:rPr>
            </w:pPr>
            <w:r w:rsidRPr="00E0763E">
              <w:rPr>
                <w:rFonts w:ascii="Arial" w:hAnsi="Arial" w:cs="Arial"/>
                <w:sz w:val="18"/>
                <w:szCs w:val="18"/>
              </w:rPr>
              <w:t>Paquete de auditoría</w:t>
            </w:r>
          </w:p>
        </w:tc>
      </w:tr>
      <w:tr w:rsidR="005B4FC1" w:rsidRPr="00E0763E" w14:paraId="21267A8C" w14:textId="77777777">
        <w:tc>
          <w:tcPr>
            <w:tcW w:w="2484" w:type="dxa"/>
          </w:tcPr>
          <w:p w14:paraId="392DA9BB"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deploy-info.json</w:t>
            </w:r>
            <w:proofErr w:type="spellEnd"/>
          </w:p>
        </w:tc>
        <w:tc>
          <w:tcPr>
            <w:tcW w:w="2484" w:type="dxa"/>
          </w:tcPr>
          <w:p w14:paraId="27D5417A"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deploy_adas_dev</w:t>
            </w:r>
            <w:proofErr w:type="spellEnd"/>
            <w:r w:rsidRPr="00E0763E">
              <w:rPr>
                <w:rFonts w:ascii="Arial" w:hAnsi="Arial" w:cs="Arial"/>
                <w:sz w:val="18"/>
                <w:szCs w:val="18"/>
              </w:rPr>
              <w:t xml:space="preserve"> / </w:t>
            </w:r>
            <w:proofErr w:type="spellStart"/>
            <w:r w:rsidRPr="00E0763E">
              <w:rPr>
                <w:rFonts w:ascii="Arial" w:hAnsi="Arial" w:cs="Arial"/>
                <w:sz w:val="18"/>
                <w:szCs w:val="18"/>
              </w:rPr>
              <w:t>deploy_adas_pre</w:t>
            </w:r>
            <w:proofErr w:type="spellEnd"/>
          </w:p>
        </w:tc>
        <w:tc>
          <w:tcPr>
            <w:tcW w:w="2484" w:type="dxa"/>
          </w:tcPr>
          <w:p w14:paraId="3B3DB74B" w14:textId="77777777" w:rsidR="005B4FC1" w:rsidRPr="00E0763E" w:rsidRDefault="006A458C">
            <w:pPr>
              <w:rPr>
                <w:rFonts w:ascii="Arial" w:hAnsi="Arial" w:cs="Arial"/>
                <w:sz w:val="18"/>
                <w:szCs w:val="18"/>
              </w:rPr>
            </w:pPr>
            <w:r w:rsidRPr="00E0763E">
              <w:rPr>
                <w:rFonts w:ascii="Arial" w:hAnsi="Arial" w:cs="Arial"/>
                <w:sz w:val="18"/>
                <w:szCs w:val="18"/>
              </w:rPr>
              <w:t>Referencia del despliegue realizado</w:t>
            </w:r>
          </w:p>
        </w:tc>
        <w:tc>
          <w:tcPr>
            <w:tcW w:w="2484" w:type="dxa"/>
          </w:tcPr>
          <w:p w14:paraId="49AD8725" w14:textId="77777777" w:rsidR="005B4FC1" w:rsidRPr="00E0763E" w:rsidRDefault="006A458C">
            <w:pPr>
              <w:rPr>
                <w:rFonts w:ascii="Arial" w:hAnsi="Arial" w:cs="Arial"/>
                <w:sz w:val="18"/>
                <w:szCs w:val="18"/>
              </w:rPr>
            </w:pPr>
            <w:r w:rsidRPr="00E0763E">
              <w:rPr>
                <w:rFonts w:ascii="Arial" w:hAnsi="Arial" w:cs="Arial"/>
                <w:sz w:val="18"/>
                <w:szCs w:val="18"/>
              </w:rPr>
              <w:t>Evidencia de promoción / operación</w:t>
            </w:r>
          </w:p>
        </w:tc>
      </w:tr>
      <w:tr w:rsidR="005B4FC1" w:rsidRPr="00E0763E" w14:paraId="201375B7" w14:textId="77777777">
        <w:tc>
          <w:tcPr>
            <w:tcW w:w="2484" w:type="dxa"/>
          </w:tcPr>
          <w:p w14:paraId="5C381A1C" w14:textId="77777777" w:rsidR="005B4FC1" w:rsidRPr="00E0763E" w:rsidRDefault="006A458C">
            <w:pPr>
              <w:rPr>
                <w:rFonts w:ascii="Arial" w:hAnsi="Arial" w:cs="Arial"/>
                <w:sz w:val="18"/>
                <w:szCs w:val="18"/>
                <w:lang w:val="it-IT"/>
              </w:rPr>
            </w:pPr>
            <w:r w:rsidRPr="00E0763E">
              <w:rPr>
                <w:rFonts w:ascii="Arial" w:hAnsi="Arial" w:cs="Arial"/>
                <w:sz w:val="18"/>
                <w:szCs w:val="18"/>
                <w:lang w:val="it-IT"/>
              </w:rPr>
              <w:t>ci-evidence-REL-...tar.gz</w:t>
            </w:r>
          </w:p>
        </w:tc>
        <w:tc>
          <w:tcPr>
            <w:tcW w:w="2484" w:type="dxa"/>
          </w:tcPr>
          <w:p w14:paraId="6F4E886C" w14:textId="77777777" w:rsidR="005B4FC1" w:rsidRPr="00E0763E" w:rsidRDefault="006A458C">
            <w:pPr>
              <w:rPr>
                <w:rFonts w:ascii="Arial" w:hAnsi="Arial" w:cs="Arial"/>
                <w:sz w:val="18"/>
                <w:szCs w:val="18"/>
                <w:lang w:val="en-US"/>
              </w:rPr>
            </w:pPr>
            <w:proofErr w:type="spellStart"/>
            <w:r w:rsidRPr="00E0763E">
              <w:rPr>
                <w:rFonts w:ascii="Arial" w:hAnsi="Arial" w:cs="Arial"/>
                <w:sz w:val="18"/>
                <w:szCs w:val="18"/>
                <w:lang w:val="en-US"/>
              </w:rPr>
              <w:t>finalize_and_publish_ci_evidence</w:t>
            </w:r>
            <w:proofErr w:type="spellEnd"/>
          </w:p>
        </w:tc>
        <w:tc>
          <w:tcPr>
            <w:tcW w:w="2484" w:type="dxa"/>
          </w:tcPr>
          <w:p w14:paraId="32D498C9" w14:textId="77777777" w:rsidR="005B4FC1" w:rsidRPr="00E0763E" w:rsidRDefault="006A458C">
            <w:pPr>
              <w:rPr>
                <w:rFonts w:ascii="Arial" w:hAnsi="Arial" w:cs="Arial"/>
                <w:sz w:val="18"/>
                <w:szCs w:val="18"/>
              </w:rPr>
            </w:pPr>
            <w:r w:rsidRPr="00E0763E">
              <w:rPr>
                <w:rFonts w:ascii="Arial" w:hAnsi="Arial" w:cs="Arial"/>
                <w:sz w:val="18"/>
                <w:szCs w:val="18"/>
              </w:rPr>
              <w:t>Paquete comprimido de evidencia</w:t>
            </w:r>
          </w:p>
        </w:tc>
        <w:tc>
          <w:tcPr>
            <w:tcW w:w="2484" w:type="dxa"/>
          </w:tcPr>
          <w:p w14:paraId="20F6331C" w14:textId="77777777" w:rsidR="005B4FC1" w:rsidRPr="00E0763E" w:rsidRDefault="006A458C">
            <w:pPr>
              <w:rPr>
                <w:rFonts w:ascii="Arial" w:hAnsi="Arial" w:cs="Arial"/>
                <w:sz w:val="18"/>
                <w:szCs w:val="18"/>
              </w:rPr>
            </w:pPr>
            <w:r w:rsidRPr="00E0763E">
              <w:rPr>
                <w:rFonts w:ascii="Arial" w:hAnsi="Arial" w:cs="Arial"/>
                <w:sz w:val="18"/>
                <w:szCs w:val="18"/>
              </w:rPr>
              <w:t>Retención y archivo</w:t>
            </w:r>
          </w:p>
        </w:tc>
      </w:tr>
    </w:tbl>
    <w:p w14:paraId="2597BE54" w14:textId="7A648739" w:rsidR="005B4FC1" w:rsidRPr="00E0763E" w:rsidRDefault="006A458C" w:rsidP="00E96D77">
      <w:pPr>
        <w:pStyle w:val="Ttulo1"/>
        <w:spacing w:after="240"/>
        <w:rPr>
          <w:rFonts w:ascii="Arial" w:hAnsi="Arial" w:cs="Arial"/>
          <w:sz w:val="36"/>
          <w:szCs w:val="36"/>
        </w:rPr>
      </w:pPr>
      <w:r w:rsidRPr="00E0763E">
        <w:rPr>
          <w:rFonts w:ascii="Arial" w:hAnsi="Arial" w:cs="Arial"/>
          <w:sz w:val="36"/>
          <w:szCs w:val="36"/>
        </w:rPr>
        <w:t>Correspondencia con capítulos del SDP</w:t>
      </w:r>
    </w:p>
    <w:tbl>
      <w:tblPr>
        <w:tblStyle w:val="Tablaconcuadrcula"/>
        <w:tblW w:w="0" w:type="auto"/>
        <w:tblLook w:val="04A0" w:firstRow="1" w:lastRow="0" w:firstColumn="1" w:lastColumn="0" w:noHBand="0" w:noVBand="1"/>
      </w:tblPr>
      <w:tblGrid>
        <w:gridCol w:w="3312"/>
        <w:gridCol w:w="3312"/>
        <w:gridCol w:w="3312"/>
      </w:tblGrid>
      <w:tr w:rsidR="005B4FC1" w:rsidRPr="00E0763E" w14:paraId="0A4B125E" w14:textId="77777777" w:rsidTr="00E0763E">
        <w:trPr>
          <w:tblHeader/>
        </w:trPr>
        <w:tc>
          <w:tcPr>
            <w:tcW w:w="3312" w:type="dxa"/>
            <w:shd w:val="clear" w:color="auto" w:fill="E5004C"/>
          </w:tcPr>
          <w:p w14:paraId="496D75FB"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Capítulo SDP</w:t>
            </w:r>
          </w:p>
        </w:tc>
        <w:tc>
          <w:tcPr>
            <w:tcW w:w="3312" w:type="dxa"/>
            <w:shd w:val="clear" w:color="auto" w:fill="E5004C"/>
          </w:tcPr>
          <w:p w14:paraId="0753F361"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Contribución del pipeline</w:t>
            </w:r>
          </w:p>
        </w:tc>
        <w:tc>
          <w:tcPr>
            <w:tcW w:w="3312" w:type="dxa"/>
            <w:shd w:val="clear" w:color="auto" w:fill="E5004C"/>
          </w:tcPr>
          <w:p w14:paraId="3AAC97DF" w14:textId="77777777" w:rsidR="005B4FC1" w:rsidRPr="00E0763E" w:rsidRDefault="006A458C">
            <w:pPr>
              <w:rPr>
                <w:rFonts w:ascii="Arial" w:hAnsi="Arial" w:cs="Arial"/>
                <w:b/>
                <w:bCs/>
                <w:color w:val="FFFFFF" w:themeColor="background1"/>
                <w:sz w:val="18"/>
                <w:szCs w:val="18"/>
              </w:rPr>
            </w:pPr>
            <w:r w:rsidRPr="00E0763E">
              <w:rPr>
                <w:rFonts w:ascii="Arial" w:hAnsi="Arial" w:cs="Arial"/>
                <w:b/>
                <w:bCs/>
                <w:color w:val="FFFFFF" w:themeColor="background1"/>
                <w:sz w:val="18"/>
                <w:szCs w:val="18"/>
              </w:rPr>
              <w:t>Artefactos relevantes</w:t>
            </w:r>
          </w:p>
        </w:tc>
      </w:tr>
      <w:tr w:rsidR="005B4FC1" w:rsidRPr="00E0763E" w14:paraId="70A57720" w14:textId="77777777">
        <w:tc>
          <w:tcPr>
            <w:tcW w:w="3312" w:type="dxa"/>
          </w:tcPr>
          <w:p w14:paraId="7D0C5724" w14:textId="77777777" w:rsidR="005B4FC1" w:rsidRPr="00E0763E" w:rsidRDefault="006A458C">
            <w:pPr>
              <w:rPr>
                <w:rFonts w:ascii="Arial" w:hAnsi="Arial" w:cs="Arial"/>
                <w:sz w:val="18"/>
                <w:szCs w:val="18"/>
              </w:rPr>
            </w:pPr>
            <w:r w:rsidRPr="00E0763E">
              <w:rPr>
                <w:rFonts w:ascii="Arial" w:hAnsi="Arial" w:cs="Arial"/>
                <w:sz w:val="18"/>
                <w:szCs w:val="18"/>
              </w:rPr>
              <w:t>5.4 Gestión de herramientas</w:t>
            </w:r>
          </w:p>
        </w:tc>
        <w:tc>
          <w:tcPr>
            <w:tcW w:w="3312" w:type="dxa"/>
          </w:tcPr>
          <w:p w14:paraId="5D780CB8" w14:textId="77777777" w:rsidR="005B4FC1" w:rsidRPr="00E0763E" w:rsidRDefault="006A458C">
            <w:pPr>
              <w:rPr>
                <w:rFonts w:ascii="Arial" w:hAnsi="Arial" w:cs="Arial"/>
                <w:sz w:val="18"/>
                <w:szCs w:val="18"/>
              </w:rPr>
            </w:pPr>
            <w:r w:rsidRPr="00E0763E">
              <w:rPr>
                <w:rFonts w:ascii="Arial" w:hAnsi="Arial" w:cs="Arial"/>
                <w:sz w:val="18"/>
                <w:szCs w:val="18"/>
              </w:rPr>
              <w:t>Evidencia de imágenes y herramientas usadas en build/test/SBOM</w:t>
            </w:r>
          </w:p>
        </w:tc>
        <w:tc>
          <w:tcPr>
            <w:tcW w:w="3312" w:type="dxa"/>
          </w:tcPr>
          <w:p w14:paraId="618CC66F" w14:textId="77777777" w:rsidR="005B4FC1" w:rsidRPr="00E0763E" w:rsidRDefault="006A458C">
            <w:pPr>
              <w:rPr>
                <w:rFonts w:ascii="Arial" w:hAnsi="Arial" w:cs="Arial"/>
                <w:sz w:val="18"/>
                <w:szCs w:val="18"/>
                <w:lang w:val="en-US"/>
              </w:rPr>
            </w:pPr>
            <w:r w:rsidRPr="00E0763E">
              <w:rPr>
                <w:rFonts w:ascii="Arial" w:hAnsi="Arial" w:cs="Arial"/>
                <w:sz w:val="18"/>
                <w:szCs w:val="18"/>
                <w:lang w:val="en-US"/>
              </w:rPr>
              <w:t>dotnet-info.txt, docker-version.txt, syft-version.txt</w:t>
            </w:r>
          </w:p>
        </w:tc>
      </w:tr>
      <w:tr w:rsidR="005B4FC1" w:rsidRPr="00E0763E" w14:paraId="584ED5DD" w14:textId="77777777">
        <w:tc>
          <w:tcPr>
            <w:tcW w:w="3312" w:type="dxa"/>
          </w:tcPr>
          <w:p w14:paraId="16D7E88F" w14:textId="77777777" w:rsidR="005B4FC1" w:rsidRPr="00E0763E" w:rsidRDefault="006A458C">
            <w:pPr>
              <w:rPr>
                <w:rFonts w:ascii="Arial" w:hAnsi="Arial" w:cs="Arial"/>
                <w:sz w:val="18"/>
                <w:szCs w:val="18"/>
              </w:rPr>
            </w:pPr>
            <w:r w:rsidRPr="00E0763E">
              <w:rPr>
                <w:rFonts w:ascii="Arial" w:hAnsi="Arial" w:cs="Arial"/>
                <w:sz w:val="18"/>
                <w:szCs w:val="18"/>
              </w:rPr>
              <w:t>5.6 Plan de verificación y validación</w:t>
            </w:r>
          </w:p>
        </w:tc>
        <w:tc>
          <w:tcPr>
            <w:tcW w:w="3312" w:type="dxa"/>
          </w:tcPr>
          <w:p w14:paraId="74017902" w14:textId="77777777" w:rsidR="005B4FC1" w:rsidRPr="00E0763E" w:rsidRDefault="006A458C">
            <w:pPr>
              <w:rPr>
                <w:rFonts w:ascii="Arial" w:hAnsi="Arial" w:cs="Arial"/>
                <w:sz w:val="18"/>
                <w:szCs w:val="18"/>
              </w:rPr>
            </w:pPr>
            <w:r w:rsidRPr="00E0763E">
              <w:rPr>
                <w:rFonts w:ascii="Arial" w:hAnsi="Arial" w:cs="Arial"/>
                <w:sz w:val="18"/>
                <w:szCs w:val="18"/>
              </w:rPr>
              <w:t>Ejecución automática de build y pruebas backend</w:t>
            </w:r>
          </w:p>
        </w:tc>
        <w:tc>
          <w:tcPr>
            <w:tcW w:w="3312" w:type="dxa"/>
          </w:tcPr>
          <w:p w14:paraId="778C315E" w14:textId="77777777" w:rsidR="005B4FC1" w:rsidRPr="00E0763E" w:rsidRDefault="006A458C">
            <w:pPr>
              <w:rPr>
                <w:rFonts w:ascii="Arial" w:hAnsi="Arial" w:cs="Arial"/>
                <w:sz w:val="18"/>
                <w:szCs w:val="18"/>
              </w:rPr>
            </w:pPr>
            <w:r w:rsidRPr="00E0763E">
              <w:rPr>
                <w:rFonts w:ascii="Arial" w:hAnsi="Arial" w:cs="Arial"/>
                <w:sz w:val="18"/>
                <w:szCs w:val="18"/>
              </w:rPr>
              <w:t xml:space="preserve">TRX, </w:t>
            </w:r>
            <w:proofErr w:type="spellStart"/>
            <w:r w:rsidRPr="00E0763E">
              <w:rPr>
                <w:rFonts w:ascii="Arial" w:hAnsi="Arial" w:cs="Arial"/>
                <w:sz w:val="18"/>
                <w:szCs w:val="18"/>
              </w:rPr>
              <w:t>dotnet-summary.json</w:t>
            </w:r>
            <w:proofErr w:type="spellEnd"/>
          </w:p>
        </w:tc>
      </w:tr>
      <w:tr w:rsidR="005B4FC1" w:rsidRPr="00E0763E" w14:paraId="58AA02F5" w14:textId="77777777">
        <w:tc>
          <w:tcPr>
            <w:tcW w:w="3312" w:type="dxa"/>
          </w:tcPr>
          <w:p w14:paraId="636F5CB8" w14:textId="77777777" w:rsidR="005B4FC1" w:rsidRPr="00E0763E" w:rsidRDefault="006A458C">
            <w:pPr>
              <w:rPr>
                <w:rFonts w:ascii="Arial" w:hAnsi="Arial" w:cs="Arial"/>
                <w:sz w:val="18"/>
                <w:szCs w:val="18"/>
              </w:rPr>
            </w:pPr>
            <w:r w:rsidRPr="00E0763E">
              <w:rPr>
                <w:rFonts w:ascii="Arial" w:hAnsi="Arial" w:cs="Arial"/>
                <w:sz w:val="18"/>
                <w:szCs w:val="18"/>
              </w:rPr>
              <w:t xml:space="preserve">9 </w:t>
            </w:r>
            <w:proofErr w:type="gramStart"/>
            <w:r w:rsidRPr="00E0763E">
              <w:rPr>
                <w:rFonts w:ascii="Arial" w:hAnsi="Arial" w:cs="Arial"/>
                <w:sz w:val="18"/>
                <w:szCs w:val="18"/>
              </w:rPr>
              <w:t>Implementación</w:t>
            </w:r>
            <w:proofErr w:type="gramEnd"/>
          </w:p>
        </w:tc>
        <w:tc>
          <w:tcPr>
            <w:tcW w:w="3312" w:type="dxa"/>
          </w:tcPr>
          <w:p w14:paraId="4244EC17" w14:textId="77777777" w:rsidR="005B4FC1" w:rsidRPr="00E0763E" w:rsidRDefault="006A458C">
            <w:pPr>
              <w:rPr>
                <w:rFonts w:ascii="Arial" w:hAnsi="Arial" w:cs="Arial"/>
                <w:sz w:val="18"/>
                <w:szCs w:val="18"/>
              </w:rPr>
            </w:pPr>
            <w:r w:rsidRPr="00E0763E">
              <w:rPr>
                <w:rFonts w:ascii="Arial" w:hAnsi="Arial" w:cs="Arial"/>
                <w:sz w:val="18"/>
                <w:szCs w:val="18"/>
              </w:rPr>
              <w:t xml:space="preserve">Evidencia objetiva del proceso de implementación y </w:t>
            </w:r>
            <w:proofErr w:type="spellStart"/>
            <w:r w:rsidRPr="00E0763E">
              <w:rPr>
                <w:rFonts w:ascii="Arial" w:hAnsi="Arial" w:cs="Arial"/>
                <w:sz w:val="18"/>
                <w:szCs w:val="18"/>
              </w:rPr>
              <w:t>checks</w:t>
            </w:r>
            <w:proofErr w:type="spellEnd"/>
            <w:r w:rsidRPr="00E0763E">
              <w:rPr>
                <w:rFonts w:ascii="Arial" w:hAnsi="Arial" w:cs="Arial"/>
                <w:sz w:val="18"/>
                <w:szCs w:val="18"/>
              </w:rPr>
              <w:t xml:space="preserve"> mínimos</w:t>
            </w:r>
          </w:p>
        </w:tc>
        <w:tc>
          <w:tcPr>
            <w:tcW w:w="3312" w:type="dxa"/>
          </w:tcPr>
          <w:p w14:paraId="692201C0"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build</w:t>
            </w:r>
            <w:proofErr w:type="spellEnd"/>
            <w:r w:rsidRPr="00E0763E">
              <w:rPr>
                <w:rFonts w:ascii="Arial" w:hAnsi="Arial" w:cs="Arial"/>
                <w:sz w:val="18"/>
                <w:szCs w:val="18"/>
              </w:rPr>
              <w:t xml:space="preserve"> logs, </w:t>
            </w:r>
            <w:proofErr w:type="spellStart"/>
            <w:r w:rsidRPr="00E0763E">
              <w:rPr>
                <w:rFonts w:ascii="Arial" w:hAnsi="Arial" w:cs="Arial"/>
                <w:sz w:val="18"/>
                <w:szCs w:val="18"/>
              </w:rPr>
              <w:t>commit</w:t>
            </w:r>
            <w:proofErr w:type="spellEnd"/>
            <w:r w:rsidRPr="00E0763E">
              <w:rPr>
                <w:rFonts w:ascii="Arial" w:hAnsi="Arial" w:cs="Arial"/>
                <w:sz w:val="18"/>
                <w:szCs w:val="18"/>
              </w:rPr>
              <w:t xml:space="preserve"> </w:t>
            </w:r>
            <w:proofErr w:type="spellStart"/>
            <w:r w:rsidRPr="00E0763E">
              <w:rPr>
                <w:rFonts w:ascii="Arial" w:hAnsi="Arial" w:cs="Arial"/>
                <w:sz w:val="18"/>
                <w:szCs w:val="18"/>
              </w:rPr>
              <w:t>refs</w:t>
            </w:r>
            <w:proofErr w:type="spellEnd"/>
          </w:p>
        </w:tc>
      </w:tr>
      <w:tr w:rsidR="005B4FC1" w:rsidRPr="00E0763E" w14:paraId="2183C96B" w14:textId="77777777">
        <w:tc>
          <w:tcPr>
            <w:tcW w:w="3312" w:type="dxa"/>
          </w:tcPr>
          <w:p w14:paraId="0D40538A" w14:textId="77777777" w:rsidR="005B4FC1" w:rsidRPr="00E0763E" w:rsidRDefault="006A458C">
            <w:pPr>
              <w:rPr>
                <w:rFonts w:ascii="Arial" w:hAnsi="Arial" w:cs="Arial"/>
                <w:sz w:val="18"/>
                <w:szCs w:val="18"/>
              </w:rPr>
            </w:pPr>
            <w:r w:rsidRPr="00E0763E">
              <w:rPr>
                <w:rFonts w:ascii="Arial" w:hAnsi="Arial" w:cs="Arial"/>
                <w:sz w:val="18"/>
                <w:szCs w:val="18"/>
              </w:rPr>
              <w:t>12.5 Paquete de auditoría por versión</w:t>
            </w:r>
          </w:p>
        </w:tc>
        <w:tc>
          <w:tcPr>
            <w:tcW w:w="3312" w:type="dxa"/>
          </w:tcPr>
          <w:p w14:paraId="77D18323" w14:textId="77777777" w:rsidR="005B4FC1" w:rsidRPr="00E0763E" w:rsidRDefault="006A458C">
            <w:pPr>
              <w:rPr>
                <w:rFonts w:ascii="Arial" w:hAnsi="Arial" w:cs="Arial"/>
                <w:sz w:val="18"/>
                <w:szCs w:val="18"/>
              </w:rPr>
            </w:pPr>
            <w:r w:rsidRPr="00E0763E">
              <w:rPr>
                <w:rFonts w:ascii="Arial" w:hAnsi="Arial" w:cs="Arial"/>
                <w:sz w:val="18"/>
                <w:szCs w:val="18"/>
              </w:rPr>
              <w:t>Base automática para identidad de compilación y resumen técnico</w:t>
            </w:r>
          </w:p>
        </w:tc>
        <w:tc>
          <w:tcPr>
            <w:tcW w:w="3312" w:type="dxa"/>
          </w:tcPr>
          <w:p w14:paraId="3BA0C3C9" w14:textId="77777777" w:rsidR="005B4FC1" w:rsidRPr="00E0763E" w:rsidRDefault="006A458C">
            <w:pPr>
              <w:rPr>
                <w:rFonts w:ascii="Arial" w:hAnsi="Arial" w:cs="Arial"/>
                <w:sz w:val="18"/>
                <w:szCs w:val="18"/>
                <w:lang w:val="en-US"/>
              </w:rPr>
            </w:pPr>
            <w:r w:rsidRPr="00E0763E">
              <w:rPr>
                <w:rFonts w:ascii="Arial" w:hAnsi="Arial" w:cs="Arial"/>
                <w:sz w:val="18"/>
                <w:szCs w:val="18"/>
                <w:lang w:val="en-US"/>
              </w:rPr>
              <w:t>build-</w:t>
            </w:r>
            <w:proofErr w:type="spellStart"/>
            <w:proofErr w:type="gramStart"/>
            <w:r w:rsidRPr="00E0763E">
              <w:rPr>
                <w:rFonts w:ascii="Arial" w:hAnsi="Arial" w:cs="Arial"/>
                <w:sz w:val="18"/>
                <w:szCs w:val="18"/>
                <w:lang w:val="en-US"/>
              </w:rPr>
              <w:t>metadata.json</w:t>
            </w:r>
            <w:proofErr w:type="spellEnd"/>
            <w:proofErr w:type="gramEnd"/>
            <w:r w:rsidRPr="00E0763E">
              <w:rPr>
                <w:rFonts w:ascii="Arial" w:hAnsi="Arial" w:cs="Arial"/>
                <w:sz w:val="18"/>
                <w:szCs w:val="18"/>
                <w:lang w:val="en-US"/>
              </w:rPr>
              <w:t>, image-digest.txt, release-baseline-</w:t>
            </w:r>
            <w:proofErr w:type="spellStart"/>
            <w:proofErr w:type="gramStart"/>
            <w:r w:rsidRPr="00E0763E">
              <w:rPr>
                <w:rFonts w:ascii="Arial" w:hAnsi="Arial" w:cs="Arial"/>
                <w:sz w:val="18"/>
                <w:szCs w:val="18"/>
                <w:lang w:val="en-US"/>
              </w:rPr>
              <w:t>ref.json</w:t>
            </w:r>
            <w:proofErr w:type="spellEnd"/>
            <w:proofErr w:type="gramEnd"/>
          </w:p>
        </w:tc>
      </w:tr>
      <w:tr w:rsidR="005B4FC1" w:rsidRPr="00E0763E" w14:paraId="550A2B93" w14:textId="77777777">
        <w:tc>
          <w:tcPr>
            <w:tcW w:w="3312" w:type="dxa"/>
          </w:tcPr>
          <w:p w14:paraId="57D2C7B7" w14:textId="77777777" w:rsidR="005B4FC1" w:rsidRPr="00E0763E" w:rsidRDefault="006A458C">
            <w:pPr>
              <w:rPr>
                <w:rFonts w:ascii="Arial" w:hAnsi="Arial" w:cs="Arial"/>
                <w:sz w:val="18"/>
                <w:szCs w:val="18"/>
              </w:rPr>
            </w:pPr>
            <w:r w:rsidRPr="00E0763E">
              <w:rPr>
                <w:rFonts w:ascii="Arial" w:hAnsi="Arial" w:cs="Arial"/>
                <w:sz w:val="18"/>
                <w:szCs w:val="18"/>
              </w:rPr>
              <w:t xml:space="preserve">15 </w:t>
            </w:r>
            <w:proofErr w:type="gramStart"/>
            <w:r w:rsidRPr="00E0763E">
              <w:rPr>
                <w:rFonts w:ascii="Arial" w:hAnsi="Arial" w:cs="Arial"/>
                <w:sz w:val="18"/>
                <w:szCs w:val="18"/>
              </w:rPr>
              <w:t>Proceso</w:t>
            </w:r>
            <w:proofErr w:type="gramEnd"/>
            <w:r w:rsidRPr="00E0763E">
              <w:rPr>
                <w:rFonts w:ascii="Arial" w:hAnsi="Arial" w:cs="Arial"/>
                <w:sz w:val="18"/>
                <w:szCs w:val="18"/>
              </w:rPr>
              <w:t xml:space="preserve"> de ciberseguridad</w:t>
            </w:r>
          </w:p>
        </w:tc>
        <w:tc>
          <w:tcPr>
            <w:tcW w:w="3312" w:type="dxa"/>
          </w:tcPr>
          <w:p w14:paraId="4C449A03" w14:textId="77777777" w:rsidR="005B4FC1" w:rsidRPr="00E0763E" w:rsidRDefault="006A458C">
            <w:pPr>
              <w:rPr>
                <w:rFonts w:ascii="Arial" w:hAnsi="Arial" w:cs="Arial"/>
                <w:sz w:val="18"/>
                <w:szCs w:val="18"/>
              </w:rPr>
            </w:pPr>
            <w:r w:rsidRPr="00E0763E">
              <w:rPr>
                <w:rFonts w:ascii="Arial" w:hAnsi="Arial" w:cs="Arial"/>
                <w:sz w:val="18"/>
                <w:szCs w:val="18"/>
              </w:rPr>
              <w:t>Generación de SBOM y soporte a análisis posterior</w:t>
            </w:r>
          </w:p>
        </w:tc>
        <w:tc>
          <w:tcPr>
            <w:tcW w:w="3312" w:type="dxa"/>
          </w:tcPr>
          <w:p w14:paraId="7ED53975" w14:textId="77777777" w:rsidR="005B4FC1" w:rsidRPr="00E0763E" w:rsidRDefault="006A458C">
            <w:pPr>
              <w:rPr>
                <w:rFonts w:ascii="Arial" w:hAnsi="Arial" w:cs="Arial"/>
                <w:sz w:val="18"/>
                <w:szCs w:val="18"/>
              </w:rPr>
            </w:pPr>
            <w:proofErr w:type="spellStart"/>
            <w:r w:rsidRPr="00E0763E">
              <w:rPr>
                <w:rFonts w:ascii="Arial" w:hAnsi="Arial" w:cs="Arial"/>
                <w:sz w:val="18"/>
                <w:szCs w:val="18"/>
              </w:rPr>
              <w:t>sbom-cyclonedx.json</w:t>
            </w:r>
            <w:proofErr w:type="spellEnd"/>
            <w:r w:rsidRPr="00E0763E">
              <w:rPr>
                <w:rFonts w:ascii="Arial" w:hAnsi="Arial" w:cs="Arial"/>
                <w:sz w:val="18"/>
                <w:szCs w:val="18"/>
              </w:rPr>
              <w:t xml:space="preserve">, </w:t>
            </w:r>
            <w:proofErr w:type="spellStart"/>
            <w:r w:rsidRPr="00E0763E">
              <w:rPr>
                <w:rFonts w:ascii="Arial" w:hAnsi="Arial" w:cs="Arial"/>
                <w:sz w:val="18"/>
                <w:szCs w:val="18"/>
              </w:rPr>
              <w:t>sbom-spdx.json</w:t>
            </w:r>
            <w:proofErr w:type="spellEnd"/>
          </w:p>
        </w:tc>
      </w:tr>
      <w:tr w:rsidR="005B4FC1" w:rsidRPr="00E0763E" w14:paraId="74E55260" w14:textId="77777777">
        <w:tc>
          <w:tcPr>
            <w:tcW w:w="3312" w:type="dxa"/>
          </w:tcPr>
          <w:p w14:paraId="023679CD" w14:textId="77777777" w:rsidR="005B4FC1" w:rsidRPr="00E0763E" w:rsidRDefault="006A458C">
            <w:pPr>
              <w:rPr>
                <w:rFonts w:ascii="Arial" w:hAnsi="Arial" w:cs="Arial"/>
                <w:sz w:val="18"/>
                <w:szCs w:val="18"/>
              </w:rPr>
            </w:pPr>
            <w:r w:rsidRPr="00E0763E">
              <w:rPr>
                <w:rFonts w:ascii="Arial" w:hAnsi="Arial" w:cs="Arial"/>
                <w:sz w:val="18"/>
                <w:szCs w:val="18"/>
              </w:rPr>
              <w:t xml:space="preserve">16 </w:t>
            </w:r>
            <w:proofErr w:type="gramStart"/>
            <w:r w:rsidRPr="00E0763E">
              <w:rPr>
                <w:rFonts w:ascii="Arial" w:hAnsi="Arial" w:cs="Arial"/>
                <w:sz w:val="18"/>
                <w:szCs w:val="18"/>
              </w:rPr>
              <w:t>Gestión</w:t>
            </w:r>
            <w:proofErr w:type="gramEnd"/>
            <w:r w:rsidRPr="00E0763E">
              <w:rPr>
                <w:rFonts w:ascii="Arial" w:hAnsi="Arial" w:cs="Arial"/>
                <w:sz w:val="18"/>
                <w:szCs w:val="18"/>
              </w:rPr>
              <w:t xml:space="preserve"> de configuración</w:t>
            </w:r>
          </w:p>
        </w:tc>
        <w:tc>
          <w:tcPr>
            <w:tcW w:w="3312" w:type="dxa"/>
          </w:tcPr>
          <w:p w14:paraId="7EEB6750" w14:textId="77777777" w:rsidR="005B4FC1" w:rsidRPr="00E0763E" w:rsidRDefault="006A458C">
            <w:pPr>
              <w:rPr>
                <w:rFonts w:ascii="Arial" w:hAnsi="Arial" w:cs="Arial"/>
                <w:sz w:val="18"/>
                <w:szCs w:val="18"/>
              </w:rPr>
            </w:pPr>
            <w:r w:rsidRPr="00E0763E">
              <w:rPr>
                <w:rFonts w:ascii="Arial" w:hAnsi="Arial" w:cs="Arial"/>
                <w:sz w:val="18"/>
                <w:szCs w:val="18"/>
              </w:rPr>
              <w:t>Control de build, identidad de artefacto y empaquetado de evidencia</w:t>
            </w:r>
          </w:p>
        </w:tc>
        <w:tc>
          <w:tcPr>
            <w:tcW w:w="3312" w:type="dxa"/>
          </w:tcPr>
          <w:p w14:paraId="27E770F6" w14:textId="77777777" w:rsidR="005B4FC1" w:rsidRPr="00E0763E" w:rsidRDefault="006A458C">
            <w:pPr>
              <w:rPr>
                <w:rFonts w:ascii="Arial" w:hAnsi="Arial" w:cs="Arial"/>
                <w:sz w:val="18"/>
                <w:szCs w:val="18"/>
                <w:lang w:val="en-US"/>
              </w:rPr>
            </w:pPr>
            <w:proofErr w:type="gramStart"/>
            <w:r w:rsidRPr="00E0763E">
              <w:rPr>
                <w:rFonts w:ascii="Arial" w:hAnsi="Arial" w:cs="Arial"/>
                <w:sz w:val="18"/>
                <w:szCs w:val="18"/>
                <w:lang w:val="en-US"/>
              </w:rPr>
              <w:t>checksums</w:t>
            </w:r>
            <w:proofErr w:type="gramEnd"/>
            <w:r w:rsidRPr="00E0763E">
              <w:rPr>
                <w:rFonts w:ascii="Arial" w:hAnsi="Arial" w:cs="Arial"/>
                <w:sz w:val="18"/>
                <w:szCs w:val="18"/>
                <w:lang w:val="en-US"/>
              </w:rPr>
              <w:t>, image refs, tar.gz final</w:t>
            </w:r>
          </w:p>
        </w:tc>
      </w:tr>
    </w:tbl>
    <w:p w14:paraId="1C9611E1" w14:textId="77777777" w:rsidR="005B4FC1" w:rsidRPr="00E0763E" w:rsidRDefault="006A458C">
      <w:pPr>
        <w:rPr>
          <w:rFonts w:ascii="Arial" w:hAnsi="Arial" w:cs="Arial"/>
          <w:sz w:val="18"/>
          <w:szCs w:val="18"/>
        </w:rPr>
      </w:pPr>
      <w:r w:rsidRPr="00E0763E">
        <w:rPr>
          <w:rFonts w:ascii="Arial" w:hAnsi="Arial" w:cs="Arial"/>
          <w:sz w:val="18"/>
          <w:szCs w:val="18"/>
        </w:rPr>
        <w:t>Este pipeline no sustituye la aprobación formal de release por QA ni la actualización manual o semiautomática de artefactos documentales como release notes, baseline de requisitos o archivo de riesgos. Su función es proporcionar evidencia técnica repetible y consolidable.</w:t>
      </w:r>
    </w:p>
    <w:p w14:paraId="4438B8E2" w14:textId="7DA49B73" w:rsidR="005B4FC1" w:rsidRPr="00E0763E" w:rsidRDefault="006A458C" w:rsidP="00E96D77">
      <w:pPr>
        <w:pStyle w:val="Ttulo1"/>
        <w:spacing w:after="240"/>
        <w:rPr>
          <w:rFonts w:ascii="Arial" w:hAnsi="Arial" w:cs="Arial"/>
          <w:sz w:val="36"/>
          <w:szCs w:val="36"/>
        </w:rPr>
      </w:pPr>
      <w:r w:rsidRPr="00E0763E">
        <w:rPr>
          <w:rFonts w:ascii="Arial" w:hAnsi="Arial" w:cs="Arial"/>
          <w:sz w:val="36"/>
          <w:szCs w:val="36"/>
        </w:rPr>
        <w:t>Limitaciones y controles complementarios</w:t>
      </w:r>
    </w:p>
    <w:p w14:paraId="4F198F44" w14:textId="77777777" w:rsidR="005B4FC1" w:rsidRPr="00E0763E" w:rsidRDefault="006A458C">
      <w:pPr>
        <w:pStyle w:val="Listaconvietas"/>
        <w:rPr>
          <w:rFonts w:ascii="Arial" w:hAnsi="Arial" w:cs="Arial"/>
          <w:sz w:val="18"/>
          <w:szCs w:val="18"/>
        </w:rPr>
      </w:pPr>
      <w:r w:rsidRPr="00E0763E">
        <w:rPr>
          <w:rFonts w:ascii="Arial" w:hAnsi="Arial" w:cs="Arial"/>
          <w:sz w:val="18"/>
          <w:szCs w:val="18"/>
        </w:rPr>
        <w:t>El pipeline no aprueba por sí mismo la release ni sustituye la revisión formal de QA/RA cuando aplique.</w:t>
      </w:r>
    </w:p>
    <w:p w14:paraId="229A0364" w14:textId="77777777" w:rsidR="005B4FC1" w:rsidRPr="00E0763E" w:rsidRDefault="006A458C">
      <w:pPr>
        <w:pStyle w:val="Listaconvietas"/>
        <w:rPr>
          <w:rFonts w:ascii="Arial" w:hAnsi="Arial" w:cs="Arial"/>
          <w:sz w:val="18"/>
          <w:szCs w:val="18"/>
        </w:rPr>
      </w:pPr>
      <w:r w:rsidRPr="00E0763E">
        <w:rPr>
          <w:rFonts w:ascii="Arial" w:hAnsi="Arial" w:cs="Arial"/>
          <w:sz w:val="18"/>
          <w:szCs w:val="18"/>
        </w:rPr>
        <w:lastRenderedPageBreak/>
        <w:t>La referencia de baseline documental en release-baseline-</w:t>
      </w:r>
      <w:proofErr w:type="spellStart"/>
      <w:r w:rsidRPr="00E0763E">
        <w:rPr>
          <w:rFonts w:ascii="Arial" w:hAnsi="Arial" w:cs="Arial"/>
          <w:sz w:val="18"/>
          <w:szCs w:val="18"/>
        </w:rPr>
        <w:t>ref.json</w:t>
      </w:r>
      <w:proofErr w:type="spellEnd"/>
      <w:r w:rsidRPr="00E0763E">
        <w:rPr>
          <w:rFonts w:ascii="Arial" w:hAnsi="Arial" w:cs="Arial"/>
          <w:sz w:val="18"/>
          <w:szCs w:val="18"/>
        </w:rPr>
        <w:t xml:space="preserve"> depende de variables externas; si no se inyectan, queda marcada como PENDIENTE.</w:t>
      </w:r>
    </w:p>
    <w:p w14:paraId="0980C516" w14:textId="77777777" w:rsidR="005B4FC1" w:rsidRPr="00E0763E" w:rsidRDefault="006A458C">
      <w:pPr>
        <w:pStyle w:val="Listaconvietas"/>
        <w:rPr>
          <w:rFonts w:ascii="Arial" w:hAnsi="Arial" w:cs="Arial"/>
          <w:sz w:val="18"/>
          <w:szCs w:val="18"/>
        </w:rPr>
      </w:pPr>
      <w:r w:rsidRPr="00E0763E">
        <w:rPr>
          <w:rFonts w:ascii="Arial" w:hAnsi="Arial" w:cs="Arial"/>
          <w:sz w:val="18"/>
          <w:szCs w:val="18"/>
        </w:rPr>
        <w:t>La presencia de SBOM no equivale por sí sola a evaluación de vulnerabilidades ni a decisión de aceptabilidad; dichas actividades deben ejecutarse en procesos complementarios.</w:t>
      </w:r>
    </w:p>
    <w:p w14:paraId="2C15817C" w14:textId="77777777" w:rsidR="005B4FC1" w:rsidRPr="00E0763E" w:rsidRDefault="006A458C">
      <w:pPr>
        <w:pStyle w:val="Listaconvietas"/>
        <w:rPr>
          <w:rFonts w:ascii="Arial" w:hAnsi="Arial" w:cs="Arial"/>
          <w:sz w:val="18"/>
          <w:szCs w:val="18"/>
        </w:rPr>
      </w:pPr>
      <w:r w:rsidRPr="00E0763E">
        <w:rPr>
          <w:rFonts w:ascii="Arial" w:hAnsi="Arial" w:cs="Arial"/>
          <w:sz w:val="18"/>
          <w:szCs w:val="18"/>
        </w:rPr>
        <w:t xml:space="preserve">La etiqueta </w:t>
      </w:r>
      <w:proofErr w:type="spellStart"/>
      <w:r w:rsidRPr="00E0763E">
        <w:rPr>
          <w:rFonts w:ascii="Arial" w:hAnsi="Arial" w:cs="Arial"/>
          <w:sz w:val="18"/>
          <w:szCs w:val="18"/>
        </w:rPr>
        <w:t>latest</w:t>
      </w:r>
      <w:proofErr w:type="spellEnd"/>
      <w:r w:rsidRPr="00E0763E">
        <w:rPr>
          <w:rFonts w:ascii="Arial" w:hAnsi="Arial" w:cs="Arial"/>
          <w:sz w:val="18"/>
          <w:szCs w:val="18"/>
        </w:rPr>
        <w:t xml:space="preserve"> facilita operación, pero la identidad auditable principal debe ser la etiqueta inmutable basada en </w:t>
      </w:r>
      <w:proofErr w:type="spellStart"/>
      <w:r w:rsidRPr="00E0763E">
        <w:rPr>
          <w:rFonts w:ascii="Arial" w:hAnsi="Arial" w:cs="Arial"/>
          <w:sz w:val="18"/>
          <w:szCs w:val="18"/>
        </w:rPr>
        <w:t>build</w:t>
      </w:r>
      <w:proofErr w:type="spellEnd"/>
      <w:r w:rsidRPr="00E0763E">
        <w:rPr>
          <w:rFonts w:ascii="Arial" w:hAnsi="Arial" w:cs="Arial"/>
          <w:sz w:val="18"/>
          <w:szCs w:val="18"/>
        </w:rPr>
        <w:t xml:space="preserve"> y </w:t>
      </w:r>
      <w:proofErr w:type="spellStart"/>
      <w:r w:rsidRPr="00E0763E">
        <w:rPr>
          <w:rFonts w:ascii="Arial" w:hAnsi="Arial" w:cs="Arial"/>
          <w:sz w:val="18"/>
          <w:szCs w:val="18"/>
        </w:rPr>
        <w:t>commit</w:t>
      </w:r>
      <w:proofErr w:type="spellEnd"/>
      <w:r w:rsidRPr="00E0763E">
        <w:rPr>
          <w:rFonts w:ascii="Arial" w:hAnsi="Arial" w:cs="Arial"/>
          <w:sz w:val="18"/>
          <w:szCs w:val="18"/>
        </w:rPr>
        <w:t>.</w:t>
      </w:r>
    </w:p>
    <w:p w14:paraId="50153721" w14:textId="77777777" w:rsidR="005B4FC1" w:rsidRPr="00E0763E" w:rsidRDefault="006A458C">
      <w:pPr>
        <w:pStyle w:val="Listaconvietas"/>
        <w:rPr>
          <w:rFonts w:ascii="Arial" w:hAnsi="Arial" w:cs="Arial"/>
          <w:sz w:val="18"/>
          <w:szCs w:val="18"/>
        </w:rPr>
      </w:pPr>
      <w:r w:rsidRPr="00E0763E">
        <w:rPr>
          <w:rFonts w:ascii="Arial" w:hAnsi="Arial" w:cs="Arial"/>
          <w:sz w:val="18"/>
          <w:szCs w:val="18"/>
        </w:rPr>
        <w:t>El despliegue descrito corresponde al entorno principal definido hoy; cualquier cambio de host, ruta o mecanismo de promoción debe tratarse como cambio controlado.</w:t>
      </w:r>
    </w:p>
    <w:p w14:paraId="58F0D8F5" w14:textId="77777777" w:rsidR="005B4FC1" w:rsidRPr="00E0763E" w:rsidRDefault="006A458C">
      <w:pPr>
        <w:pStyle w:val="Listaconvietas"/>
        <w:rPr>
          <w:rFonts w:ascii="Arial" w:hAnsi="Arial" w:cs="Arial"/>
          <w:sz w:val="18"/>
          <w:szCs w:val="18"/>
        </w:rPr>
      </w:pPr>
      <w:r w:rsidRPr="00E0763E">
        <w:rPr>
          <w:rFonts w:ascii="Arial" w:hAnsi="Arial" w:cs="Arial"/>
          <w:sz w:val="18"/>
          <w:szCs w:val="18"/>
        </w:rPr>
        <w:t>Cuando la ejecución falle antes del empaquetado final, pueden existir evidencias parciales; su tratamiento debe definirse por el proceso de resolución de problemas y mantenimiento.</w:t>
      </w:r>
    </w:p>
    <w:p w14:paraId="72ED50B8" w14:textId="77777777" w:rsidR="00154996" w:rsidRPr="00E0763E" w:rsidRDefault="00154996" w:rsidP="00154996">
      <w:pPr>
        <w:pStyle w:val="Listaconvietas"/>
        <w:numPr>
          <w:ilvl w:val="0"/>
          <w:numId w:val="0"/>
        </w:numPr>
        <w:rPr>
          <w:rFonts w:ascii="Arial" w:hAnsi="Arial" w:cs="Arial"/>
          <w:sz w:val="18"/>
          <w:szCs w:val="18"/>
        </w:rPr>
      </w:pPr>
    </w:p>
    <w:p w14:paraId="68104EE1" w14:textId="2EEC93D3" w:rsidR="00154996" w:rsidRPr="00E0763E" w:rsidRDefault="00154996" w:rsidP="00E96D77">
      <w:pPr>
        <w:pStyle w:val="Ttulo1"/>
        <w:spacing w:after="240"/>
        <w:rPr>
          <w:rFonts w:ascii="Arial" w:hAnsi="Arial" w:cs="Arial"/>
          <w:sz w:val="36"/>
          <w:szCs w:val="36"/>
        </w:rPr>
      </w:pPr>
      <w:r w:rsidRPr="00E0763E">
        <w:rPr>
          <w:rFonts w:ascii="Arial" w:hAnsi="Arial" w:cs="Arial"/>
          <w:sz w:val="36"/>
          <w:szCs w:val="36"/>
        </w:rPr>
        <w:t>Recomendaciones de uso y mantenimiento del pipeline</w:t>
      </w:r>
    </w:p>
    <w:p w14:paraId="54AEFD4E" w14:textId="77777777" w:rsidR="00154996" w:rsidRPr="00E0763E" w:rsidRDefault="00154996" w:rsidP="00154996">
      <w:pPr>
        <w:pStyle w:val="Listaconvietas"/>
        <w:rPr>
          <w:rFonts w:ascii="Arial" w:hAnsi="Arial" w:cs="Arial"/>
          <w:sz w:val="18"/>
          <w:szCs w:val="18"/>
        </w:rPr>
      </w:pPr>
      <w:r w:rsidRPr="00E0763E">
        <w:rPr>
          <w:rFonts w:ascii="Arial" w:hAnsi="Arial" w:cs="Arial"/>
          <w:sz w:val="18"/>
          <w:szCs w:val="18"/>
        </w:rPr>
        <w:t xml:space="preserve">Mantener el YAML bajo control de versiones y revisión por Pull </w:t>
      </w:r>
      <w:proofErr w:type="spellStart"/>
      <w:r w:rsidRPr="00E0763E">
        <w:rPr>
          <w:rFonts w:ascii="Arial" w:hAnsi="Arial" w:cs="Arial"/>
          <w:sz w:val="18"/>
          <w:szCs w:val="18"/>
        </w:rPr>
        <w:t>Request</w:t>
      </w:r>
      <w:proofErr w:type="spellEnd"/>
      <w:r w:rsidRPr="00E0763E">
        <w:rPr>
          <w:rFonts w:ascii="Arial" w:hAnsi="Arial" w:cs="Arial"/>
          <w:sz w:val="18"/>
          <w:szCs w:val="18"/>
        </w:rPr>
        <w:t>.</w:t>
      </w:r>
    </w:p>
    <w:p w14:paraId="583884EF" w14:textId="77777777" w:rsidR="00154996" w:rsidRPr="00E0763E" w:rsidRDefault="00154996" w:rsidP="00154996">
      <w:pPr>
        <w:pStyle w:val="Listaconvietas"/>
        <w:rPr>
          <w:rFonts w:ascii="Arial" w:hAnsi="Arial" w:cs="Arial"/>
          <w:sz w:val="18"/>
          <w:szCs w:val="18"/>
        </w:rPr>
      </w:pPr>
      <w:r w:rsidRPr="00E0763E">
        <w:rPr>
          <w:rFonts w:ascii="Arial" w:hAnsi="Arial" w:cs="Arial"/>
          <w:sz w:val="18"/>
          <w:szCs w:val="18"/>
        </w:rPr>
        <w:t>Versionar cualquier cambio relevante del pipeline como parte del control de configuración.</w:t>
      </w:r>
    </w:p>
    <w:p w14:paraId="0B50985F" w14:textId="77777777" w:rsidR="00154996" w:rsidRPr="00E0763E" w:rsidRDefault="00154996" w:rsidP="00154996">
      <w:pPr>
        <w:pStyle w:val="Listaconvietas"/>
        <w:rPr>
          <w:rFonts w:ascii="Arial" w:hAnsi="Arial" w:cs="Arial"/>
          <w:sz w:val="18"/>
          <w:szCs w:val="18"/>
        </w:rPr>
      </w:pPr>
      <w:r w:rsidRPr="00E0763E">
        <w:rPr>
          <w:rFonts w:ascii="Arial" w:hAnsi="Arial" w:cs="Arial"/>
          <w:sz w:val="18"/>
          <w:szCs w:val="18"/>
        </w:rPr>
        <w:t xml:space="preserve">Tratar cambios en imágenes base, docker:27-cli, </w:t>
      </w:r>
      <w:proofErr w:type="spellStart"/>
      <w:r w:rsidRPr="00E0763E">
        <w:rPr>
          <w:rFonts w:ascii="Arial" w:hAnsi="Arial" w:cs="Arial"/>
          <w:sz w:val="18"/>
          <w:szCs w:val="18"/>
        </w:rPr>
        <w:t>Syft</w:t>
      </w:r>
      <w:proofErr w:type="spellEnd"/>
      <w:r w:rsidRPr="00E0763E">
        <w:rPr>
          <w:rFonts w:ascii="Arial" w:hAnsi="Arial" w:cs="Arial"/>
          <w:sz w:val="18"/>
          <w:szCs w:val="18"/>
        </w:rPr>
        <w:t xml:space="preserve"> o .NET como cambios con evaluación de impacto. Cuando se disponga de una imagen base propia con </w:t>
      </w:r>
      <w:proofErr w:type="spellStart"/>
      <w:r w:rsidRPr="00E0763E">
        <w:rPr>
          <w:rFonts w:ascii="Arial" w:hAnsi="Arial" w:cs="Arial"/>
          <w:sz w:val="18"/>
          <w:szCs w:val="18"/>
        </w:rPr>
        <w:t>Chromium</w:t>
      </w:r>
      <w:proofErr w:type="spellEnd"/>
      <w:r w:rsidRPr="00E0763E">
        <w:rPr>
          <w:rFonts w:ascii="Arial" w:hAnsi="Arial" w:cs="Arial"/>
          <w:sz w:val="18"/>
          <w:szCs w:val="18"/>
        </w:rPr>
        <w:t xml:space="preserve"> </w:t>
      </w:r>
      <w:proofErr w:type="spellStart"/>
      <w:r w:rsidRPr="00E0763E">
        <w:rPr>
          <w:rFonts w:ascii="Arial" w:hAnsi="Arial" w:cs="Arial"/>
          <w:sz w:val="18"/>
          <w:szCs w:val="18"/>
        </w:rPr>
        <w:t>pre-instalado</w:t>
      </w:r>
      <w:proofErr w:type="spellEnd"/>
      <w:r w:rsidRPr="00E0763E">
        <w:rPr>
          <w:rFonts w:ascii="Arial" w:hAnsi="Arial" w:cs="Arial"/>
          <w:sz w:val="18"/>
          <w:szCs w:val="18"/>
        </w:rPr>
        <w:t>, tratar su actualización de la misma forma.</w:t>
      </w:r>
    </w:p>
    <w:p w14:paraId="2DF23C4B" w14:textId="77777777" w:rsidR="00154996" w:rsidRPr="00E0763E" w:rsidRDefault="00154996" w:rsidP="00154996">
      <w:pPr>
        <w:pStyle w:val="Listaconvietas"/>
        <w:rPr>
          <w:rFonts w:ascii="Arial" w:hAnsi="Arial" w:cs="Arial"/>
          <w:sz w:val="18"/>
          <w:szCs w:val="18"/>
        </w:rPr>
      </w:pPr>
      <w:r w:rsidRPr="00E0763E">
        <w:rPr>
          <w:rFonts w:ascii="Arial" w:hAnsi="Arial" w:cs="Arial"/>
          <w:sz w:val="18"/>
          <w:szCs w:val="18"/>
        </w:rPr>
        <w:t xml:space="preserve">Revisar periódicamente la validez de los </w:t>
      </w:r>
      <w:proofErr w:type="spellStart"/>
      <w:r w:rsidRPr="00E0763E">
        <w:rPr>
          <w:rFonts w:ascii="Arial" w:hAnsi="Arial" w:cs="Arial"/>
          <w:sz w:val="18"/>
          <w:szCs w:val="18"/>
        </w:rPr>
        <w:t>steps</w:t>
      </w:r>
      <w:proofErr w:type="spellEnd"/>
      <w:r w:rsidRPr="00E0763E">
        <w:rPr>
          <w:rFonts w:ascii="Arial" w:hAnsi="Arial" w:cs="Arial"/>
          <w:sz w:val="18"/>
          <w:szCs w:val="18"/>
        </w:rPr>
        <w:t xml:space="preserve"> de prueba, SBOM y publicación de evidencia.</w:t>
      </w:r>
    </w:p>
    <w:p w14:paraId="40FFE389" w14:textId="77777777" w:rsidR="00154996" w:rsidRPr="00E0763E" w:rsidRDefault="00154996" w:rsidP="00154996">
      <w:pPr>
        <w:pStyle w:val="Listaconvietas"/>
        <w:rPr>
          <w:rFonts w:ascii="Arial" w:hAnsi="Arial" w:cs="Arial"/>
          <w:sz w:val="18"/>
          <w:szCs w:val="18"/>
        </w:rPr>
      </w:pPr>
      <w:r w:rsidRPr="00E0763E">
        <w:rPr>
          <w:rFonts w:ascii="Arial" w:hAnsi="Arial" w:cs="Arial"/>
          <w:sz w:val="18"/>
          <w:szCs w:val="18"/>
        </w:rPr>
        <w:t xml:space="preserve">Alinear el contenido del paquete </w:t>
      </w:r>
      <w:proofErr w:type="spellStart"/>
      <w:r w:rsidRPr="00E0763E">
        <w:rPr>
          <w:rFonts w:ascii="Arial" w:hAnsi="Arial" w:cs="Arial"/>
          <w:sz w:val="18"/>
          <w:szCs w:val="18"/>
        </w:rPr>
        <w:t>ci-evidence</w:t>
      </w:r>
      <w:proofErr w:type="spellEnd"/>
      <w:r w:rsidRPr="00E0763E">
        <w:rPr>
          <w:rFonts w:ascii="Arial" w:hAnsi="Arial" w:cs="Arial"/>
          <w:sz w:val="18"/>
          <w:szCs w:val="18"/>
        </w:rPr>
        <w:t xml:space="preserve"> con el Release Audit Package oficial de la versión cuando se trate de una release formal.</w:t>
      </w:r>
    </w:p>
    <w:p w14:paraId="6B2B6A8F" w14:textId="44EFC1AC" w:rsidR="00154996" w:rsidRPr="00E0763E" w:rsidRDefault="00154996" w:rsidP="00E96D77">
      <w:pPr>
        <w:pStyle w:val="Ttulo1"/>
        <w:spacing w:after="240"/>
        <w:rPr>
          <w:rFonts w:ascii="Arial" w:hAnsi="Arial" w:cs="Arial"/>
          <w:sz w:val="36"/>
          <w:szCs w:val="36"/>
        </w:rPr>
      </w:pPr>
      <w:r w:rsidRPr="00E0763E">
        <w:rPr>
          <w:rFonts w:ascii="Arial" w:hAnsi="Arial" w:cs="Arial"/>
          <w:sz w:val="36"/>
          <w:szCs w:val="36"/>
        </w:rPr>
        <w:t xml:space="preserve">Proceso de ejecución del </w:t>
      </w:r>
      <w:proofErr w:type="spellStart"/>
      <w:r w:rsidRPr="00E0763E">
        <w:rPr>
          <w:rFonts w:ascii="Arial" w:hAnsi="Arial" w:cs="Arial"/>
          <w:sz w:val="36"/>
          <w:szCs w:val="36"/>
        </w:rPr>
        <w:t>PipeLine</w:t>
      </w:r>
      <w:proofErr w:type="spellEnd"/>
    </w:p>
    <w:p w14:paraId="7BA3E9B4" w14:textId="77777777" w:rsidR="00154996" w:rsidRPr="00E0763E" w:rsidRDefault="00154996" w:rsidP="00154996">
      <w:pPr>
        <w:rPr>
          <w:rFonts w:ascii="Arial" w:hAnsi="Arial" w:cs="Arial"/>
          <w:sz w:val="18"/>
          <w:szCs w:val="18"/>
        </w:rPr>
      </w:pPr>
      <w:r w:rsidRPr="00E0763E">
        <w:rPr>
          <w:rFonts w:ascii="Arial" w:hAnsi="Arial" w:cs="Arial"/>
          <w:sz w:val="18"/>
          <w:szCs w:val="18"/>
        </w:rPr>
        <w:t xml:space="preserve">El pipeline se activa automáticamente en </w:t>
      </w:r>
      <w:proofErr w:type="spellStart"/>
      <w:r w:rsidRPr="00E0763E">
        <w:rPr>
          <w:rFonts w:ascii="Arial" w:hAnsi="Arial" w:cs="Arial"/>
          <w:sz w:val="18"/>
          <w:szCs w:val="18"/>
        </w:rPr>
        <w:t>Teralevel</w:t>
      </w:r>
      <w:proofErr w:type="spellEnd"/>
      <w:r w:rsidRPr="00E0763E">
        <w:rPr>
          <w:rFonts w:ascii="Arial" w:hAnsi="Arial" w:cs="Arial"/>
          <w:sz w:val="18"/>
          <w:szCs w:val="18"/>
        </w:rPr>
        <w:t xml:space="preserve"> CI cada vez que se produce un </w:t>
      </w:r>
      <w:proofErr w:type="spellStart"/>
      <w:r w:rsidRPr="00E0763E">
        <w:rPr>
          <w:rFonts w:ascii="Arial" w:hAnsi="Arial" w:cs="Arial"/>
          <w:sz w:val="18"/>
          <w:szCs w:val="18"/>
        </w:rPr>
        <w:t>push</w:t>
      </w:r>
      <w:proofErr w:type="spellEnd"/>
      <w:r w:rsidRPr="00E0763E">
        <w:rPr>
          <w:rFonts w:ascii="Arial" w:hAnsi="Arial" w:cs="Arial"/>
          <w:sz w:val="18"/>
          <w:szCs w:val="18"/>
        </w:rPr>
        <w:t xml:space="preserve"> o </w:t>
      </w:r>
      <w:proofErr w:type="spellStart"/>
      <w:r w:rsidRPr="00E0763E">
        <w:rPr>
          <w:rFonts w:ascii="Arial" w:hAnsi="Arial" w:cs="Arial"/>
          <w:sz w:val="18"/>
          <w:szCs w:val="18"/>
        </w:rPr>
        <w:t>commit</w:t>
      </w:r>
      <w:proofErr w:type="spellEnd"/>
      <w:r w:rsidRPr="00E0763E">
        <w:rPr>
          <w:rFonts w:ascii="Arial" w:hAnsi="Arial" w:cs="Arial"/>
          <w:sz w:val="18"/>
          <w:szCs w:val="18"/>
        </w:rPr>
        <w:t xml:space="preserve"> sobre cualquier rama del repositorio, incluidas ramas de feature. Los pasos </w:t>
      </w:r>
      <w:proofErr w:type="spellStart"/>
      <w:r w:rsidRPr="00E0763E">
        <w:rPr>
          <w:rFonts w:ascii="Arial" w:hAnsi="Arial" w:cs="Arial"/>
          <w:sz w:val="18"/>
          <w:szCs w:val="18"/>
        </w:rPr>
        <w:t>collect_inputs</w:t>
      </w:r>
      <w:proofErr w:type="spellEnd"/>
      <w:r w:rsidRPr="00E0763E">
        <w:rPr>
          <w:rFonts w:ascii="Arial" w:hAnsi="Arial" w:cs="Arial"/>
          <w:sz w:val="18"/>
          <w:szCs w:val="18"/>
        </w:rPr>
        <w:t xml:space="preserve"> y </w:t>
      </w:r>
      <w:proofErr w:type="spellStart"/>
      <w:r w:rsidRPr="00E0763E">
        <w:rPr>
          <w:rFonts w:ascii="Arial" w:hAnsi="Arial" w:cs="Arial"/>
          <w:sz w:val="18"/>
          <w:szCs w:val="18"/>
        </w:rPr>
        <w:t>test_backend</w:t>
      </w:r>
      <w:proofErr w:type="spellEnd"/>
      <w:r w:rsidRPr="00E0763E">
        <w:rPr>
          <w:rFonts w:ascii="Arial" w:hAnsi="Arial" w:cs="Arial"/>
          <w:sz w:val="18"/>
          <w:szCs w:val="18"/>
        </w:rPr>
        <w:t xml:space="preserve"> se ejecutan en todas las ramas. Los pasos </w:t>
      </w:r>
      <w:proofErr w:type="spellStart"/>
      <w:r w:rsidRPr="00E0763E">
        <w:rPr>
          <w:rFonts w:ascii="Arial" w:hAnsi="Arial" w:cs="Arial"/>
          <w:sz w:val="18"/>
          <w:szCs w:val="18"/>
        </w:rPr>
        <w:t>build_and_push</w:t>
      </w:r>
      <w:proofErr w:type="spellEnd"/>
      <w:r w:rsidRPr="00E0763E">
        <w:rPr>
          <w:rFonts w:ascii="Arial" w:hAnsi="Arial" w:cs="Arial"/>
          <w:sz w:val="18"/>
          <w:szCs w:val="18"/>
        </w:rPr>
        <w:t xml:space="preserve">, </w:t>
      </w:r>
      <w:proofErr w:type="spellStart"/>
      <w:r w:rsidRPr="00E0763E">
        <w:rPr>
          <w:rFonts w:ascii="Arial" w:hAnsi="Arial" w:cs="Arial"/>
          <w:sz w:val="18"/>
          <w:szCs w:val="18"/>
        </w:rPr>
        <w:t>generate_sbom</w:t>
      </w:r>
      <w:proofErr w:type="spellEnd"/>
      <w:r w:rsidRPr="00E0763E">
        <w:rPr>
          <w:rFonts w:ascii="Arial" w:hAnsi="Arial" w:cs="Arial"/>
          <w:sz w:val="18"/>
          <w:szCs w:val="18"/>
        </w:rPr>
        <w:t xml:space="preserve">, </w:t>
      </w:r>
      <w:proofErr w:type="spellStart"/>
      <w:r w:rsidRPr="00E0763E">
        <w:rPr>
          <w:rFonts w:ascii="Arial" w:hAnsi="Arial" w:cs="Arial"/>
          <w:sz w:val="18"/>
          <w:szCs w:val="18"/>
        </w:rPr>
        <w:t>assemble_ci_evidence_predeploy</w:t>
      </w:r>
      <w:proofErr w:type="spellEnd"/>
      <w:r w:rsidRPr="00E0763E">
        <w:rPr>
          <w:rFonts w:ascii="Arial" w:hAnsi="Arial" w:cs="Arial"/>
          <w:sz w:val="18"/>
          <w:szCs w:val="18"/>
        </w:rPr>
        <w:t xml:space="preserve"> y </w:t>
      </w:r>
      <w:proofErr w:type="spellStart"/>
      <w:r w:rsidRPr="00E0763E">
        <w:rPr>
          <w:rFonts w:ascii="Arial" w:hAnsi="Arial" w:cs="Arial"/>
          <w:sz w:val="18"/>
          <w:szCs w:val="18"/>
        </w:rPr>
        <w:t>finalize_and_publish_ci_evidence</w:t>
      </w:r>
      <w:proofErr w:type="spellEnd"/>
      <w:r w:rsidRPr="00E0763E">
        <w:rPr>
          <w:rFonts w:ascii="Arial" w:hAnsi="Arial" w:cs="Arial"/>
          <w:sz w:val="18"/>
          <w:szCs w:val="18"/>
        </w:rPr>
        <w:t xml:space="preserve"> están condicionados a las ramas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w:t>
      </w:r>
      <w:proofErr w:type="spellStart"/>
      <w:r w:rsidRPr="00E0763E">
        <w:rPr>
          <w:rFonts w:ascii="Arial" w:hAnsi="Arial" w:cs="Arial"/>
          <w:sz w:val="18"/>
          <w:szCs w:val="18"/>
        </w:rPr>
        <w:t>dev</w:t>
      </w:r>
      <w:proofErr w:type="spellEnd"/>
      <w:r w:rsidRPr="00E0763E">
        <w:rPr>
          <w:rFonts w:ascii="Arial" w:hAnsi="Arial" w:cs="Arial"/>
          <w:sz w:val="18"/>
          <w:szCs w:val="18"/>
        </w:rPr>
        <w:t xml:space="preserve"> y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 xml:space="preserve">/pre. El paso </w:t>
      </w:r>
      <w:proofErr w:type="spellStart"/>
      <w:r w:rsidRPr="00E0763E">
        <w:rPr>
          <w:rFonts w:ascii="Arial" w:hAnsi="Arial" w:cs="Arial"/>
          <w:sz w:val="18"/>
          <w:szCs w:val="18"/>
        </w:rPr>
        <w:t>deploy_adas_dev</w:t>
      </w:r>
      <w:proofErr w:type="spellEnd"/>
      <w:r w:rsidRPr="00E0763E">
        <w:rPr>
          <w:rFonts w:ascii="Arial" w:hAnsi="Arial" w:cs="Arial"/>
          <w:sz w:val="18"/>
          <w:szCs w:val="18"/>
        </w:rPr>
        <w:t xml:space="preserve"> se ejecuta exclusivamente en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w:t>
      </w:r>
      <w:proofErr w:type="spellStart"/>
      <w:r w:rsidRPr="00E0763E">
        <w:rPr>
          <w:rFonts w:ascii="Arial" w:hAnsi="Arial" w:cs="Arial"/>
          <w:sz w:val="18"/>
          <w:szCs w:val="18"/>
        </w:rPr>
        <w:t>dev</w:t>
      </w:r>
      <w:proofErr w:type="spellEnd"/>
      <w:r w:rsidRPr="00E0763E">
        <w:rPr>
          <w:rFonts w:ascii="Arial" w:hAnsi="Arial" w:cs="Arial"/>
          <w:sz w:val="18"/>
          <w:szCs w:val="18"/>
        </w:rPr>
        <w:t xml:space="preserve"> y el paso </w:t>
      </w:r>
      <w:proofErr w:type="spellStart"/>
      <w:r w:rsidRPr="00E0763E">
        <w:rPr>
          <w:rFonts w:ascii="Arial" w:hAnsi="Arial" w:cs="Arial"/>
          <w:sz w:val="18"/>
          <w:szCs w:val="18"/>
        </w:rPr>
        <w:t>deploy_adas_pre</w:t>
      </w:r>
      <w:proofErr w:type="spellEnd"/>
      <w:r w:rsidRPr="00E0763E">
        <w:rPr>
          <w:rFonts w:ascii="Arial" w:hAnsi="Arial" w:cs="Arial"/>
          <w:sz w:val="18"/>
          <w:szCs w:val="18"/>
        </w:rPr>
        <w:t xml:space="preserve"> exclusivamente en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/pre. No se requiere intervención manual para iniciar la ejecución.</w:t>
      </w:r>
    </w:p>
    <w:p w14:paraId="7BA3E9B5" w14:textId="3CE5A9EB" w:rsidR="00154996" w:rsidRPr="00E0763E" w:rsidRDefault="00154996" w:rsidP="00154996">
      <w:pPr>
        <w:pStyle w:val="Ttulo2"/>
        <w:rPr>
          <w:rFonts w:ascii="Arial" w:hAnsi="Arial" w:cs="Arial"/>
          <w:sz w:val="24"/>
          <w:szCs w:val="24"/>
        </w:rPr>
      </w:pPr>
      <w:r w:rsidRPr="00E0763E">
        <w:rPr>
          <w:rFonts w:ascii="Arial" w:hAnsi="Arial" w:cs="Arial"/>
          <w:sz w:val="24"/>
          <w:szCs w:val="24"/>
        </w:rPr>
        <w:t>Secuencia de ejecución y artefactos generados por paso</w:t>
      </w:r>
    </w:p>
    <w:p w14:paraId="7BA3E9B6" w14:textId="77777777" w:rsidR="00154996" w:rsidRPr="00E0763E" w:rsidRDefault="00154996" w:rsidP="00154996">
      <w:pPr>
        <w:rPr>
          <w:rFonts w:ascii="Arial" w:hAnsi="Arial" w:cs="Arial"/>
          <w:sz w:val="18"/>
          <w:szCs w:val="18"/>
        </w:rPr>
      </w:pPr>
      <w:r w:rsidRPr="00E0763E">
        <w:rPr>
          <w:rFonts w:ascii="Arial" w:hAnsi="Arial" w:cs="Arial"/>
          <w:b/>
          <w:bCs/>
          <w:sz w:val="18"/>
          <w:szCs w:val="18"/>
        </w:rPr>
        <w:t>Paso 1</w:t>
      </w:r>
      <w:r w:rsidRPr="00E0763E">
        <w:rPr>
          <w:rFonts w:ascii="Arial" w:hAnsi="Arial" w:cs="Arial"/>
          <w:sz w:val="18"/>
          <w:szCs w:val="18"/>
        </w:rPr>
        <w:t xml:space="preserve"> — </w:t>
      </w:r>
      <w:proofErr w:type="spellStart"/>
      <w:r w:rsidRPr="00E0763E">
        <w:rPr>
          <w:rFonts w:ascii="Arial" w:hAnsi="Arial" w:cs="Arial"/>
          <w:sz w:val="18"/>
          <w:szCs w:val="18"/>
        </w:rPr>
        <w:t>collect_inputs</w:t>
      </w:r>
      <w:proofErr w:type="spellEnd"/>
      <w:r w:rsidRPr="00E0763E">
        <w:rPr>
          <w:rFonts w:ascii="Arial" w:hAnsi="Arial" w:cs="Arial"/>
          <w:sz w:val="18"/>
          <w:szCs w:val="18"/>
        </w:rPr>
        <w:t xml:space="preserve">. El pipeline crea la carpeta de trabajo </w:t>
      </w:r>
      <w:proofErr w:type="spellStart"/>
      <w:r w:rsidRPr="00E0763E">
        <w:rPr>
          <w:rFonts w:ascii="Arial" w:hAnsi="Arial" w:cs="Arial"/>
          <w:sz w:val="18"/>
          <w:szCs w:val="18"/>
        </w:rPr>
        <w:t>ci-evidence</w:t>
      </w:r>
      <w:proofErr w:type="spellEnd"/>
      <w:r w:rsidRPr="00E0763E">
        <w:rPr>
          <w:rFonts w:ascii="Arial" w:hAnsi="Arial" w:cs="Arial"/>
          <w:sz w:val="18"/>
          <w:szCs w:val="18"/>
        </w:rPr>
        <w:t xml:space="preserve"> e instala las utilidades necesarias (</w:t>
      </w:r>
      <w:proofErr w:type="spellStart"/>
      <w:r w:rsidRPr="00E0763E">
        <w:rPr>
          <w:rFonts w:ascii="Arial" w:hAnsi="Arial" w:cs="Arial"/>
          <w:sz w:val="18"/>
          <w:szCs w:val="18"/>
        </w:rPr>
        <w:t>jq</w:t>
      </w:r>
      <w:proofErr w:type="spellEnd"/>
      <w:r w:rsidRPr="00E0763E">
        <w:rPr>
          <w:rFonts w:ascii="Arial" w:hAnsi="Arial" w:cs="Arial"/>
          <w:sz w:val="18"/>
          <w:szCs w:val="18"/>
        </w:rPr>
        <w:t xml:space="preserve">, </w:t>
      </w:r>
      <w:proofErr w:type="spellStart"/>
      <w:r w:rsidRPr="00E0763E">
        <w:rPr>
          <w:rFonts w:ascii="Arial" w:hAnsi="Arial" w:cs="Arial"/>
          <w:sz w:val="18"/>
          <w:szCs w:val="18"/>
        </w:rPr>
        <w:t>coreutils</w:t>
      </w:r>
      <w:proofErr w:type="spellEnd"/>
      <w:r w:rsidRPr="00E0763E">
        <w:rPr>
          <w:rFonts w:ascii="Arial" w:hAnsi="Arial" w:cs="Arial"/>
          <w:sz w:val="18"/>
          <w:szCs w:val="18"/>
        </w:rPr>
        <w:t xml:space="preserve">, </w:t>
      </w:r>
      <w:proofErr w:type="spellStart"/>
      <w:r w:rsidRPr="00E0763E">
        <w:rPr>
          <w:rFonts w:ascii="Arial" w:hAnsi="Arial" w:cs="Arial"/>
          <w:sz w:val="18"/>
          <w:szCs w:val="18"/>
        </w:rPr>
        <w:t>git</w:t>
      </w:r>
      <w:proofErr w:type="spellEnd"/>
      <w:r w:rsidRPr="00E0763E">
        <w:rPr>
          <w:rFonts w:ascii="Arial" w:hAnsi="Arial" w:cs="Arial"/>
          <w:sz w:val="18"/>
          <w:szCs w:val="18"/>
        </w:rPr>
        <w:t xml:space="preserve">, </w:t>
      </w:r>
      <w:proofErr w:type="spellStart"/>
      <w:r w:rsidRPr="00E0763E">
        <w:rPr>
          <w:rFonts w:ascii="Arial" w:hAnsi="Arial" w:cs="Arial"/>
          <w:sz w:val="18"/>
          <w:szCs w:val="18"/>
        </w:rPr>
        <w:t>findutils</w:t>
      </w:r>
      <w:proofErr w:type="spellEnd"/>
      <w:r w:rsidRPr="00E0763E">
        <w:rPr>
          <w:rFonts w:ascii="Arial" w:hAnsi="Arial" w:cs="Arial"/>
          <w:sz w:val="18"/>
          <w:szCs w:val="18"/>
        </w:rPr>
        <w:t xml:space="preserve">) mediante </w:t>
      </w:r>
      <w:proofErr w:type="spellStart"/>
      <w:r w:rsidRPr="00E0763E">
        <w:rPr>
          <w:rFonts w:ascii="Arial" w:hAnsi="Arial" w:cs="Arial"/>
          <w:sz w:val="18"/>
          <w:szCs w:val="18"/>
        </w:rPr>
        <w:t>apk</w:t>
      </w:r>
      <w:proofErr w:type="spellEnd"/>
      <w:r w:rsidRPr="00E0763E">
        <w:rPr>
          <w:rFonts w:ascii="Arial" w:hAnsi="Arial" w:cs="Arial"/>
          <w:sz w:val="18"/>
          <w:szCs w:val="18"/>
        </w:rPr>
        <w:t xml:space="preserve">. A continuación captura el </w:t>
      </w:r>
      <w:proofErr w:type="spellStart"/>
      <w:r w:rsidRPr="00E0763E">
        <w:rPr>
          <w:rFonts w:ascii="Arial" w:hAnsi="Arial" w:cs="Arial"/>
          <w:sz w:val="18"/>
          <w:szCs w:val="18"/>
        </w:rPr>
        <w:t>timestamp</w:t>
      </w:r>
      <w:proofErr w:type="spellEnd"/>
      <w:r w:rsidRPr="00E0763E">
        <w:rPr>
          <w:rFonts w:ascii="Arial" w:hAnsi="Arial" w:cs="Arial"/>
          <w:sz w:val="18"/>
          <w:szCs w:val="18"/>
        </w:rPr>
        <w:t xml:space="preserve"> UTC de inicio de la ejecución, el </w:t>
      </w:r>
      <w:proofErr w:type="spellStart"/>
      <w:r w:rsidRPr="00E0763E">
        <w:rPr>
          <w:rFonts w:ascii="Arial" w:hAnsi="Arial" w:cs="Arial"/>
          <w:sz w:val="18"/>
          <w:szCs w:val="18"/>
        </w:rPr>
        <w:t>commit</w:t>
      </w:r>
      <w:proofErr w:type="spellEnd"/>
      <w:r w:rsidRPr="00E0763E">
        <w:rPr>
          <w:rFonts w:ascii="Arial" w:hAnsi="Arial" w:cs="Arial"/>
          <w:sz w:val="18"/>
          <w:szCs w:val="18"/>
        </w:rPr>
        <w:t xml:space="preserve"> completo y su versión abreviada de doce caracteres, la rama activa, el número de pipeline asignado por el CI y el identificador de release. Este identificador se construye siguiendo el patrón REL-{</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build_number</w:t>
      </w:r>
      <w:proofErr w:type="spellEnd"/>
      <w:r w:rsidRPr="00E0763E">
        <w:rPr>
          <w:rFonts w:ascii="Arial" w:hAnsi="Arial" w:cs="Arial"/>
          <w:sz w:val="18"/>
          <w:szCs w:val="18"/>
        </w:rPr>
        <w:t>}-{</w:t>
      </w:r>
      <w:proofErr w:type="spellStart"/>
      <w:r w:rsidRPr="00E0763E">
        <w:rPr>
          <w:rFonts w:ascii="Arial" w:hAnsi="Arial" w:cs="Arial"/>
          <w:sz w:val="18"/>
          <w:szCs w:val="18"/>
        </w:rPr>
        <w:t>short_sha</w:t>
      </w:r>
      <w:proofErr w:type="spellEnd"/>
      <w:r w:rsidRPr="00E0763E">
        <w:rPr>
          <w:rFonts w:ascii="Arial" w:hAnsi="Arial" w:cs="Arial"/>
          <w:sz w:val="18"/>
          <w:szCs w:val="18"/>
        </w:rPr>
        <w:t xml:space="preserve">} salvo que se haya inyectado un valor explícito a través de la variable RELEASE_ID. Se calcula también un </w:t>
      </w:r>
      <w:proofErr w:type="spellStart"/>
      <w:r w:rsidRPr="00E0763E">
        <w:rPr>
          <w:rFonts w:ascii="Arial" w:hAnsi="Arial" w:cs="Arial"/>
          <w:sz w:val="18"/>
          <w:szCs w:val="18"/>
        </w:rPr>
        <w:t>checksum</w:t>
      </w:r>
      <w:proofErr w:type="spellEnd"/>
      <w:r w:rsidRPr="00E0763E">
        <w:rPr>
          <w:rFonts w:ascii="Arial" w:hAnsi="Arial" w:cs="Arial"/>
          <w:sz w:val="18"/>
          <w:szCs w:val="18"/>
        </w:rPr>
        <w:t xml:space="preserve"> SHA-256 de los ficheros de entrada más relevantes: </w:t>
      </w:r>
      <w:proofErr w:type="spellStart"/>
      <w:r w:rsidRPr="00E0763E">
        <w:rPr>
          <w:rFonts w:ascii="Arial" w:hAnsi="Arial" w:cs="Arial"/>
          <w:sz w:val="18"/>
          <w:szCs w:val="18"/>
        </w:rPr>
        <w:t>Dockerfile</w:t>
      </w:r>
      <w:proofErr w:type="spellEnd"/>
      <w:r w:rsidRPr="00E0763E">
        <w:rPr>
          <w:rFonts w:ascii="Arial" w:hAnsi="Arial" w:cs="Arial"/>
          <w:sz w:val="18"/>
          <w:szCs w:val="18"/>
        </w:rPr>
        <w:t>, .</w:t>
      </w:r>
      <w:proofErr w:type="spellStart"/>
      <w:r w:rsidRPr="00E0763E">
        <w:rPr>
          <w:rFonts w:ascii="Arial" w:hAnsi="Arial" w:cs="Arial"/>
          <w:sz w:val="18"/>
          <w:szCs w:val="18"/>
        </w:rPr>
        <w:t>teralevel-ci.yml</w:t>
      </w:r>
      <w:proofErr w:type="spellEnd"/>
      <w:r w:rsidRPr="00E0763E">
        <w:rPr>
          <w:rFonts w:ascii="Arial" w:hAnsi="Arial" w:cs="Arial"/>
          <w:sz w:val="18"/>
          <w:szCs w:val="18"/>
        </w:rPr>
        <w:t>, ficheros .</w:t>
      </w:r>
      <w:proofErr w:type="spellStart"/>
      <w:r w:rsidRPr="00E0763E">
        <w:rPr>
          <w:rFonts w:ascii="Arial" w:hAnsi="Arial" w:cs="Arial"/>
          <w:sz w:val="18"/>
          <w:szCs w:val="18"/>
        </w:rPr>
        <w:t>sln</w:t>
      </w:r>
      <w:proofErr w:type="spellEnd"/>
      <w:r w:rsidRPr="00E0763E">
        <w:rPr>
          <w:rFonts w:ascii="Arial" w:hAnsi="Arial" w:cs="Arial"/>
          <w:sz w:val="18"/>
          <w:szCs w:val="18"/>
        </w:rPr>
        <w:t>, .</w:t>
      </w:r>
      <w:proofErr w:type="spellStart"/>
      <w:r w:rsidRPr="00E0763E">
        <w:rPr>
          <w:rFonts w:ascii="Arial" w:hAnsi="Arial" w:cs="Arial"/>
          <w:sz w:val="18"/>
          <w:szCs w:val="18"/>
        </w:rPr>
        <w:t>csproj</w:t>
      </w:r>
      <w:proofErr w:type="spellEnd"/>
      <w:r w:rsidRPr="00E0763E">
        <w:rPr>
          <w:rFonts w:ascii="Arial" w:hAnsi="Arial" w:cs="Arial"/>
          <w:sz w:val="18"/>
          <w:szCs w:val="18"/>
        </w:rPr>
        <w:t xml:space="preserve"> y </w:t>
      </w:r>
      <w:proofErr w:type="spellStart"/>
      <w:r w:rsidRPr="00E0763E">
        <w:rPr>
          <w:rFonts w:ascii="Arial" w:hAnsi="Arial" w:cs="Arial"/>
          <w:sz w:val="18"/>
          <w:szCs w:val="18"/>
        </w:rPr>
        <w:t>nuget.config</w:t>
      </w:r>
      <w:proofErr w:type="spellEnd"/>
      <w:r w:rsidRPr="00E0763E">
        <w:rPr>
          <w:rFonts w:ascii="Arial" w:hAnsi="Arial" w:cs="Arial"/>
          <w:sz w:val="18"/>
          <w:szCs w:val="18"/>
        </w:rPr>
        <w:t xml:space="preserve">, excluyendo las carpetas </w:t>
      </w:r>
      <w:proofErr w:type="spellStart"/>
      <w:r w:rsidRPr="00E0763E">
        <w:rPr>
          <w:rFonts w:ascii="Arial" w:hAnsi="Arial" w:cs="Arial"/>
          <w:sz w:val="18"/>
          <w:szCs w:val="18"/>
        </w:rPr>
        <w:t>bin</w:t>
      </w:r>
      <w:proofErr w:type="spellEnd"/>
      <w:r w:rsidRPr="00E0763E">
        <w:rPr>
          <w:rFonts w:ascii="Arial" w:hAnsi="Arial" w:cs="Arial"/>
          <w:sz w:val="18"/>
          <w:szCs w:val="18"/>
        </w:rPr>
        <w:t xml:space="preserve"> y </w:t>
      </w:r>
      <w:proofErr w:type="spellStart"/>
      <w:r w:rsidRPr="00E0763E">
        <w:rPr>
          <w:rFonts w:ascii="Arial" w:hAnsi="Arial" w:cs="Arial"/>
          <w:sz w:val="18"/>
          <w:szCs w:val="18"/>
        </w:rPr>
        <w:t>obj</w:t>
      </w:r>
      <w:proofErr w:type="spellEnd"/>
      <w:r w:rsidRPr="00E0763E">
        <w:rPr>
          <w:rFonts w:ascii="Arial" w:hAnsi="Arial" w:cs="Arial"/>
          <w:sz w:val="18"/>
          <w:szCs w:val="18"/>
        </w:rPr>
        <w:t>. Por último se genera el archivo release-baseline-</w:t>
      </w:r>
      <w:proofErr w:type="spellStart"/>
      <w:r w:rsidRPr="00E0763E">
        <w:rPr>
          <w:rFonts w:ascii="Arial" w:hAnsi="Arial" w:cs="Arial"/>
          <w:sz w:val="18"/>
          <w:szCs w:val="18"/>
        </w:rPr>
        <w:t>ref.json</w:t>
      </w:r>
      <w:proofErr w:type="spellEnd"/>
      <w:r w:rsidRPr="00E0763E">
        <w:rPr>
          <w:rFonts w:ascii="Arial" w:hAnsi="Arial" w:cs="Arial"/>
          <w:sz w:val="18"/>
          <w:szCs w:val="18"/>
        </w:rPr>
        <w:t xml:space="preserve"> con referencias a las versiones documentales de la baseline (UR/PRD, SRS, RMF y matriz de trazabilidad); si estas variables no han sido inyectadas externamente, su valor queda registrado como PENDIENTE.</w:t>
      </w:r>
    </w:p>
    <w:p w14:paraId="7BA3E9B7" w14:textId="77777777" w:rsidR="00154996" w:rsidRPr="00E0763E" w:rsidRDefault="00154996" w:rsidP="00154996">
      <w:pPr>
        <w:rPr>
          <w:rFonts w:ascii="Arial" w:hAnsi="Arial" w:cs="Arial"/>
          <w:sz w:val="18"/>
          <w:szCs w:val="18"/>
        </w:rPr>
      </w:pPr>
      <w:r w:rsidRPr="00E0763E">
        <w:rPr>
          <w:rFonts w:ascii="Arial" w:hAnsi="Arial" w:cs="Arial"/>
          <w:sz w:val="18"/>
          <w:szCs w:val="18"/>
        </w:rPr>
        <w:t>Artefactos generados: build-time.txt, commit-sha.txt, commit-short.txt, branch.txt, pipeline-id.txt, release-id.txt, ci-tool.txt, git-short-head.txt, git-full-head.txt, git-status.txt, input-checksums.txt y release-baseline-</w:t>
      </w:r>
      <w:proofErr w:type="spellStart"/>
      <w:r w:rsidRPr="00E0763E">
        <w:rPr>
          <w:rFonts w:ascii="Arial" w:hAnsi="Arial" w:cs="Arial"/>
          <w:sz w:val="18"/>
          <w:szCs w:val="18"/>
        </w:rPr>
        <w:t>ref.json</w:t>
      </w:r>
      <w:proofErr w:type="spellEnd"/>
      <w:r w:rsidRPr="00E0763E">
        <w:rPr>
          <w:rFonts w:ascii="Arial" w:hAnsi="Arial" w:cs="Arial"/>
          <w:sz w:val="18"/>
          <w:szCs w:val="18"/>
        </w:rPr>
        <w:t>.</w:t>
      </w:r>
    </w:p>
    <w:p w14:paraId="7BA3E9B8" w14:textId="77777777" w:rsidR="00154996" w:rsidRPr="00E0763E" w:rsidRDefault="00154996" w:rsidP="00154996">
      <w:pPr>
        <w:rPr>
          <w:rFonts w:ascii="Arial" w:hAnsi="Arial" w:cs="Arial"/>
          <w:sz w:val="18"/>
          <w:szCs w:val="18"/>
        </w:rPr>
      </w:pPr>
      <w:r w:rsidRPr="00E0763E">
        <w:rPr>
          <w:rFonts w:ascii="Arial" w:hAnsi="Arial" w:cs="Arial"/>
          <w:b/>
          <w:bCs/>
          <w:sz w:val="18"/>
          <w:szCs w:val="18"/>
        </w:rPr>
        <w:t>Paso 2</w:t>
      </w:r>
      <w:r w:rsidRPr="00E0763E">
        <w:rPr>
          <w:rFonts w:ascii="Arial" w:hAnsi="Arial" w:cs="Arial"/>
          <w:sz w:val="18"/>
          <w:szCs w:val="18"/>
        </w:rPr>
        <w:t xml:space="preserve"> — </w:t>
      </w:r>
      <w:proofErr w:type="spellStart"/>
      <w:r w:rsidRPr="00E0763E">
        <w:rPr>
          <w:rFonts w:ascii="Arial" w:hAnsi="Arial" w:cs="Arial"/>
          <w:sz w:val="18"/>
          <w:szCs w:val="18"/>
        </w:rPr>
        <w:t>test_backend</w:t>
      </w:r>
      <w:proofErr w:type="spellEnd"/>
      <w:r w:rsidRPr="00E0763E">
        <w:rPr>
          <w:rFonts w:ascii="Arial" w:hAnsi="Arial" w:cs="Arial"/>
          <w:sz w:val="18"/>
          <w:szCs w:val="18"/>
        </w:rPr>
        <w:t xml:space="preserve">. El paso se ejecuta con la imagen oficial del SDK de .NET 8. En primer lugar vuelca la información del entorno de compilación mediante </w:t>
      </w:r>
      <w:proofErr w:type="spellStart"/>
      <w:r w:rsidRPr="00E0763E">
        <w:rPr>
          <w:rFonts w:ascii="Arial" w:hAnsi="Arial" w:cs="Arial"/>
          <w:sz w:val="18"/>
          <w:szCs w:val="18"/>
        </w:rPr>
        <w:t>dotnet</w:t>
      </w:r>
      <w:proofErr w:type="spellEnd"/>
      <w:r w:rsidRPr="00E0763E">
        <w:rPr>
          <w:rFonts w:ascii="Arial" w:hAnsi="Arial" w:cs="Arial"/>
          <w:sz w:val="18"/>
          <w:szCs w:val="18"/>
        </w:rPr>
        <w:t xml:space="preserve"> --</w:t>
      </w:r>
      <w:proofErr w:type="spellStart"/>
      <w:r w:rsidRPr="00E0763E">
        <w:rPr>
          <w:rFonts w:ascii="Arial" w:hAnsi="Arial" w:cs="Arial"/>
          <w:sz w:val="18"/>
          <w:szCs w:val="18"/>
        </w:rPr>
        <w:t>info</w:t>
      </w:r>
      <w:proofErr w:type="spellEnd"/>
      <w:r w:rsidRPr="00E0763E">
        <w:rPr>
          <w:rFonts w:ascii="Arial" w:hAnsi="Arial" w:cs="Arial"/>
          <w:sz w:val="18"/>
          <w:szCs w:val="18"/>
        </w:rPr>
        <w:t xml:space="preserve">. Después registra el servidor </w:t>
      </w:r>
      <w:proofErr w:type="spellStart"/>
      <w:r w:rsidRPr="00E0763E">
        <w:rPr>
          <w:rFonts w:ascii="Arial" w:hAnsi="Arial" w:cs="Arial"/>
          <w:sz w:val="18"/>
          <w:szCs w:val="18"/>
        </w:rPr>
        <w:t>NuGet</w:t>
      </w:r>
      <w:proofErr w:type="spellEnd"/>
      <w:r w:rsidRPr="00E0763E">
        <w:rPr>
          <w:rFonts w:ascii="Arial" w:hAnsi="Arial" w:cs="Arial"/>
          <w:sz w:val="18"/>
          <w:szCs w:val="18"/>
        </w:rPr>
        <w:t xml:space="preserve"> privado configurado a través del secreto ADAS_NUGET_URL y restaura las dependencias de los proyectos </w:t>
      </w:r>
      <w:proofErr w:type="spellStart"/>
      <w:r w:rsidRPr="00E0763E">
        <w:rPr>
          <w:rFonts w:ascii="Arial" w:hAnsi="Arial" w:cs="Arial"/>
          <w:sz w:val="18"/>
          <w:szCs w:val="18"/>
        </w:rPr>
        <w:t>adas-core</w:t>
      </w:r>
      <w:proofErr w:type="spellEnd"/>
      <w:r w:rsidRPr="00E0763E">
        <w:rPr>
          <w:rFonts w:ascii="Arial" w:hAnsi="Arial" w:cs="Arial"/>
          <w:sz w:val="18"/>
          <w:szCs w:val="18"/>
        </w:rPr>
        <w:t xml:space="preserve"> y </w:t>
      </w:r>
      <w:proofErr w:type="spellStart"/>
      <w:r w:rsidRPr="00E0763E">
        <w:rPr>
          <w:rFonts w:ascii="Arial" w:hAnsi="Arial" w:cs="Arial"/>
          <w:sz w:val="18"/>
          <w:szCs w:val="18"/>
        </w:rPr>
        <w:t>adas-core.Test</w:t>
      </w:r>
      <w:proofErr w:type="spellEnd"/>
      <w:r w:rsidRPr="00E0763E">
        <w:rPr>
          <w:rFonts w:ascii="Arial" w:hAnsi="Arial" w:cs="Arial"/>
          <w:sz w:val="18"/>
          <w:szCs w:val="18"/>
        </w:rPr>
        <w:t xml:space="preserve">. A </w:t>
      </w:r>
      <w:proofErr w:type="gramStart"/>
      <w:r w:rsidRPr="00E0763E">
        <w:rPr>
          <w:rFonts w:ascii="Arial" w:hAnsi="Arial" w:cs="Arial"/>
          <w:sz w:val="18"/>
          <w:szCs w:val="18"/>
        </w:rPr>
        <w:t>continuación</w:t>
      </w:r>
      <w:proofErr w:type="gramEnd"/>
      <w:r w:rsidRPr="00E0763E">
        <w:rPr>
          <w:rFonts w:ascii="Arial" w:hAnsi="Arial" w:cs="Arial"/>
          <w:sz w:val="18"/>
          <w:szCs w:val="18"/>
        </w:rPr>
        <w:t xml:space="preserve"> compila el proyecto principal en configuración </w:t>
      </w:r>
      <w:proofErr w:type="spellStart"/>
      <w:r w:rsidRPr="00E0763E">
        <w:rPr>
          <w:rFonts w:ascii="Arial" w:hAnsi="Arial" w:cs="Arial"/>
          <w:sz w:val="18"/>
          <w:szCs w:val="18"/>
        </w:rPr>
        <w:t>Debug</w:t>
      </w:r>
      <w:proofErr w:type="spellEnd"/>
      <w:r w:rsidRPr="00E0763E">
        <w:rPr>
          <w:rFonts w:ascii="Arial" w:hAnsi="Arial" w:cs="Arial"/>
          <w:sz w:val="18"/>
          <w:szCs w:val="18"/>
        </w:rPr>
        <w:t xml:space="preserve"> para la plataforma x64 y ejecuta las pruebas del proyecto </w:t>
      </w:r>
      <w:proofErr w:type="gramStart"/>
      <w:r w:rsidRPr="00E0763E">
        <w:rPr>
          <w:rFonts w:ascii="Arial" w:hAnsi="Arial" w:cs="Arial"/>
          <w:sz w:val="18"/>
          <w:szCs w:val="18"/>
        </w:rPr>
        <w:t>de test</w:t>
      </w:r>
      <w:proofErr w:type="gramEnd"/>
      <w:r w:rsidRPr="00E0763E">
        <w:rPr>
          <w:rFonts w:ascii="Arial" w:hAnsi="Arial" w:cs="Arial"/>
          <w:sz w:val="18"/>
          <w:szCs w:val="18"/>
        </w:rPr>
        <w:t xml:space="preserve"> con </w:t>
      </w:r>
      <w:r w:rsidRPr="00E0763E">
        <w:rPr>
          <w:rFonts w:ascii="Arial" w:hAnsi="Arial" w:cs="Arial"/>
          <w:sz w:val="18"/>
          <w:szCs w:val="18"/>
        </w:rPr>
        <w:lastRenderedPageBreak/>
        <w:t>salida en formato TRX. Los códigos de salida de compilación y de pruebas se capturan de forma independiente y se registran en un fichero JSON de resumen. Si alguno de los dos es distinto de cero, el pipeline se detiene con error.</w:t>
      </w:r>
    </w:p>
    <w:p w14:paraId="7BA3E9B9" w14:textId="77777777" w:rsidR="00154996" w:rsidRPr="00E0763E" w:rsidRDefault="00154996" w:rsidP="00154996">
      <w:pPr>
        <w:rPr>
          <w:rFonts w:ascii="Arial" w:hAnsi="Arial" w:cs="Arial"/>
          <w:sz w:val="18"/>
          <w:szCs w:val="18"/>
          <w:lang w:val="en-US"/>
        </w:rPr>
      </w:pPr>
      <w:proofErr w:type="spellStart"/>
      <w:r w:rsidRPr="00E0763E">
        <w:rPr>
          <w:rFonts w:ascii="Arial" w:hAnsi="Arial" w:cs="Arial"/>
          <w:sz w:val="18"/>
          <w:szCs w:val="18"/>
          <w:lang w:val="en-US"/>
        </w:rPr>
        <w:t>Artefactos</w:t>
      </w:r>
      <w:proofErr w:type="spellEnd"/>
      <w:r w:rsidRPr="00E0763E">
        <w:rPr>
          <w:rFonts w:ascii="Arial" w:hAnsi="Arial" w:cs="Arial"/>
          <w:sz w:val="18"/>
          <w:szCs w:val="18"/>
          <w:lang w:val="en-US"/>
        </w:rPr>
        <w:t xml:space="preserve"> </w:t>
      </w:r>
      <w:proofErr w:type="spellStart"/>
      <w:r w:rsidRPr="00E0763E">
        <w:rPr>
          <w:rFonts w:ascii="Arial" w:hAnsi="Arial" w:cs="Arial"/>
          <w:sz w:val="18"/>
          <w:szCs w:val="18"/>
          <w:lang w:val="en-US"/>
        </w:rPr>
        <w:t>generados</w:t>
      </w:r>
      <w:proofErr w:type="spellEnd"/>
      <w:r w:rsidRPr="00E0763E">
        <w:rPr>
          <w:rFonts w:ascii="Arial" w:hAnsi="Arial" w:cs="Arial"/>
          <w:sz w:val="18"/>
          <w:szCs w:val="18"/>
          <w:lang w:val="en-US"/>
        </w:rPr>
        <w:t>: dotnet-info.txt, ci-evidence/test-results/dotnet/</w:t>
      </w:r>
      <w:proofErr w:type="spellStart"/>
      <w:r w:rsidRPr="00E0763E">
        <w:rPr>
          <w:rFonts w:ascii="Arial" w:hAnsi="Arial" w:cs="Arial"/>
          <w:sz w:val="18"/>
          <w:szCs w:val="18"/>
          <w:lang w:val="en-US"/>
        </w:rPr>
        <w:t>adas</w:t>
      </w:r>
      <w:proofErr w:type="spellEnd"/>
      <w:r w:rsidRPr="00E0763E">
        <w:rPr>
          <w:rFonts w:ascii="Arial" w:hAnsi="Arial" w:cs="Arial"/>
          <w:sz w:val="18"/>
          <w:szCs w:val="18"/>
          <w:lang w:val="en-US"/>
        </w:rPr>
        <w:t>-core-</w:t>
      </w:r>
      <w:proofErr w:type="spellStart"/>
      <w:r w:rsidRPr="00E0763E">
        <w:rPr>
          <w:rFonts w:ascii="Arial" w:hAnsi="Arial" w:cs="Arial"/>
          <w:sz w:val="18"/>
          <w:szCs w:val="18"/>
          <w:lang w:val="en-US"/>
        </w:rPr>
        <w:t>tests.trx</w:t>
      </w:r>
      <w:proofErr w:type="spellEnd"/>
      <w:r w:rsidRPr="00E0763E">
        <w:rPr>
          <w:rFonts w:ascii="Arial" w:hAnsi="Arial" w:cs="Arial"/>
          <w:sz w:val="18"/>
          <w:szCs w:val="18"/>
          <w:lang w:val="en-US"/>
        </w:rPr>
        <w:t xml:space="preserve"> y ci-evidence/test-results/dotnet-</w:t>
      </w:r>
      <w:proofErr w:type="spellStart"/>
      <w:r w:rsidRPr="00E0763E">
        <w:rPr>
          <w:rFonts w:ascii="Arial" w:hAnsi="Arial" w:cs="Arial"/>
          <w:sz w:val="18"/>
          <w:szCs w:val="18"/>
          <w:lang w:val="en-US"/>
        </w:rPr>
        <w:t>summary.json</w:t>
      </w:r>
      <w:proofErr w:type="spellEnd"/>
      <w:r w:rsidRPr="00E0763E">
        <w:rPr>
          <w:rFonts w:ascii="Arial" w:hAnsi="Arial" w:cs="Arial"/>
          <w:sz w:val="18"/>
          <w:szCs w:val="18"/>
          <w:lang w:val="en-US"/>
        </w:rPr>
        <w:t>.</w:t>
      </w:r>
    </w:p>
    <w:p w14:paraId="7BA3E9BA" w14:textId="77777777" w:rsidR="00154996" w:rsidRPr="00E0763E" w:rsidRDefault="00154996" w:rsidP="00154996">
      <w:pPr>
        <w:rPr>
          <w:rFonts w:ascii="Arial" w:hAnsi="Arial" w:cs="Arial"/>
          <w:sz w:val="18"/>
          <w:szCs w:val="18"/>
        </w:rPr>
      </w:pPr>
      <w:r w:rsidRPr="00E0763E">
        <w:rPr>
          <w:rFonts w:ascii="Arial" w:hAnsi="Arial" w:cs="Arial"/>
          <w:b/>
          <w:bCs/>
          <w:sz w:val="18"/>
          <w:szCs w:val="18"/>
        </w:rPr>
        <w:t>Paso 3</w:t>
      </w:r>
      <w:r w:rsidRPr="00E0763E">
        <w:rPr>
          <w:rFonts w:ascii="Arial" w:hAnsi="Arial" w:cs="Arial"/>
          <w:sz w:val="18"/>
          <w:szCs w:val="18"/>
        </w:rPr>
        <w:t xml:space="preserve"> — </w:t>
      </w:r>
      <w:proofErr w:type="spellStart"/>
      <w:r w:rsidRPr="00E0763E">
        <w:rPr>
          <w:rFonts w:ascii="Arial" w:hAnsi="Arial" w:cs="Arial"/>
          <w:sz w:val="18"/>
          <w:szCs w:val="18"/>
        </w:rPr>
        <w:t>build_and_push</w:t>
      </w:r>
      <w:proofErr w:type="spellEnd"/>
      <w:r w:rsidRPr="00E0763E">
        <w:rPr>
          <w:rFonts w:ascii="Arial" w:hAnsi="Arial" w:cs="Arial"/>
          <w:sz w:val="18"/>
          <w:szCs w:val="18"/>
        </w:rPr>
        <w:t xml:space="preserve"> (ramas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w:t>
      </w:r>
      <w:proofErr w:type="spellStart"/>
      <w:r w:rsidRPr="00E0763E">
        <w:rPr>
          <w:rFonts w:ascii="Arial" w:hAnsi="Arial" w:cs="Arial"/>
          <w:sz w:val="18"/>
          <w:szCs w:val="18"/>
        </w:rPr>
        <w:t>dev</w:t>
      </w:r>
      <w:proofErr w:type="spellEnd"/>
      <w:r w:rsidRPr="00E0763E">
        <w:rPr>
          <w:rFonts w:ascii="Arial" w:hAnsi="Arial" w:cs="Arial"/>
          <w:sz w:val="18"/>
          <w:szCs w:val="18"/>
        </w:rPr>
        <w:t xml:space="preserve"> y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 xml:space="preserve">/pre). Se autentica contra el registro mediante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login</w:t>
      </w:r>
      <w:proofErr w:type="spellEnd"/>
      <w:r w:rsidRPr="00E0763E">
        <w:rPr>
          <w:rFonts w:ascii="Arial" w:hAnsi="Arial" w:cs="Arial"/>
          <w:sz w:val="18"/>
          <w:szCs w:val="18"/>
        </w:rPr>
        <w:t xml:space="preserve"> con los secretos CI_REGISTRY_USER, CI_REGISTRY_PASSWORD y CI_REGISTRY. El entorno activo (dev o pre) se lee desde </w:t>
      </w:r>
      <w:proofErr w:type="spellStart"/>
      <w:r w:rsidRPr="00E0763E">
        <w:rPr>
          <w:rFonts w:ascii="Arial" w:hAnsi="Arial" w:cs="Arial"/>
          <w:sz w:val="18"/>
          <w:szCs w:val="18"/>
        </w:rPr>
        <w:t>ci-evidence</w:t>
      </w:r>
      <w:proofErr w:type="spellEnd"/>
      <w:r w:rsidRPr="00E0763E">
        <w:rPr>
          <w:rFonts w:ascii="Arial" w:hAnsi="Arial" w:cs="Arial"/>
          <w:sz w:val="18"/>
          <w:szCs w:val="18"/>
        </w:rPr>
        <w:t>/env-name.txt. La etiqueta inmutable sigue el patrón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pipeline_id</w:t>
      </w:r>
      <w:proofErr w:type="spellEnd"/>
      <w:r w:rsidRPr="00E0763E">
        <w:rPr>
          <w:rFonts w:ascii="Arial" w:hAnsi="Arial" w:cs="Arial"/>
          <w:sz w:val="18"/>
          <w:szCs w:val="18"/>
        </w:rPr>
        <w:t>}-{</w:t>
      </w:r>
      <w:proofErr w:type="spellStart"/>
      <w:r w:rsidRPr="00E0763E">
        <w:rPr>
          <w:rFonts w:ascii="Arial" w:hAnsi="Arial" w:cs="Arial"/>
          <w:sz w:val="18"/>
          <w:szCs w:val="18"/>
        </w:rPr>
        <w:t>short_sha</w:t>
      </w:r>
      <w:proofErr w:type="spellEnd"/>
      <w:r w:rsidRPr="00E0763E">
        <w:rPr>
          <w:rFonts w:ascii="Arial" w:hAnsi="Arial" w:cs="Arial"/>
          <w:sz w:val="18"/>
          <w:szCs w:val="18"/>
        </w:rPr>
        <w:t>} y la mutable es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latest</w:t>
      </w:r>
      <w:proofErr w:type="spellEnd"/>
      <w:r w:rsidRPr="00E0763E">
        <w:rPr>
          <w:rFonts w:ascii="Arial" w:hAnsi="Arial" w:cs="Arial"/>
          <w:sz w:val="18"/>
          <w:szCs w:val="18"/>
        </w:rPr>
        <w:t xml:space="preserve">. La imagen se construye con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build</w:t>
      </w:r>
      <w:proofErr w:type="spellEnd"/>
      <w:r w:rsidRPr="00E0763E">
        <w:rPr>
          <w:rFonts w:ascii="Arial" w:hAnsi="Arial" w:cs="Arial"/>
          <w:sz w:val="18"/>
          <w:szCs w:val="18"/>
        </w:rPr>
        <w:t xml:space="preserve"> aplicando </w:t>
      </w:r>
      <w:proofErr w:type="spellStart"/>
      <w:r w:rsidRPr="00E0763E">
        <w:rPr>
          <w:rFonts w:ascii="Arial" w:hAnsi="Arial" w:cs="Arial"/>
          <w:sz w:val="18"/>
          <w:szCs w:val="18"/>
        </w:rPr>
        <w:t>labels</w:t>
      </w:r>
      <w:proofErr w:type="spellEnd"/>
      <w:r w:rsidRPr="00E0763E">
        <w:rPr>
          <w:rFonts w:ascii="Arial" w:hAnsi="Arial" w:cs="Arial"/>
          <w:sz w:val="18"/>
          <w:szCs w:val="18"/>
        </w:rPr>
        <w:t xml:space="preserve"> OCI estándar, y se publica con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push</w:t>
      </w:r>
      <w:proofErr w:type="spellEnd"/>
      <w:r w:rsidRPr="00E0763E">
        <w:rPr>
          <w:rFonts w:ascii="Arial" w:hAnsi="Arial" w:cs="Arial"/>
          <w:sz w:val="18"/>
          <w:szCs w:val="18"/>
        </w:rPr>
        <w:t xml:space="preserve"> para ambas etiquetas. El </w:t>
      </w:r>
      <w:proofErr w:type="spellStart"/>
      <w:r w:rsidRPr="00E0763E">
        <w:rPr>
          <w:rFonts w:ascii="Arial" w:hAnsi="Arial" w:cs="Arial"/>
          <w:sz w:val="18"/>
          <w:szCs w:val="18"/>
        </w:rPr>
        <w:t>digest</w:t>
      </w:r>
      <w:proofErr w:type="spellEnd"/>
      <w:r w:rsidRPr="00E0763E">
        <w:rPr>
          <w:rFonts w:ascii="Arial" w:hAnsi="Arial" w:cs="Arial"/>
          <w:sz w:val="18"/>
          <w:szCs w:val="18"/>
        </w:rPr>
        <w:t xml:space="preserve"> se obtiene mediante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image</w:t>
      </w:r>
      <w:proofErr w:type="spellEnd"/>
      <w:r w:rsidRPr="00E0763E">
        <w:rPr>
          <w:rFonts w:ascii="Arial" w:hAnsi="Arial" w:cs="Arial"/>
          <w:sz w:val="18"/>
          <w:szCs w:val="18"/>
        </w:rPr>
        <w:t xml:space="preserve"> </w:t>
      </w:r>
      <w:proofErr w:type="spellStart"/>
      <w:r w:rsidRPr="00E0763E">
        <w:rPr>
          <w:rFonts w:ascii="Arial" w:hAnsi="Arial" w:cs="Arial"/>
          <w:sz w:val="18"/>
          <w:szCs w:val="18"/>
        </w:rPr>
        <w:t>inspect</w:t>
      </w:r>
      <w:proofErr w:type="spellEnd"/>
      <w:r w:rsidRPr="00E0763E">
        <w:rPr>
          <w:rFonts w:ascii="Arial" w:hAnsi="Arial" w:cs="Arial"/>
          <w:sz w:val="18"/>
          <w:szCs w:val="18"/>
        </w:rPr>
        <w:t xml:space="preserve"> sobre la imagen recién publicada y se guarda en image-digest.txt. El log completo de construcción se acumula en docker-build.log; si la construcción falla, el log se vuelca en consola y el paso termina con error.</w:t>
      </w:r>
    </w:p>
    <w:p w14:paraId="7BA3E9BB" w14:textId="77777777" w:rsidR="00154996" w:rsidRPr="00E0763E" w:rsidRDefault="00154996" w:rsidP="00154996">
      <w:pPr>
        <w:rPr>
          <w:rFonts w:ascii="Arial" w:hAnsi="Arial" w:cs="Arial"/>
          <w:sz w:val="18"/>
          <w:szCs w:val="18"/>
          <w:lang w:val="en-US"/>
        </w:rPr>
      </w:pPr>
      <w:proofErr w:type="spellStart"/>
      <w:r w:rsidRPr="00E0763E">
        <w:rPr>
          <w:rFonts w:ascii="Arial" w:hAnsi="Arial" w:cs="Arial"/>
          <w:sz w:val="18"/>
          <w:szCs w:val="18"/>
          <w:lang w:val="en-US"/>
        </w:rPr>
        <w:t>Artefactos</w:t>
      </w:r>
      <w:proofErr w:type="spellEnd"/>
      <w:r w:rsidRPr="00E0763E">
        <w:rPr>
          <w:rFonts w:ascii="Arial" w:hAnsi="Arial" w:cs="Arial"/>
          <w:sz w:val="18"/>
          <w:szCs w:val="18"/>
          <w:lang w:val="en-US"/>
        </w:rPr>
        <w:t xml:space="preserve"> </w:t>
      </w:r>
      <w:proofErr w:type="spellStart"/>
      <w:r w:rsidRPr="00E0763E">
        <w:rPr>
          <w:rFonts w:ascii="Arial" w:hAnsi="Arial" w:cs="Arial"/>
          <w:sz w:val="18"/>
          <w:szCs w:val="18"/>
          <w:lang w:val="en-US"/>
        </w:rPr>
        <w:t>generados</w:t>
      </w:r>
      <w:proofErr w:type="spellEnd"/>
      <w:r w:rsidRPr="00E0763E">
        <w:rPr>
          <w:rFonts w:ascii="Arial" w:hAnsi="Arial" w:cs="Arial"/>
          <w:sz w:val="18"/>
          <w:szCs w:val="18"/>
          <w:lang w:val="en-US"/>
        </w:rPr>
        <w:t>: image-ref-immutable.txt, image-ref-mutable.txt, image-digest.txt, docker-version.txt y docker-build.log.</w:t>
      </w:r>
    </w:p>
    <w:p w14:paraId="7BA3E9BC" w14:textId="77777777" w:rsidR="00154996" w:rsidRPr="00E0763E" w:rsidRDefault="00154996" w:rsidP="00154996">
      <w:pPr>
        <w:rPr>
          <w:rFonts w:ascii="Arial" w:hAnsi="Arial" w:cs="Arial"/>
          <w:sz w:val="18"/>
          <w:szCs w:val="18"/>
        </w:rPr>
      </w:pPr>
      <w:r w:rsidRPr="00E0763E">
        <w:rPr>
          <w:rFonts w:ascii="Arial" w:hAnsi="Arial" w:cs="Arial"/>
          <w:b/>
          <w:bCs/>
          <w:sz w:val="18"/>
          <w:szCs w:val="18"/>
          <w:lang w:val="it-IT"/>
        </w:rPr>
        <w:t>Paso 4</w:t>
      </w:r>
      <w:r w:rsidRPr="00E0763E">
        <w:rPr>
          <w:rFonts w:ascii="Arial" w:hAnsi="Arial" w:cs="Arial"/>
          <w:sz w:val="18"/>
          <w:szCs w:val="18"/>
          <w:lang w:val="it-IT"/>
        </w:rPr>
        <w:t xml:space="preserve"> — generate_sbom (solo rama main). </w:t>
      </w:r>
      <w:proofErr w:type="spellStart"/>
      <w:r w:rsidRPr="00E0763E">
        <w:rPr>
          <w:rFonts w:ascii="Arial" w:hAnsi="Arial" w:cs="Arial"/>
          <w:sz w:val="18"/>
          <w:szCs w:val="18"/>
        </w:rPr>
        <w:t>Syft</w:t>
      </w:r>
      <w:proofErr w:type="spellEnd"/>
      <w:r w:rsidRPr="00E0763E">
        <w:rPr>
          <w:rFonts w:ascii="Arial" w:hAnsi="Arial" w:cs="Arial"/>
          <w:sz w:val="18"/>
          <w:szCs w:val="18"/>
        </w:rPr>
        <w:t xml:space="preserve"> se autentica contra el registro utilizando las mismas credenciales que el paso de build y lee la referencia inmutable de la imagen desde el fichero generado en el paso anterior. Genera el inventario de componentes software en dos formatos complementarios: </w:t>
      </w:r>
      <w:proofErr w:type="spellStart"/>
      <w:r w:rsidRPr="00E0763E">
        <w:rPr>
          <w:rFonts w:ascii="Arial" w:hAnsi="Arial" w:cs="Arial"/>
          <w:sz w:val="18"/>
          <w:szCs w:val="18"/>
        </w:rPr>
        <w:t>CycloneDX</w:t>
      </w:r>
      <w:proofErr w:type="spellEnd"/>
      <w:r w:rsidRPr="00E0763E">
        <w:rPr>
          <w:rFonts w:ascii="Arial" w:hAnsi="Arial" w:cs="Arial"/>
          <w:sz w:val="18"/>
          <w:szCs w:val="18"/>
        </w:rPr>
        <w:t xml:space="preserve"> JSON y SPDX JSON. Este inventario abarca todas las capas de la imagen publicada y permite posteriores análisis de dependencias, identificación de SOUP y evaluación de vulnerabilidades.</w:t>
      </w:r>
    </w:p>
    <w:p w14:paraId="7BA3E9BD" w14:textId="77777777" w:rsidR="00154996" w:rsidRPr="00E0763E" w:rsidRDefault="00154996" w:rsidP="00154996">
      <w:pPr>
        <w:rPr>
          <w:rFonts w:ascii="Arial" w:hAnsi="Arial" w:cs="Arial"/>
          <w:sz w:val="18"/>
          <w:szCs w:val="18"/>
        </w:rPr>
      </w:pPr>
      <w:r w:rsidRPr="00E0763E">
        <w:rPr>
          <w:rFonts w:ascii="Arial" w:hAnsi="Arial" w:cs="Arial"/>
          <w:sz w:val="18"/>
          <w:szCs w:val="18"/>
        </w:rPr>
        <w:t xml:space="preserve">Artefactos generados: syft-version.txt, </w:t>
      </w:r>
      <w:proofErr w:type="spellStart"/>
      <w:r w:rsidRPr="00E0763E">
        <w:rPr>
          <w:rFonts w:ascii="Arial" w:hAnsi="Arial" w:cs="Arial"/>
          <w:sz w:val="18"/>
          <w:szCs w:val="18"/>
        </w:rPr>
        <w:t>sbom-cyclonedx.json</w:t>
      </w:r>
      <w:proofErr w:type="spellEnd"/>
      <w:r w:rsidRPr="00E0763E">
        <w:rPr>
          <w:rFonts w:ascii="Arial" w:hAnsi="Arial" w:cs="Arial"/>
          <w:sz w:val="18"/>
          <w:szCs w:val="18"/>
        </w:rPr>
        <w:t xml:space="preserve"> y </w:t>
      </w:r>
      <w:proofErr w:type="spellStart"/>
      <w:r w:rsidRPr="00E0763E">
        <w:rPr>
          <w:rFonts w:ascii="Arial" w:hAnsi="Arial" w:cs="Arial"/>
          <w:sz w:val="18"/>
          <w:szCs w:val="18"/>
        </w:rPr>
        <w:t>sbom-spdx.json</w:t>
      </w:r>
      <w:proofErr w:type="spellEnd"/>
      <w:r w:rsidRPr="00E0763E">
        <w:rPr>
          <w:rFonts w:ascii="Arial" w:hAnsi="Arial" w:cs="Arial"/>
          <w:sz w:val="18"/>
          <w:szCs w:val="18"/>
        </w:rPr>
        <w:t>.</w:t>
      </w:r>
    </w:p>
    <w:p w14:paraId="7BA3E9BE" w14:textId="77777777" w:rsidR="00154996" w:rsidRPr="00E0763E" w:rsidRDefault="00154996" w:rsidP="00154996">
      <w:pPr>
        <w:rPr>
          <w:rFonts w:ascii="Arial" w:hAnsi="Arial" w:cs="Arial"/>
          <w:sz w:val="18"/>
          <w:szCs w:val="18"/>
        </w:rPr>
      </w:pPr>
      <w:r w:rsidRPr="00E0763E">
        <w:rPr>
          <w:rFonts w:ascii="Arial" w:hAnsi="Arial" w:cs="Arial"/>
          <w:b/>
          <w:bCs/>
          <w:sz w:val="18"/>
          <w:szCs w:val="18"/>
          <w:lang w:val="it-IT"/>
        </w:rPr>
        <w:t>Paso 5</w:t>
      </w:r>
      <w:r w:rsidRPr="00E0763E">
        <w:rPr>
          <w:rFonts w:ascii="Arial" w:hAnsi="Arial" w:cs="Arial"/>
          <w:sz w:val="18"/>
          <w:szCs w:val="18"/>
          <w:lang w:val="it-IT"/>
        </w:rPr>
        <w:t xml:space="preserve"> — assemble_ci_evidence_predeploy (solo rama main). </w:t>
      </w:r>
      <w:r w:rsidRPr="00E0763E">
        <w:rPr>
          <w:rFonts w:ascii="Arial" w:hAnsi="Arial" w:cs="Arial"/>
          <w:sz w:val="18"/>
          <w:szCs w:val="18"/>
        </w:rPr>
        <w:t xml:space="preserve">Se leen todos los metadatos acumulados en los pasos anteriores y se consolidan en un único fichero JSON denominado </w:t>
      </w:r>
      <w:proofErr w:type="spellStart"/>
      <w:r w:rsidRPr="00E0763E">
        <w:rPr>
          <w:rFonts w:ascii="Arial" w:hAnsi="Arial" w:cs="Arial"/>
          <w:sz w:val="18"/>
          <w:szCs w:val="18"/>
        </w:rPr>
        <w:t>build-metadata.json</w:t>
      </w:r>
      <w:proofErr w:type="spellEnd"/>
      <w:r w:rsidRPr="00E0763E">
        <w:rPr>
          <w:rFonts w:ascii="Arial" w:hAnsi="Arial" w:cs="Arial"/>
          <w:sz w:val="18"/>
          <w:szCs w:val="18"/>
        </w:rPr>
        <w:t xml:space="preserve">. Este fichero recoge el nombre del proyecto y del componente, el </w:t>
      </w:r>
      <w:proofErr w:type="spellStart"/>
      <w:r w:rsidRPr="00E0763E">
        <w:rPr>
          <w:rFonts w:ascii="Arial" w:hAnsi="Arial" w:cs="Arial"/>
          <w:sz w:val="18"/>
          <w:szCs w:val="18"/>
        </w:rPr>
        <w:t>release_id</w:t>
      </w:r>
      <w:proofErr w:type="spellEnd"/>
      <w:r w:rsidRPr="00E0763E">
        <w:rPr>
          <w:rFonts w:ascii="Arial" w:hAnsi="Arial" w:cs="Arial"/>
          <w:sz w:val="18"/>
          <w:szCs w:val="18"/>
        </w:rPr>
        <w:t xml:space="preserve">, la fecha y hora UTC del </w:t>
      </w:r>
      <w:proofErr w:type="spellStart"/>
      <w:r w:rsidRPr="00E0763E">
        <w:rPr>
          <w:rFonts w:ascii="Arial" w:hAnsi="Arial" w:cs="Arial"/>
          <w:sz w:val="18"/>
          <w:szCs w:val="18"/>
        </w:rPr>
        <w:t>build</w:t>
      </w:r>
      <w:proofErr w:type="spellEnd"/>
      <w:r w:rsidRPr="00E0763E">
        <w:rPr>
          <w:rFonts w:ascii="Arial" w:hAnsi="Arial" w:cs="Arial"/>
          <w:sz w:val="18"/>
          <w:szCs w:val="18"/>
        </w:rPr>
        <w:t xml:space="preserve">, el </w:t>
      </w:r>
      <w:proofErr w:type="spellStart"/>
      <w:r w:rsidRPr="00E0763E">
        <w:rPr>
          <w:rFonts w:ascii="Arial" w:hAnsi="Arial" w:cs="Arial"/>
          <w:sz w:val="18"/>
          <w:szCs w:val="18"/>
        </w:rPr>
        <w:t>commit</w:t>
      </w:r>
      <w:proofErr w:type="spellEnd"/>
      <w:r w:rsidRPr="00E0763E">
        <w:rPr>
          <w:rFonts w:ascii="Arial" w:hAnsi="Arial" w:cs="Arial"/>
          <w:sz w:val="18"/>
          <w:szCs w:val="18"/>
        </w:rPr>
        <w:t xml:space="preserve"> completo y abreviado, la rama, el identificador de pipeline, la herramienta CI, las referencias de imagen mutable e inmutable, el </w:t>
      </w:r>
      <w:proofErr w:type="spellStart"/>
      <w:r w:rsidRPr="00E0763E">
        <w:rPr>
          <w:rFonts w:ascii="Arial" w:hAnsi="Arial" w:cs="Arial"/>
          <w:sz w:val="18"/>
          <w:szCs w:val="18"/>
        </w:rPr>
        <w:t>digest</w:t>
      </w:r>
      <w:proofErr w:type="spellEnd"/>
      <w:r w:rsidRPr="00E0763E">
        <w:rPr>
          <w:rFonts w:ascii="Arial" w:hAnsi="Arial" w:cs="Arial"/>
          <w:sz w:val="18"/>
          <w:szCs w:val="18"/>
        </w:rPr>
        <w:t xml:space="preserve"> de la imagen y el resumen de resultados de pruebas del backend. A continuación se calcula un </w:t>
      </w:r>
      <w:proofErr w:type="spellStart"/>
      <w:r w:rsidRPr="00E0763E">
        <w:rPr>
          <w:rFonts w:ascii="Arial" w:hAnsi="Arial" w:cs="Arial"/>
          <w:sz w:val="18"/>
          <w:szCs w:val="18"/>
        </w:rPr>
        <w:t>checksum</w:t>
      </w:r>
      <w:proofErr w:type="spellEnd"/>
      <w:r w:rsidRPr="00E0763E">
        <w:rPr>
          <w:rFonts w:ascii="Arial" w:hAnsi="Arial" w:cs="Arial"/>
          <w:sz w:val="18"/>
          <w:szCs w:val="18"/>
        </w:rPr>
        <w:t xml:space="preserve"> SHA-256 de todos los ficheros presentes en </w:t>
      </w:r>
      <w:proofErr w:type="spellStart"/>
      <w:r w:rsidRPr="00E0763E">
        <w:rPr>
          <w:rFonts w:ascii="Arial" w:hAnsi="Arial" w:cs="Arial"/>
          <w:sz w:val="18"/>
          <w:szCs w:val="18"/>
        </w:rPr>
        <w:t>ci-evidence</w:t>
      </w:r>
      <w:proofErr w:type="spellEnd"/>
      <w:r w:rsidRPr="00E0763E">
        <w:rPr>
          <w:rFonts w:ascii="Arial" w:hAnsi="Arial" w:cs="Arial"/>
          <w:sz w:val="18"/>
          <w:szCs w:val="18"/>
        </w:rPr>
        <w:t xml:space="preserve"> hasta ese momento y se guarda en checksums-predeploy.txt.</w:t>
      </w:r>
    </w:p>
    <w:p w14:paraId="7BA3E9BF" w14:textId="77777777" w:rsidR="00154996" w:rsidRPr="00E0763E" w:rsidRDefault="00154996" w:rsidP="00154996">
      <w:pPr>
        <w:rPr>
          <w:rFonts w:ascii="Arial" w:hAnsi="Arial" w:cs="Arial"/>
          <w:sz w:val="18"/>
          <w:szCs w:val="18"/>
        </w:rPr>
      </w:pPr>
      <w:r w:rsidRPr="00E0763E">
        <w:rPr>
          <w:rFonts w:ascii="Arial" w:hAnsi="Arial" w:cs="Arial"/>
          <w:sz w:val="18"/>
          <w:szCs w:val="18"/>
        </w:rPr>
        <w:t xml:space="preserve">Artefactos generados: </w:t>
      </w:r>
      <w:proofErr w:type="spellStart"/>
      <w:r w:rsidRPr="00E0763E">
        <w:rPr>
          <w:rFonts w:ascii="Arial" w:hAnsi="Arial" w:cs="Arial"/>
          <w:sz w:val="18"/>
          <w:szCs w:val="18"/>
        </w:rPr>
        <w:t>build-metadata.json</w:t>
      </w:r>
      <w:proofErr w:type="spellEnd"/>
      <w:r w:rsidRPr="00E0763E">
        <w:rPr>
          <w:rFonts w:ascii="Arial" w:hAnsi="Arial" w:cs="Arial"/>
          <w:sz w:val="18"/>
          <w:szCs w:val="18"/>
        </w:rPr>
        <w:t xml:space="preserve"> y checksums-predeploy.txt.</w:t>
      </w:r>
    </w:p>
    <w:p w14:paraId="7BA3E9C0" w14:textId="2AB6475C" w:rsidR="00154996" w:rsidRPr="00E0763E" w:rsidRDefault="00154996" w:rsidP="00154996">
      <w:pPr>
        <w:rPr>
          <w:rFonts w:ascii="Arial" w:hAnsi="Arial" w:cs="Arial"/>
          <w:sz w:val="18"/>
          <w:szCs w:val="18"/>
        </w:rPr>
      </w:pPr>
      <w:r w:rsidRPr="00E0763E">
        <w:rPr>
          <w:rFonts w:ascii="Arial" w:hAnsi="Arial" w:cs="Arial"/>
          <w:b/>
          <w:bCs/>
          <w:sz w:val="18"/>
          <w:szCs w:val="18"/>
        </w:rPr>
        <w:t>Paso 6</w:t>
      </w:r>
      <w:r w:rsidRPr="00E0763E">
        <w:rPr>
          <w:rFonts w:ascii="Arial" w:hAnsi="Arial" w:cs="Arial"/>
          <w:sz w:val="18"/>
          <w:szCs w:val="18"/>
        </w:rPr>
        <w:t xml:space="preserve"> — </w:t>
      </w:r>
      <w:proofErr w:type="spellStart"/>
      <w:r w:rsidRPr="00E0763E">
        <w:rPr>
          <w:rFonts w:ascii="Arial" w:hAnsi="Arial" w:cs="Arial"/>
          <w:sz w:val="18"/>
          <w:szCs w:val="18"/>
        </w:rPr>
        <w:t>deploy_adas_dev</w:t>
      </w:r>
      <w:proofErr w:type="spellEnd"/>
      <w:r w:rsidRPr="00E0763E">
        <w:rPr>
          <w:rFonts w:ascii="Arial" w:hAnsi="Arial" w:cs="Arial"/>
          <w:sz w:val="18"/>
          <w:szCs w:val="18"/>
        </w:rPr>
        <w:t xml:space="preserve"> (solo rama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w:t>
      </w:r>
      <w:proofErr w:type="spellStart"/>
      <w:r w:rsidRPr="00E0763E">
        <w:rPr>
          <w:rFonts w:ascii="Arial" w:hAnsi="Arial" w:cs="Arial"/>
          <w:sz w:val="18"/>
          <w:szCs w:val="18"/>
        </w:rPr>
        <w:t>dev</w:t>
      </w:r>
      <w:proofErr w:type="spellEnd"/>
      <w:r w:rsidRPr="00E0763E">
        <w:rPr>
          <w:rFonts w:ascii="Arial" w:hAnsi="Arial" w:cs="Arial"/>
          <w:sz w:val="18"/>
          <w:szCs w:val="18"/>
        </w:rPr>
        <w:t xml:space="preserve">). La clave SSH privada se escribe desde el secreto ADAS_SSH_KEY y se carga el </w:t>
      </w:r>
      <w:proofErr w:type="spellStart"/>
      <w:r w:rsidRPr="00E0763E">
        <w:rPr>
          <w:rFonts w:ascii="Arial" w:hAnsi="Arial" w:cs="Arial"/>
          <w:sz w:val="18"/>
          <w:szCs w:val="18"/>
        </w:rPr>
        <w:t>known_hosts</w:t>
      </w:r>
      <w:proofErr w:type="spellEnd"/>
      <w:r w:rsidRPr="00E0763E">
        <w:rPr>
          <w:rFonts w:ascii="Arial" w:hAnsi="Arial" w:cs="Arial"/>
          <w:sz w:val="18"/>
          <w:szCs w:val="18"/>
        </w:rPr>
        <w:t xml:space="preserve"> desde SSH_SERVER_HOSTKEYS. El despliegue se realiza mediante SSH sobre el host configurado en DEPLOY_HOST_DEV con el usuario DEPLOY_USER, ejecutando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compose</w:t>
      </w:r>
      <w:proofErr w:type="spellEnd"/>
      <w:r w:rsidRPr="00E0763E">
        <w:rPr>
          <w:rFonts w:ascii="Arial" w:hAnsi="Arial" w:cs="Arial"/>
          <w:sz w:val="18"/>
          <w:szCs w:val="18"/>
        </w:rPr>
        <w:t xml:space="preserve"> stop, </w:t>
      </w:r>
      <w:proofErr w:type="spellStart"/>
      <w:r w:rsidRPr="00E0763E">
        <w:rPr>
          <w:rFonts w:ascii="Arial" w:hAnsi="Arial" w:cs="Arial"/>
          <w:sz w:val="18"/>
          <w:szCs w:val="18"/>
        </w:rPr>
        <w:t>rm</w:t>
      </w:r>
      <w:proofErr w:type="spellEnd"/>
      <w:r w:rsidRPr="00E0763E">
        <w:rPr>
          <w:rFonts w:ascii="Arial" w:hAnsi="Arial" w:cs="Arial"/>
          <w:sz w:val="18"/>
          <w:szCs w:val="18"/>
        </w:rPr>
        <w:t xml:space="preserve">, </w:t>
      </w:r>
      <w:proofErr w:type="spellStart"/>
      <w:r w:rsidRPr="00E0763E">
        <w:rPr>
          <w:rFonts w:ascii="Arial" w:hAnsi="Arial" w:cs="Arial"/>
          <w:sz w:val="18"/>
          <w:szCs w:val="18"/>
        </w:rPr>
        <w:t>pull</w:t>
      </w:r>
      <w:proofErr w:type="spellEnd"/>
      <w:r w:rsidRPr="00E0763E">
        <w:rPr>
          <w:rFonts w:ascii="Arial" w:hAnsi="Arial" w:cs="Arial"/>
          <w:sz w:val="18"/>
          <w:szCs w:val="18"/>
        </w:rPr>
        <w:t xml:space="preserve"> y up del servicio </w:t>
      </w:r>
      <w:proofErr w:type="spellStart"/>
      <w:r w:rsidRPr="00E0763E">
        <w:rPr>
          <w:rFonts w:ascii="Arial" w:hAnsi="Arial" w:cs="Arial"/>
          <w:sz w:val="18"/>
          <w:szCs w:val="18"/>
        </w:rPr>
        <w:t>adas-core</w:t>
      </w:r>
      <w:proofErr w:type="spellEnd"/>
      <w:r w:rsidRPr="00E0763E">
        <w:rPr>
          <w:rFonts w:ascii="Arial" w:hAnsi="Arial" w:cs="Arial"/>
          <w:sz w:val="18"/>
          <w:szCs w:val="18"/>
        </w:rPr>
        <w:t xml:space="preserve"> en el directorio /</w:t>
      </w:r>
      <w:proofErr w:type="spellStart"/>
      <w:r w:rsidRPr="00E0763E">
        <w:rPr>
          <w:rFonts w:ascii="Arial" w:hAnsi="Arial" w:cs="Arial"/>
          <w:sz w:val="18"/>
          <w:szCs w:val="18"/>
        </w:rPr>
        <w:t>opt</w:t>
      </w:r>
      <w:proofErr w:type="spellEnd"/>
      <w:r w:rsidRPr="00E0763E">
        <w:rPr>
          <w:rFonts w:ascii="Arial" w:hAnsi="Arial" w:cs="Arial"/>
          <w:sz w:val="18"/>
          <w:szCs w:val="18"/>
        </w:rPr>
        <w:t>/</w:t>
      </w:r>
      <w:proofErr w:type="spellStart"/>
      <w:r w:rsidRPr="00E0763E">
        <w:rPr>
          <w:rFonts w:ascii="Arial" w:hAnsi="Arial" w:cs="Arial"/>
          <w:sz w:val="18"/>
          <w:szCs w:val="18"/>
        </w:rPr>
        <w:t>adas-core-dev</w:t>
      </w:r>
      <w:proofErr w:type="spellEnd"/>
      <w:r w:rsidRPr="00E0763E">
        <w:rPr>
          <w:rFonts w:ascii="Arial" w:hAnsi="Arial" w:cs="Arial"/>
          <w:sz w:val="18"/>
          <w:szCs w:val="18"/>
        </w:rPr>
        <w:t xml:space="preserve">. Una vez desplegado, se consulta el </w:t>
      </w:r>
      <w:proofErr w:type="spellStart"/>
      <w:r w:rsidRPr="00E0763E">
        <w:rPr>
          <w:rFonts w:ascii="Arial" w:hAnsi="Arial" w:cs="Arial"/>
          <w:sz w:val="18"/>
          <w:szCs w:val="18"/>
        </w:rPr>
        <w:t>RepoDigest</w:t>
      </w:r>
      <w:proofErr w:type="spellEnd"/>
      <w:r w:rsidRPr="00E0763E">
        <w:rPr>
          <w:rFonts w:ascii="Arial" w:hAnsi="Arial" w:cs="Arial"/>
          <w:sz w:val="18"/>
          <w:szCs w:val="18"/>
        </w:rPr>
        <w:t xml:space="preserve"> de la imagen activa y se registra en </w:t>
      </w:r>
      <w:proofErr w:type="spellStart"/>
      <w:r w:rsidRPr="00E0763E">
        <w:rPr>
          <w:rFonts w:ascii="Arial" w:hAnsi="Arial" w:cs="Arial"/>
          <w:sz w:val="18"/>
          <w:szCs w:val="18"/>
        </w:rPr>
        <w:t>deploy-info.json</w:t>
      </w:r>
      <w:proofErr w:type="spellEnd"/>
      <w:r w:rsidRPr="00E0763E">
        <w:rPr>
          <w:rFonts w:ascii="Arial" w:hAnsi="Arial" w:cs="Arial"/>
          <w:sz w:val="18"/>
          <w:szCs w:val="18"/>
        </w:rPr>
        <w:t xml:space="preserve"> junto con el entorno y el host.  Paso 6b — </w:t>
      </w:r>
      <w:proofErr w:type="spellStart"/>
      <w:r w:rsidRPr="00E0763E">
        <w:rPr>
          <w:rFonts w:ascii="Arial" w:hAnsi="Arial" w:cs="Arial"/>
          <w:sz w:val="18"/>
          <w:szCs w:val="18"/>
        </w:rPr>
        <w:t>deploy_adas_pre</w:t>
      </w:r>
      <w:proofErr w:type="spellEnd"/>
      <w:r w:rsidRPr="00E0763E">
        <w:rPr>
          <w:rFonts w:ascii="Arial" w:hAnsi="Arial" w:cs="Arial"/>
          <w:sz w:val="18"/>
          <w:szCs w:val="18"/>
        </w:rPr>
        <w:t xml:space="preserve"> (solo rama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/pre). Idéntico al anterior salvo que usa el secreto DEPLOY_HOST_PRE y actúa sobre el directorio /</w:t>
      </w:r>
      <w:proofErr w:type="spellStart"/>
      <w:r w:rsidRPr="00E0763E">
        <w:rPr>
          <w:rFonts w:ascii="Arial" w:hAnsi="Arial" w:cs="Arial"/>
          <w:sz w:val="18"/>
          <w:szCs w:val="18"/>
        </w:rPr>
        <w:t>opt</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w:t>
      </w:r>
      <w:proofErr w:type="spellStart"/>
      <w:r w:rsidRPr="00E0763E">
        <w:rPr>
          <w:rFonts w:ascii="Arial" w:hAnsi="Arial" w:cs="Arial"/>
          <w:sz w:val="18"/>
          <w:szCs w:val="18"/>
        </w:rPr>
        <w:t>core</w:t>
      </w:r>
      <w:proofErr w:type="spellEnd"/>
      <w:r w:rsidRPr="00E0763E">
        <w:rPr>
          <w:rFonts w:ascii="Arial" w:hAnsi="Arial" w:cs="Arial"/>
          <w:sz w:val="18"/>
          <w:szCs w:val="18"/>
        </w:rPr>
        <w:t>-pre en el host de preproducción.</w:t>
      </w:r>
    </w:p>
    <w:p w14:paraId="7BA3E9C1" w14:textId="77777777" w:rsidR="00154996" w:rsidRPr="00E0763E" w:rsidRDefault="00154996" w:rsidP="00154996">
      <w:pPr>
        <w:rPr>
          <w:rFonts w:ascii="Arial" w:hAnsi="Arial" w:cs="Arial"/>
          <w:sz w:val="18"/>
          <w:szCs w:val="18"/>
        </w:rPr>
      </w:pPr>
      <w:r w:rsidRPr="00E0763E">
        <w:rPr>
          <w:rFonts w:ascii="Arial" w:hAnsi="Arial" w:cs="Arial"/>
          <w:sz w:val="18"/>
          <w:szCs w:val="18"/>
        </w:rPr>
        <w:t xml:space="preserve">Artefactos generados: </w:t>
      </w:r>
      <w:proofErr w:type="spellStart"/>
      <w:r w:rsidRPr="00E0763E">
        <w:rPr>
          <w:rFonts w:ascii="Arial" w:hAnsi="Arial" w:cs="Arial"/>
          <w:sz w:val="18"/>
          <w:szCs w:val="18"/>
        </w:rPr>
        <w:t>deploy-info.json</w:t>
      </w:r>
      <w:proofErr w:type="spellEnd"/>
      <w:r w:rsidRPr="00E0763E">
        <w:rPr>
          <w:rFonts w:ascii="Arial" w:hAnsi="Arial" w:cs="Arial"/>
          <w:sz w:val="18"/>
          <w:szCs w:val="18"/>
        </w:rPr>
        <w:t>.</w:t>
      </w:r>
    </w:p>
    <w:p w14:paraId="7BA3E9C2" w14:textId="77777777" w:rsidR="00154996" w:rsidRPr="00E0763E" w:rsidRDefault="00154996" w:rsidP="00154996">
      <w:pPr>
        <w:rPr>
          <w:rFonts w:ascii="Arial" w:hAnsi="Arial" w:cs="Arial"/>
          <w:sz w:val="18"/>
          <w:szCs w:val="18"/>
        </w:rPr>
      </w:pPr>
      <w:r w:rsidRPr="00E0763E">
        <w:rPr>
          <w:rFonts w:ascii="Arial" w:hAnsi="Arial" w:cs="Arial"/>
          <w:b/>
          <w:bCs/>
          <w:sz w:val="18"/>
          <w:szCs w:val="18"/>
        </w:rPr>
        <w:t>Paso 7</w:t>
      </w:r>
      <w:r w:rsidRPr="00E0763E">
        <w:rPr>
          <w:rFonts w:ascii="Arial" w:hAnsi="Arial" w:cs="Arial"/>
          <w:sz w:val="18"/>
          <w:szCs w:val="18"/>
        </w:rPr>
        <w:t xml:space="preserve"> — </w:t>
      </w:r>
      <w:proofErr w:type="spellStart"/>
      <w:r w:rsidRPr="00E0763E">
        <w:rPr>
          <w:rFonts w:ascii="Arial" w:hAnsi="Arial" w:cs="Arial"/>
          <w:sz w:val="18"/>
          <w:szCs w:val="18"/>
        </w:rPr>
        <w:t>finalize_and_publish_ci_evidence</w:t>
      </w:r>
      <w:proofErr w:type="spellEnd"/>
      <w:r w:rsidRPr="00E0763E">
        <w:rPr>
          <w:rFonts w:ascii="Arial" w:hAnsi="Arial" w:cs="Arial"/>
          <w:sz w:val="18"/>
          <w:szCs w:val="18"/>
        </w:rPr>
        <w:t xml:space="preserve"> (ramas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w:t>
      </w:r>
      <w:proofErr w:type="spellStart"/>
      <w:r w:rsidRPr="00E0763E">
        <w:rPr>
          <w:rFonts w:ascii="Arial" w:hAnsi="Arial" w:cs="Arial"/>
          <w:sz w:val="18"/>
          <w:szCs w:val="18"/>
        </w:rPr>
        <w:t>dev</w:t>
      </w:r>
      <w:proofErr w:type="spellEnd"/>
      <w:r w:rsidRPr="00E0763E">
        <w:rPr>
          <w:rFonts w:ascii="Arial" w:hAnsi="Arial" w:cs="Arial"/>
          <w:sz w:val="18"/>
          <w:szCs w:val="18"/>
        </w:rPr>
        <w:t xml:space="preserve"> y </w:t>
      </w:r>
      <w:proofErr w:type="spellStart"/>
      <w:r w:rsidRPr="00E0763E">
        <w:rPr>
          <w:rFonts w:ascii="Arial" w:hAnsi="Arial" w:cs="Arial"/>
          <w:sz w:val="18"/>
          <w:szCs w:val="18"/>
        </w:rPr>
        <w:t>env</w:t>
      </w:r>
      <w:proofErr w:type="spellEnd"/>
      <w:r w:rsidRPr="00E0763E">
        <w:rPr>
          <w:rFonts w:ascii="Arial" w:hAnsi="Arial" w:cs="Arial"/>
          <w:sz w:val="18"/>
          <w:szCs w:val="18"/>
        </w:rPr>
        <w:t>/</w:t>
      </w:r>
      <w:proofErr w:type="spellStart"/>
      <w:r w:rsidRPr="00E0763E">
        <w:rPr>
          <w:rFonts w:ascii="Arial" w:hAnsi="Arial" w:cs="Arial"/>
          <w:sz w:val="18"/>
          <w:szCs w:val="18"/>
        </w:rPr>
        <w:t>adas</w:t>
      </w:r>
      <w:proofErr w:type="spellEnd"/>
      <w:r w:rsidRPr="00E0763E">
        <w:rPr>
          <w:rFonts w:ascii="Arial" w:hAnsi="Arial" w:cs="Arial"/>
          <w:sz w:val="18"/>
          <w:szCs w:val="18"/>
        </w:rPr>
        <w:t xml:space="preserve">/pre). Se recalcula el </w:t>
      </w:r>
      <w:proofErr w:type="spellStart"/>
      <w:r w:rsidRPr="00E0763E">
        <w:rPr>
          <w:rFonts w:ascii="Arial" w:hAnsi="Arial" w:cs="Arial"/>
          <w:sz w:val="18"/>
          <w:szCs w:val="18"/>
        </w:rPr>
        <w:t>checksum</w:t>
      </w:r>
      <w:proofErr w:type="spellEnd"/>
      <w:r w:rsidRPr="00E0763E">
        <w:rPr>
          <w:rFonts w:ascii="Arial" w:hAnsi="Arial" w:cs="Arial"/>
          <w:sz w:val="18"/>
          <w:szCs w:val="18"/>
        </w:rPr>
        <w:t xml:space="preserve"> SHA-256 de todos los ficheros en </w:t>
      </w:r>
      <w:proofErr w:type="spellStart"/>
      <w:r w:rsidRPr="00E0763E">
        <w:rPr>
          <w:rFonts w:ascii="Arial" w:hAnsi="Arial" w:cs="Arial"/>
          <w:sz w:val="18"/>
          <w:szCs w:val="18"/>
        </w:rPr>
        <w:t>ci-evidence</w:t>
      </w:r>
      <w:proofErr w:type="spellEnd"/>
      <w:r w:rsidRPr="00E0763E">
        <w:rPr>
          <w:rFonts w:ascii="Arial" w:hAnsi="Arial" w:cs="Arial"/>
          <w:sz w:val="18"/>
          <w:szCs w:val="18"/>
        </w:rPr>
        <w:t xml:space="preserve"> incluyendo los generados por el despliegue y se guarda en checksums-final.txt. El directorio </w:t>
      </w:r>
      <w:proofErr w:type="spellStart"/>
      <w:r w:rsidRPr="00E0763E">
        <w:rPr>
          <w:rFonts w:ascii="Arial" w:hAnsi="Arial" w:cs="Arial"/>
          <w:sz w:val="18"/>
          <w:szCs w:val="18"/>
        </w:rPr>
        <w:t>ci-evidence</w:t>
      </w:r>
      <w:proofErr w:type="spellEnd"/>
      <w:r w:rsidRPr="00E0763E">
        <w:rPr>
          <w:rFonts w:ascii="Arial" w:hAnsi="Arial" w:cs="Arial"/>
          <w:sz w:val="18"/>
          <w:szCs w:val="18"/>
        </w:rPr>
        <w:t xml:space="preserve"> completo se comprime en </w:t>
      </w:r>
      <w:proofErr w:type="spellStart"/>
      <w:r w:rsidRPr="00E0763E">
        <w:rPr>
          <w:rFonts w:ascii="Arial" w:hAnsi="Arial" w:cs="Arial"/>
          <w:sz w:val="18"/>
          <w:szCs w:val="18"/>
        </w:rPr>
        <w:t>ci-evidence</w:t>
      </w:r>
      <w:proofErr w:type="spellEnd"/>
      <w:r w:rsidRPr="00E0763E">
        <w:rPr>
          <w:rFonts w:ascii="Arial" w:hAnsi="Arial" w:cs="Arial"/>
          <w:sz w:val="18"/>
          <w:szCs w:val="18"/>
        </w:rPr>
        <w:t>-{RELEASE_ID}.tar.gz. El host de destino se determina dinámicamente: si ENV_NAME es dev se usa DEPLOY_HOST_DEV, si es pre se usa DEPLOY_HOST_PRE. El paquete se transfiere por SCP a /</w:t>
      </w:r>
      <w:proofErr w:type="spellStart"/>
      <w:r w:rsidRPr="00E0763E">
        <w:rPr>
          <w:rFonts w:ascii="Arial" w:hAnsi="Arial" w:cs="Arial"/>
          <w:sz w:val="18"/>
          <w:szCs w:val="18"/>
        </w:rPr>
        <w:t>opt</w:t>
      </w:r>
      <w:proofErr w:type="spellEnd"/>
      <w:r w:rsidRPr="00E0763E">
        <w:rPr>
          <w:rFonts w:ascii="Arial" w:hAnsi="Arial" w:cs="Arial"/>
          <w:sz w:val="18"/>
          <w:szCs w:val="18"/>
        </w:rPr>
        <w:t>/</w:t>
      </w:r>
      <w:proofErr w:type="spellStart"/>
      <w:r w:rsidRPr="00E0763E">
        <w:rPr>
          <w:rFonts w:ascii="Arial" w:hAnsi="Arial" w:cs="Arial"/>
          <w:sz w:val="18"/>
          <w:szCs w:val="18"/>
        </w:rPr>
        <w:t>adas-ci-evidence</w:t>
      </w:r>
      <w:proofErr w:type="spellEnd"/>
      <w:r w:rsidRPr="00E0763E">
        <w:rPr>
          <w:rFonts w:ascii="Arial" w:hAnsi="Arial" w:cs="Arial"/>
          <w:sz w:val="18"/>
          <w:szCs w:val="18"/>
        </w:rPr>
        <w:t>/</w:t>
      </w:r>
      <w:proofErr w:type="spellStart"/>
      <w:r w:rsidRPr="00E0763E">
        <w:rPr>
          <w:rFonts w:ascii="Arial" w:hAnsi="Arial" w:cs="Arial"/>
          <w:sz w:val="18"/>
          <w:szCs w:val="18"/>
        </w:rPr>
        <w:t>core</w:t>
      </w:r>
      <w:proofErr w:type="spellEnd"/>
      <w:r w:rsidRPr="00E0763E">
        <w:rPr>
          <w:rFonts w:ascii="Arial" w:hAnsi="Arial" w:cs="Arial"/>
          <w:sz w:val="18"/>
          <w:szCs w:val="18"/>
        </w:rPr>
        <w:t>/{</w:t>
      </w:r>
      <w:proofErr w:type="spellStart"/>
      <w:r w:rsidRPr="00E0763E">
        <w:rPr>
          <w:rFonts w:ascii="Arial" w:hAnsi="Arial" w:cs="Arial"/>
          <w:sz w:val="18"/>
          <w:szCs w:val="18"/>
        </w:rPr>
        <w:t>env</w:t>
      </w:r>
      <w:proofErr w:type="spellEnd"/>
      <w:r w:rsidRPr="00E0763E">
        <w:rPr>
          <w:rFonts w:ascii="Arial" w:hAnsi="Arial" w:cs="Arial"/>
          <w:sz w:val="18"/>
          <w:szCs w:val="18"/>
        </w:rPr>
        <w:t>}/ en el servidor correspondiente.</w:t>
      </w:r>
    </w:p>
    <w:p w14:paraId="7BA3E9C3" w14:textId="77777777" w:rsidR="00154996" w:rsidRPr="00E0763E" w:rsidRDefault="00154996" w:rsidP="00154996">
      <w:pPr>
        <w:rPr>
          <w:rFonts w:ascii="Arial" w:hAnsi="Arial" w:cs="Arial"/>
          <w:sz w:val="18"/>
          <w:szCs w:val="18"/>
        </w:rPr>
      </w:pPr>
      <w:r w:rsidRPr="00E0763E">
        <w:rPr>
          <w:rFonts w:ascii="Arial" w:hAnsi="Arial" w:cs="Arial"/>
          <w:sz w:val="18"/>
          <w:szCs w:val="18"/>
        </w:rPr>
        <w:t>Artefactos generados: checksums-final.txt y ci-evidence-{RELEASE_ID}.tar.gz publicado en el servidor de evidencia.</w:t>
      </w:r>
    </w:p>
    <w:p w14:paraId="7BA3E9C4" w14:textId="77777777" w:rsidR="00154996" w:rsidRPr="00E0763E" w:rsidRDefault="00154996" w:rsidP="00154996">
      <w:pPr>
        <w:pStyle w:val="Ttulo2"/>
        <w:rPr>
          <w:rFonts w:ascii="Arial" w:hAnsi="Arial" w:cs="Arial"/>
          <w:sz w:val="24"/>
          <w:szCs w:val="24"/>
        </w:rPr>
      </w:pPr>
      <w:r w:rsidRPr="00E0763E">
        <w:rPr>
          <w:rFonts w:ascii="Arial" w:hAnsi="Arial" w:cs="Arial"/>
          <w:sz w:val="24"/>
          <w:szCs w:val="24"/>
        </w:rPr>
        <w:t>11.2 Resultado de la ejecución e historial</w:t>
      </w:r>
    </w:p>
    <w:p w14:paraId="7BA3E9C5" w14:textId="77777777" w:rsidR="00154996" w:rsidRPr="00E0763E" w:rsidRDefault="00154996" w:rsidP="00154996">
      <w:pPr>
        <w:rPr>
          <w:rFonts w:ascii="Arial" w:hAnsi="Arial" w:cs="Arial"/>
          <w:sz w:val="18"/>
          <w:szCs w:val="18"/>
        </w:rPr>
      </w:pPr>
      <w:r w:rsidRPr="00E0763E">
        <w:rPr>
          <w:rFonts w:ascii="Arial" w:hAnsi="Arial" w:cs="Arial"/>
          <w:sz w:val="18"/>
          <w:szCs w:val="18"/>
        </w:rPr>
        <w:t xml:space="preserve">Cada ejecución del pipeline queda registrada en la interfaz de </w:t>
      </w:r>
      <w:proofErr w:type="spellStart"/>
      <w:r w:rsidRPr="00E0763E">
        <w:rPr>
          <w:rFonts w:ascii="Arial" w:hAnsi="Arial" w:cs="Arial"/>
          <w:sz w:val="18"/>
          <w:szCs w:val="18"/>
        </w:rPr>
        <w:t>Teralevel</w:t>
      </w:r>
      <w:proofErr w:type="spellEnd"/>
      <w:r w:rsidRPr="00E0763E">
        <w:rPr>
          <w:rFonts w:ascii="Arial" w:hAnsi="Arial" w:cs="Arial"/>
          <w:sz w:val="18"/>
          <w:szCs w:val="18"/>
        </w:rPr>
        <w:t xml:space="preserve"> CI con su número de build, la rama, el </w:t>
      </w:r>
      <w:proofErr w:type="spellStart"/>
      <w:r w:rsidRPr="00E0763E">
        <w:rPr>
          <w:rFonts w:ascii="Arial" w:hAnsi="Arial" w:cs="Arial"/>
          <w:sz w:val="18"/>
          <w:szCs w:val="18"/>
        </w:rPr>
        <w:t>commit</w:t>
      </w:r>
      <w:proofErr w:type="spellEnd"/>
      <w:r w:rsidRPr="00E0763E">
        <w:rPr>
          <w:rFonts w:ascii="Arial" w:hAnsi="Arial" w:cs="Arial"/>
          <w:sz w:val="18"/>
          <w:szCs w:val="18"/>
        </w:rPr>
        <w:t xml:space="preserve"> que la originó, el estado final (</w:t>
      </w:r>
      <w:proofErr w:type="spellStart"/>
      <w:r w:rsidRPr="00E0763E">
        <w:rPr>
          <w:rFonts w:ascii="Arial" w:hAnsi="Arial" w:cs="Arial"/>
          <w:sz w:val="18"/>
          <w:szCs w:val="18"/>
        </w:rPr>
        <w:t>passed</w:t>
      </w:r>
      <w:proofErr w:type="spellEnd"/>
      <w:r w:rsidRPr="00E0763E">
        <w:rPr>
          <w:rFonts w:ascii="Arial" w:hAnsi="Arial" w:cs="Arial"/>
          <w:sz w:val="18"/>
          <w:szCs w:val="18"/>
        </w:rPr>
        <w:t xml:space="preserve"> / </w:t>
      </w:r>
      <w:proofErr w:type="spellStart"/>
      <w:r w:rsidRPr="00E0763E">
        <w:rPr>
          <w:rFonts w:ascii="Arial" w:hAnsi="Arial" w:cs="Arial"/>
          <w:sz w:val="18"/>
          <w:szCs w:val="18"/>
        </w:rPr>
        <w:t>failed</w:t>
      </w:r>
      <w:proofErr w:type="spellEnd"/>
      <w:r w:rsidRPr="00E0763E">
        <w:rPr>
          <w:rFonts w:ascii="Arial" w:hAnsi="Arial" w:cs="Arial"/>
          <w:sz w:val="18"/>
          <w:szCs w:val="18"/>
        </w:rPr>
        <w:t xml:space="preserve">) y la duración total. El historial de ejecuciones es accesible desde el repositorio del componente y permite identificar qué </w:t>
      </w:r>
      <w:proofErr w:type="spellStart"/>
      <w:r w:rsidRPr="00E0763E">
        <w:rPr>
          <w:rFonts w:ascii="Arial" w:hAnsi="Arial" w:cs="Arial"/>
          <w:sz w:val="18"/>
          <w:szCs w:val="18"/>
        </w:rPr>
        <w:t>commit</w:t>
      </w:r>
      <w:proofErr w:type="spellEnd"/>
      <w:r w:rsidRPr="00E0763E">
        <w:rPr>
          <w:rFonts w:ascii="Arial" w:hAnsi="Arial" w:cs="Arial"/>
          <w:sz w:val="18"/>
          <w:szCs w:val="18"/>
        </w:rPr>
        <w:t xml:space="preserve"> originó cada </w:t>
      </w:r>
      <w:proofErr w:type="spellStart"/>
      <w:r w:rsidRPr="00E0763E">
        <w:rPr>
          <w:rFonts w:ascii="Arial" w:hAnsi="Arial" w:cs="Arial"/>
          <w:sz w:val="18"/>
          <w:szCs w:val="18"/>
        </w:rPr>
        <w:t>build</w:t>
      </w:r>
      <w:proofErr w:type="spellEnd"/>
      <w:r w:rsidRPr="00E0763E">
        <w:rPr>
          <w:rFonts w:ascii="Arial" w:hAnsi="Arial" w:cs="Arial"/>
          <w:sz w:val="18"/>
          <w:szCs w:val="18"/>
        </w:rPr>
        <w:t xml:space="preserve">, qué paso falló en caso de error y cuál fue el resultado de los </w:t>
      </w:r>
      <w:proofErr w:type="spellStart"/>
      <w:r w:rsidRPr="00E0763E">
        <w:rPr>
          <w:rFonts w:ascii="Arial" w:hAnsi="Arial" w:cs="Arial"/>
          <w:sz w:val="18"/>
          <w:szCs w:val="18"/>
        </w:rPr>
        <w:t>tests</w:t>
      </w:r>
      <w:proofErr w:type="spellEnd"/>
      <w:r w:rsidRPr="00E0763E">
        <w:rPr>
          <w:rFonts w:ascii="Arial" w:hAnsi="Arial" w:cs="Arial"/>
          <w:sz w:val="18"/>
          <w:szCs w:val="18"/>
        </w:rPr>
        <w:t xml:space="preserve"> en cada ejecución.</w:t>
      </w:r>
    </w:p>
    <w:p w14:paraId="7BA3E9C6" w14:textId="77777777" w:rsidR="00154996" w:rsidRPr="00E0763E" w:rsidRDefault="00154996" w:rsidP="00154996">
      <w:pPr>
        <w:rPr>
          <w:rFonts w:ascii="Arial" w:hAnsi="Arial" w:cs="Arial"/>
          <w:sz w:val="18"/>
          <w:szCs w:val="18"/>
        </w:rPr>
      </w:pPr>
      <w:r w:rsidRPr="00E0763E">
        <w:rPr>
          <w:rFonts w:ascii="Arial" w:hAnsi="Arial" w:cs="Arial"/>
          <w:sz w:val="18"/>
          <w:szCs w:val="18"/>
        </w:rPr>
        <w:t xml:space="preserve">Cuando un paso falla, </w:t>
      </w:r>
      <w:proofErr w:type="spellStart"/>
      <w:r w:rsidRPr="00E0763E">
        <w:rPr>
          <w:rFonts w:ascii="Arial" w:hAnsi="Arial" w:cs="Arial"/>
          <w:sz w:val="18"/>
          <w:szCs w:val="18"/>
        </w:rPr>
        <w:t>Teralevel</w:t>
      </w:r>
      <w:proofErr w:type="spellEnd"/>
      <w:r w:rsidRPr="00E0763E">
        <w:rPr>
          <w:rFonts w:ascii="Arial" w:hAnsi="Arial" w:cs="Arial"/>
          <w:sz w:val="18"/>
          <w:szCs w:val="18"/>
        </w:rPr>
        <w:t xml:space="preserve"> CI detiene la ejecución en ese punto, marca el pipeline como fallido y conserva los logs de </w:t>
      </w:r>
      <w:proofErr w:type="gramStart"/>
      <w:r w:rsidRPr="00E0763E">
        <w:rPr>
          <w:rFonts w:ascii="Arial" w:hAnsi="Arial" w:cs="Arial"/>
          <w:sz w:val="18"/>
          <w:szCs w:val="18"/>
        </w:rPr>
        <w:t>salida estándar y error estándar</w:t>
      </w:r>
      <w:proofErr w:type="gramEnd"/>
      <w:r w:rsidRPr="00E0763E">
        <w:rPr>
          <w:rFonts w:ascii="Arial" w:hAnsi="Arial" w:cs="Arial"/>
          <w:sz w:val="18"/>
          <w:szCs w:val="18"/>
        </w:rPr>
        <w:t xml:space="preserve"> de cada comando ejecutado hasta ese momento. Estos logs son accesibles desde la interfaz del CI durante el periodo de retención configurado. Para los fallos de build o test de .NET, el fichero </w:t>
      </w:r>
      <w:proofErr w:type="spellStart"/>
      <w:r w:rsidRPr="00E0763E">
        <w:rPr>
          <w:rFonts w:ascii="Arial" w:hAnsi="Arial" w:cs="Arial"/>
          <w:sz w:val="18"/>
          <w:szCs w:val="18"/>
        </w:rPr>
        <w:t>dotnet-</w:t>
      </w:r>
      <w:proofErr w:type="gramStart"/>
      <w:r w:rsidRPr="00E0763E">
        <w:rPr>
          <w:rFonts w:ascii="Arial" w:hAnsi="Arial" w:cs="Arial"/>
          <w:sz w:val="18"/>
          <w:szCs w:val="18"/>
        </w:rPr>
        <w:lastRenderedPageBreak/>
        <w:t>summary.json</w:t>
      </w:r>
      <w:proofErr w:type="spellEnd"/>
      <w:proofErr w:type="gramEnd"/>
      <w:r w:rsidRPr="00E0763E">
        <w:rPr>
          <w:rFonts w:ascii="Arial" w:hAnsi="Arial" w:cs="Arial"/>
          <w:sz w:val="18"/>
          <w:szCs w:val="18"/>
        </w:rPr>
        <w:t xml:space="preserve"> registra además el código de salida exacto de compilación y de pruebas, lo que permite distinguir si el fallo fue en el paso de build o en el </w:t>
      </w:r>
      <w:proofErr w:type="gramStart"/>
      <w:r w:rsidRPr="00E0763E">
        <w:rPr>
          <w:rFonts w:ascii="Arial" w:hAnsi="Arial" w:cs="Arial"/>
          <w:sz w:val="18"/>
          <w:szCs w:val="18"/>
        </w:rPr>
        <w:t>de test</w:t>
      </w:r>
      <w:proofErr w:type="gramEnd"/>
      <w:r w:rsidRPr="00E0763E">
        <w:rPr>
          <w:rFonts w:ascii="Arial" w:hAnsi="Arial" w:cs="Arial"/>
          <w:sz w:val="18"/>
          <w:szCs w:val="18"/>
        </w:rPr>
        <w:t xml:space="preserve">. Para fallos de </w:t>
      </w:r>
      <w:proofErr w:type="spellStart"/>
      <w:r w:rsidRPr="00E0763E">
        <w:rPr>
          <w:rFonts w:ascii="Arial" w:hAnsi="Arial" w:cs="Arial"/>
          <w:sz w:val="18"/>
          <w:szCs w:val="18"/>
        </w:rPr>
        <w:t>docker</w:t>
      </w:r>
      <w:proofErr w:type="spellEnd"/>
      <w:r w:rsidRPr="00E0763E">
        <w:rPr>
          <w:rFonts w:ascii="Arial" w:hAnsi="Arial" w:cs="Arial"/>
          <w:sz w:val="18"/>
          <w:szCs w:val="18"/>
        </w:rPr>
        <w:t xml:space="preserve"> </w:t>
      </w:r>
      <w:proofErr w:type="spellStart"/>
      <w:r w:rsidRPr="00E0763E">
        <w:rPr>
          <w:rFonts w:ascii="Arial" w:hAnsi="Arial" w:cs="Arial"/>
          <w:sz w:val="18"/>
          <w:szCs w:val="18"/>
        </w:rPr>
        <w:t>build</w:t>
      </w:r>
      <w:proofErr w:type="spellEnd"/>
      <w:r w:rsidRPr="00E0763E">
        <w:rPr>
          <w:rFonts w:ascii="Arial" w:hAnsi="Arial" w:cs="Arial"/>
          <w:sz w:val="18"/>
          <w:szCs w:val="18"/>
        </w:rPr>
        <w:t>, el log completo de construcción se vuelca en docker-build.log y se imprime en la consola del pipeline.</w:t>
      </w:r>
    </w:p>
    <w:p w14:paraId="7BA3E9C7" w14:textId="77777777" w:rsidR="00154996" w:rsidRPr="00E0763E" w:rsidRDefault="00154996" w:rsidP="00154996">
      <w:pPr>
        <w:rPr>
          <w:rFonts w:ascii="Arial" w:hAnsi="Arial" w:cs="Arial"/>
          <w:sz w:val="18"/>
          <w:szCs w:val="18"/>
        </w:rPr>
      </w:pPr>
      <w:r w:rsidRPr="00E0763E">
        <w:rPr>
          <w:rFonts w:ascii="Arial" w:hAnsi="Arial" w:cs="Arial"/>
          <w:sz w:val="18"/>
          <w:szCs w:val="18"/>
        </w:rPr>
        <w:t>El paquete de evidencia ci-evidence-{RELEASE_ID}.tar.gz constituye el registro permanente de la ejecución. Contiene todos los artefactos descritos en la sección 7 de este documento, incluyendo los resultados de prueba, los metadatos de build, los ficheros de SBOM, el log de construcción de la imagen y la información de despliegue. Este paquete se conserva en el servidor de evidencia y puede recuperarse para cualquier revisión técnica, auditoría o integración posterior con el Release Audit Package.</w:t>
      </w:r>
    </w:p>
    <w:p w14:paraId="2AC02564" w14:textId="51B46C52" w:rsidR="005B4FC1" w:rsidRPr="00E0763E" w:rsidRDefault="006A458C" w:rsidP="00C17FF5">
      <w:pPr>
        <w:pStyle w:val="Ttulo1"/>
        <w:spacing w:after="240"/>
        <w:rPr>
          <w:rFonts w:ascii="Arial" w:hAnsi="Arial" w:cs="Arial"/>
          <w:sz w:val="36"/>
          <w:szCs w:val="36"/>
        </w:rPr>
      </w:pPr>
      <w:r w:rsidRPr="00E0763E">
        <w:rPr>
          <w:rFonts w:ascii="Arial" w:hAnsi="Arial" w:cs="Arial"/>
          <w:sz w:val="36"/>
          <w:szCs w:val="36"/>
        </w:rPr>
        <w:t>Anexo A — YAML de referencia</w:t>
      </w:r>
    </w:p>
    <w:p w14:paraId="286746DF" w14:textId="77777777" w:rsidR="005B4FC1" w:rsidRPr="00E0763E" w:rsidRDefault="006A458C">
      <w:pPr>
        <w:rPr>
          <w:rFonts w:ascii="Arial" w:hAnsi="Arial" w:cs="Arial"/>
          <w:sz w:val="18"/>
          <w:szCs w:val="18"/>
        </w:rPr>
      </w:pPr>
      <w:r w:rsidRPr="00E0763E">
        <w:rPr>
          <w:rFonts w:ascii="Arial" w:hAnsi="Arial" w:cs="Arial"/>
          <w:sz w:val="18"/>
          <w:szCs w:val="18"/>
        </w:rPr>
        <w:t>El siguiente bloque reproduce la versión de referencia del pipeline backend completa a la fecha indicada en la portada. Su propósito es documental; la fuente de verdad operativa sigue siendo el archivo YAML versionado en repositorio.</w:t>
      </w:r>
    </w:p>
    <w:p w14:paraId="1D168ED0" w14:textId="77777777" w:rsidR="005B4FC1" w:rsidRPr="00E0763E" w:rsidRDefault="006A458C">
      <w:pPr>
        <w:rPr>
          <w:rFonts w:ascii="Arial" w:hAnsi="Arial" w:cs="Arial"/>
          <w:sz w:val="18"/>
          <w:szCs w:val="18"/>
          <w:lang w:val="en-US"/>
        </w:rPr>
      </w:pPr>
      <w:proofErr w:type="gramStart"/>
      <w:r w:rsidRPr="00E0763E">
        <w:rPr>
          <w:rFonts w:ascii="Arial" w:hAnsi="Arial" w:cs="Arial"/>
          <w:sz w:val="10"/>
          <w:szCs w:val="18"/>
          <w:lang w:val="en-US"/>
        </w:rPr>
        <w:t>steps</w:t>
      </w:r>
      <w:proofErr w:type="gramEnd"/>
      <w:r w:rsidRPr="00E0763E">
        <w:rPr>
          <w:rFonts w:ascii="Arial" w:hAnsi="Arial" w:cs="Arial"/>
          <w:sz w:val="10"/>
          <w:szCs w:val="18"/>
          <w:lang w:val="en-US"/>
        </w:rPr>
        <w:t>:</w:t>
      </w:r>
    </w:p>
    <w:p w14:paraId="0571851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collect_inputs</w:t>
      </w:r>
      <w:proofErr w:type="spellEnd"/>
      <w:r w:rsidRPr="00E0763E">
        <w:rPr>
          <w:rFonts w:ascii="Arial" w:hAnsi="Arial" w:cs="Arial"/>
          <w:sz w:val="10"/>
          <w:szCs w:val="18"/>
          <w:lang w:val="en-US"/>
        </w:rPr>
        <w:t>:</w:t>
      </w:r>
    </w:p>
    <w:p w14:paraId="6F0AF6A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image: alpine:3.20</w:t>
      </w:r>
    </w:p>
    <w:p w14:paraId="12A4585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when:</w:t>
      </w:r>
    </w:p>
    <w:p w14:paraId="45DD604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event:</w:t>
      </w:r>
    </w:p>
    <w:p w14:paraId="58C2CAB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push</w:t>
      </w:r>
    </w:p>
    <w:p w14:paraId="43E6FF2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commit</w:t>
      </w:r>
    </w:p>
    <w:p w14:paraId="0FD6877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commands:</w:t>
      </w:r>
    </w:p>
    <w:p w14:paraId="3418422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set -</w:t>
      </w:r>
      <w:proofErr w:type="spellStart"/>
      <w:r w:rsidRPr="00E0763E">
        <w:rPr>
          <w:rFonts w:ascii="Arial" w:hAnsi="Arial" w:cs="Arial"/>
          <w:sz w:val="10"/>
          <w:szCs w:val="18"/>
          <w:lang w:val="en-US"/>
        </w:rPr>
        <w:t>eu</w:t>
      </w:r>
      <w:proofErr w:type="spellEnd"/>
    </w:p>
    <w:p w14:paraId="21AE2B5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apk</w:t>
      </w:r>
      <w:proofErr w:type="spellEnd"/>
      <w:r w:rsidRPr="00E0763E">
        <w:rPr>
          <w:rFonts w:ascii="Arial" w:hAnsi="Arial" w:cs="Arial"/>
          <w:sz w:val="10"/>
          <w:szCs w:val="18"/>
          <w:lang w:val="en-US"/>
        </w:rPr>
        <w:t xml:space="preserve"> add --no-cache </w:t>
      </w:r>
      <w:proofErr w:type="spellStart"/>
      <w:r w:rsidRPr="00E0763E">
        <w:rPr>
          <w:rFonts w:ascii="Arial" w:hAnsi="Arial" w:cs="Arial"/>
          <w:sz w:val="10"/>
          <w:szCs w:val="18"/>
          <w:lang w:val="en-US"/>
        </w:rPr>
        <w:t>jq</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coreutils</w:t>
      </w:r>
      <w:proofErr w:type="spellEnd"/>
      <w:r w:rsidRPr="00E0763E">
        <w:rPr>
          <w:rFonts w:ascii="Arial" w:hAnsi="Arial" w:cs="Arial"/>
          <w:sz w:val="10"/>
          <w:szCs w:val="18"/>
          <w:lang w:val="en-US"/>
        </w:rPr>
        <w:t xml:space="preserve"> git </w:t>
      </w:r>
      <w:proofErr w:type="spellStart"/>
      <w:r w:rsidRPr="00E0763E">
        <w:rPr>
          <w:rFonts w:ascii="Arial" w:hAnsi="Arial" w:cs="Arial"/>
          <w:sz w:val="10"/>
          <w:szCs w:val="18"/>
          <w:lang w:val="en-US"/>
        </w:rPr>
        <w:t>findutils</w:t>
      </w:r>
      <w:proofErr w:type="spellEnd"/>
    </w:p>
    <w:p w14:paraId="31C2187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mkdir</w:t>
      </w:r>
      <w:proofErr w:type="spellEnd"/>
      <w:r w:rsidRPr="00E0763E">
        <w:rPr>
          <w:rFonts w:ascii="Arial" w:hAnsi="Arial" w:cs="Arial"/>
          <w:sz w:val="10"/>
          <w:szCs w:val="18"/>
          <w:lang w:val="en-US"/>
        </w:rPr>
        <w:t xml:space="preserve"> -p ci-evidence/test-results</w:t>
      </w:r>
    </w:p>
    <w:p w14:paraId="7E30DE2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SHORT_SHA="$(</w:t>
      </w:r>
      <w:proofErr w:type="spellStart"/>
      <w:r w:rsidRPr="00E0763E">
        <w:rPr>
          <w:rFonts w:ascii="Arial" w:hAnsi="Arial" w:cs="Arial"/>
          <w:sz w:val="10"/>
          <w:szCs w:val="18"/>
          <w:lang w:val="en-US"/>
        </w:rPr>
        <w:t>printf</w:t>
      </w:r>
      <w:proofErr w:type="spellEnd"/>
      <w:r w:rsidRPr="00E0763E">
        <w:rPr>
          <w:rFonts w:ascii="Arial" w:hAnsi="Arial" w:cs="Arial"/>
          <w:sz w:val="10"/>
          <w:szCs w:val="18"/>
          <w:lang w:val="en-US"/>
        </w:rPr>
        <w:t xml:space="preserve"> "%s" "${DRONE_COMMIT_</w:t>
      </w:r>
      <w:proofErr w:type="gramStart"/>
      <w:r w:rsidRPr="00E0763E">
        <w:rPr>
          <w:rFonts w:ascii="Arial" w:hAnsi="Arial" w:cs="Arial"/>
          <w:sz w:val="10"/>
          <w:szCs w:val="18"/>
          <w:lang w:val="en-US"/>
        </w:rPr>
        <w:t>SHA}" |</w:t>
      </w:r>
      <w:proofErr w:type="gramEnd"/>
      <w:r w:rsidRPr="00E0763E">
        <w:rPr>
          <w:rFonts w:ascii="Arial" w:hAnsi="Arial" w:cs="Arial"/>
          <w:sz w:val="10"/>
          <w:szCs w:val="18"/>
          <w:lang w:val="en-US"/>
        </w:rPr>
        <w:t xml:space="preserve"> cut -c1-12)"</w:t>
      </w:r>
    </w:p>
    <w:p w14:paraId="33C83B7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BUILD_TIME="$(date -u +"%Y-%m-%</w:t>
      </w:r>
      <w:proofErr w:type="spellStart"/>
      <w:r w:rsidRPr="00E0763E">
        <w:rPr>
          <w:rFonts w:ascii="Arial" w:hAnsi="Arial" w:cs="Arial"/>
          <w:sz w:val="10"/>
          <w:szCs w:val="18"/>
          <w:lang w:val="en-US"/>
        </w:rPr>
        <w:t>dT%</w:t>
      </w:r>
      <w:proofErr w:type="gramStart"/>
      <w:r w:rsidRPr="00E0763E">
        <w:rPr>
          <w:rFonts w:ascii="Arial" w:hAnsi="Arial" w:cs="Arial"/>
          <w:sz w:val="10"/>
          <w:szCs w:val="18"/>
          <w:lang w:val="en-US"/>
        </w:rPr>
        <w:t>H</w:t>
      </w:r>
      <w:proofErr w:type="spellEnd"/>
      <w:r w:rsidRPr="00E0763E">
        <w:rPr>
          <w:rFonts w:ascii="Arial" w:hAnsi="Arial" w:cs="Arial"/>
          <w:sz w:val="10"/>
          <w:szCs w:val="18"/>
          <w:lang w:val="en-US"/>
        </w:rPr>
        <w:t>:%M:%</w:t>
      </w:r>
      <w:proofErr w:type="gramEnd"/>
      <w:r w:rsidRPr="00E0763E">
        <w:rPr>
          <w:rFonts w:ascii="Arial" w:hAnsi="Arial" w:cs="Arial"/>
          <w:sz w:val="10"/>
          <w:szCs w:val="18"/>
          <w:lang w:val="en-US"/>
        </w:rPr>
        <w:t>SZ")"</w:t>
      </w:r>
    </w:p>
    <w:p w14:paraId="239F0DD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RELEASE_ID="${RELEASE_</w:t>
      </w:r>
      <w:proofErr w:type="gramStart"/>
      <w:r w:rsidRPr="00E0763E">
        <w:rPr>
          <w:rFonts w:ascii="Arial" w:hAnsi="Arial" w:cs="Arial"/>
          <w:sz w:val="10"/>
          <w:szCs w:val="18"/>
          <w:lang w:val="en-US"/>
        </w:rPr>
        <w:t>ID:-</w:t>
      </w:r>
      <w:proofErr w:type="gramEnd"/>
      <w:r w:rsidRPr="00E0763E">
        <w:rPr>
          <w:rFonts w:ascii="Arial" w:hAnsi="Arial" w:cs="Arial"/>
          <w:sz w:val="10"/>
          <w:szCs w:val="18"/>
          <w:lang w:val="en-US"/>
        </w:rPr>
        <w:t>REL-${ENV_</w:t>
      </w:r>
      <w:proofErr w:type="gramStart"/>
      <w:r w:rsidRPr="00E0763E">
        <w:rPr>
          <w:rFonts w:ascii="Arial" w:hAnsi="Arial" w:cs="Arial"/>
          <w:sz w:val="10"/>
          <w:szCs w:val="18"/>
          <w:lang w:val="en-US"/>
        </w:rPr>
        <w:t>NAME}-</w:t>
      </w:r>
      <w:proofErr w:type="gramEnd"/>
      <w:r w:rsidRPr="00E0763E">
        <w:rPr>
          <w:rFonts w:ascii="Arial" w:hAnsi="Arial" w:cs="Arial"/>
          <w:sz w:val="10"/>
          <w:szCs w:val="18"/>
          <w:lang w:val="en-US"/>
        </w:rPr>
        <w:t>${DRONE_BUILD_</w:t>
      </w:r>
      <w:proofErr w:type="gramStart"/>
      <w:r w:rsidRPr="00E0763E">
        <w:rPr>
          <w:rFonts w:ascii="Arial" w:hAnsi="Arial" w:cs="Arial"/>
          <w:sz w:val="10"/>
          <w:szCs w:val="18"/>
          <w:lang w:val="en-US"/>
        </w:rPr>
        <w:t>NUMBER}-</w:t>
      </w:r>
      <w:proofErr w:type="gramEnd"/>
      <w:r w:rsidRPr="00E0763E">
        <w:rPr>
          <w:rFonts w:ascii="Arial" w:hAnsi="Arial" w:cs="Arial"/>
          <w:sz w:val="10"/>
          <w:szCs w:val="18"/>
          <w:lang w:val="en-US"/>
        </w:rPr>
        <w:t>${SHORT_</w:t>
      </w:r>
      <w:proofErr w:type="gramStart"/>
      <w:r w:rsidRPr="00E0763E">
        <w:rPr>
          <w:rFonts w:ascii="Arial" w:hAnsi="Arial" w:cs="Arial"/>
          <w:sz w:val="10"/>
          <w:szCs w:val="18"/>
          <w:lang w:val="en-US"/>
        </w:rPr>
        <w:t>SHA}}"</w:t>
      </w:r>
      <w:proofErr w:type="gramEnd"/>
    </w:p>
    <w:p w14:paraId="27E2CC5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echo "$BUILD_TIME" &gt; ci-evidence/build-time.txt</w:t>
      </w:r>
    </w:p>
    <w:p w14:paraId="42C7152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echo "${DRONE_COMMIT_</w:t>
      </w:r>
      <w:proofErr w:type="gramStart"/>
      <w:r w:rsidRPr="00E0763E">
        <w:rPr>
          <w:rFonts w:ascii="Arial" w:hAnsi="Arial" w:cs="Arial"/>
          <w:sz w:val="10"/>
          <w:szCs w:val="18"/>
          <w:lang w:val="en-US"/>
        </w:rPr>
        <w:t>SHA}"</w:t>
      </w:r>
      <w:proofErr w:type="gramEnd"/>
      <w:r w:rsidRPr="00E0763E">
        <w:rPr>
          <w:rFonts w:ascii="Arial" w:hAnsi="Arial" w:cs="Arial"/>
          <w:sz w:val="10"/>
          <w:szCs w:val="18"/>
          <w:lang w:val="en-US"/>
        </w:rPr>
        <w:t xml:space="preserve"> &gt; ci-evidence/commit-sha.txt</w:t>
      </w:r>
    </w:p>
    <w:p w14:paraId="6A826AC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echo "${SHORT_</w:t>
      </w:r>
      <w:proofErr w:type="gramStart"/>
      <w:r w:rsidRPr="00E0763E">
        <w:rPr>
          <w:rFonts w:ascii="Arial" w:hAnsi="Arial" w:cs="Arial"/>
          <w:sz w:val="10"/>
          <w:szCs w:val="18"/>
          <w:lang w:val="en-US"/>
        </w:rPr>
        <w:t>SHA}"</w:t>
      </w:r>
      <w:proofErr w:type="gramEnd"/>
      <w:r w:rsidRPr="00E0763E">
        <w:rPr>
          <w:rFonts w:ascii="Arial" w:hAnsi="Arial" w:cs="Arial"/>
          <w:sz w:val="10"/>
          <w:szCs w:val="18"/>
          <w:lang w:val="en-US"/>
        </w:rPr>
        <w:t xml:space="preserve"> &gt; ci-evidence/commit-short.txt</w:t>
      </w:r>
    </w:p>
    <w:p w14:paraId="2848362E" w14:textId="77777777" w:rsidR="005B4FC1" w:rsidRPr="00E0763E" w:rsidRDefault="006A458C">
      <w:pPr>
        <w:rPr>
          <w:rFonts w:ascii="Arial" w:hAnsi="Arial" w:cs="Arial"/>
          <w:sz w:val="18"/>
          <w:szCs w:val="18"/>
          <w:lang w:val="it-IT"/>
        </w:rPr>
      </w:pPr>
      <w:r w:rsidRPr="00E0763E">
        <w:rPr>
          <w:rFonts w:ascii="Arial" w:hAnsi="Arial" w:cs="Arial"/>
          <w:sz w:val="10"/>
          <w:szCs w:val="18"/>
          <w:lang w:val="en-US"/>
        </w:rPr>
        <w:t xml:space="preserve">      </w:t>
      </w:r>
      <w:r w:rsidRPr="00E0763E">
        <w:rPr>
          <w:rFonts w:ascii="Arial" w:hAnsi="Arial" w:cs="Arial"/>
          <w:sz w:val="10"/>
          <w:szCs w:val="18"/>
          <w:lang w:val="it-IT"/>
        </w:rPr>
        <w:t>- echo "${DRONE_BRANCH}" &gt; ci-evidence/branch.txt</w:t>
      </w:r>
    </w:p>
    <w:p w14:paraId="75535847" w14:textId="77777777" w:rsidR="005B4FC1" w:rsidRPr="00E0763E" w:rsidRDefault="006A458C">
      <w:pPr>
        <w:rPr>
          <w:rFonts w:ascii="Arial" w:hAnsi="Arial" w:cs="Arial"/>
          <w:sz w:val="18"/>
          <w:szCs w:val="18"/>
          <w:lang w:val="en-US"/>
        </w:rPr>
      </w:pPr>
      <w:r w:rsidRPr="00E0763E">
        <w:rPr>
          <w:rFonts w:ascii="Arial" w:hAnsi="Arial" w:cs="Arial"/>
          <w:sz w:val="10"/>
          <w:szCs w:val="18"/>
          <w:lang w:val="it-IT"/>
        </w:rPr>
        <w:t xml:space="preserve">      </w:t>
      </w:r>
      <w:r w:rsidRPr="00E0763E">
        <w:rPr>
          <w:rFonts w:ascii="Arial" w:hAnsi="Arial" w:cs="Arial"/>
          <w:sz w:val="10"/>
          <w:szCs w:val="18"/>
          <w:lang w:val="en-US"/>
        </w:rPr>
        <w:t>- echo "${DRONE_BUILD_</w:t>
      </w:r>
      <w:proofErr w:type="gramStart"/>
      <w:r w:rsidRPr="00E0763E">
        <w:rPr>
          <w:rFonts w:ascii="Arial" w:hAnsi="Arial" w:cs="Arial"/>
          <w:sz w:val="10"/>
          <w:szCs w:val="18"/>
          <w:lang w:val="en-US"/>
        </w:rPr>
        <w:t>NUMBER}"</w:t>
      </w:r>
      <w:proofErr w:type="gramEnd"/>
      <w:r w:rsidRPr="00E0763E">
        <w:rPr>
          <w:rFonts w:ascii="Arial" w:hAnsi="Arial" w:cs="Arial"/>
          <w:sz w:val="10"/>
          <w:szCs w:val="18"/>
          <w:lang w:val="en-US"/>
        </w:rPr>
        <w:t xml:space="preserve"> &gt; ci-evidence/pipeline-id.txt</w:t>
      </w:r>
    </w:p>
    <w:p w14:paraId="196E864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echo "${RELEASE_</w:t>
      </w:r>
      <w:proofErr w:type="gramStart"/>
      <w:r w:rsidRPr="00E0763E">
        <w:rPr>
          <w:rFonts w:ascii="Arial" w:hAnsi="Arial" w:cs="Arial"/>
          <w:sz w:val="10"/>
          <w:szCs w:val="18"/>
          <w:lang w:val="en-US"/>
        </w:rPr>
        <w:t>ID}"</w:t>
      </w:r>
      <w:proofErr w:type="gramEnd"/>
      <w:r w:rsidRPr="00E0763E">
        <w:rPr>
          <w:rFonts w:ascii="Arial" w:hAnsi="Arial" w:cs="Arial"/>
          <w:sz w:val="10"/>
          <w:szCs w:val="18"/>
          <w:lang w:val="en-US"/>
        </w:rPr>
        <w:t xml:space="preserve"> &gt; ci-evidence/release-id.txt</w:t>
      </w:r>
    </w:p>
    <w:p w14:paraId="4021BCE3" w14:textId="77777777" w:rsidR="005B4FC1" w:rsidRPr="00E0763E" w:rsidRDefault="006A458C">
      <w:pPr>
        <w:rPr>
          <w:rFonts w:ascii="Arial" w:hAnsi="Arial" w:cs="Arial"/>
          <w:sz w:val="18"/>
          <w:szCs w:val="18"/>
          <w:lang w:val="it-IT"/>
        </w:rPr>
      </w:pPr>
      <w:r w:rsidRPr="00E0763E">
        <w:rPr>
          <w:rFonts w:ascii="Arial" w:hAnsi="Arial" w:cs="Arial"/>
          <w:sz w:val="10"/>
          <w:szCs w:val="18"/>
          <w:lang w:val="en-US"/>
        </w:rPr>
        <w:t xml:space="preserve">      </w:t>
      </w:r>
      <w:r w:rsidRPr="00E0763E">
        <w:rPr>
          <w:rFonts w:ascii="Arial" w:hAnsi="Arial" w:cs="Arial"/>
          <w:sz w:val="10"/>
          <w:szCs w:val="18"/>
          <w:lang w:val="it-IT"/>
        </w:rPr>
        <w:t>- echo "Teralevel CI" &gt; ci-evidence/ci-tool.txt</w:t>
      </w:r>
    </w:p>
    <w:p w14:paraId="695836AA" w14:textId="77777777" w:rsidR="005B4FC1" w:rsidRPr="00E0763E" w:rsidRDefault="006A458C">
      <w:pPr>
        <w:rPr>
          <w:rFonts w:ascii="Arial" w:hAnsi="Arial" w:cs="Arial"/>
          <w:sz w:val="18"/>
          <w:szCs w:val="18"/>
          <w:lang w:val="en-US"/>
        </w:rPr>
      </w:pPr>
      <w:r w:rsidRPr="00E0763E">
        <w:rPr>
          <w:rFonts w:ascii="Arial" w:hAnsi="Arial" w:cs="Arial"/>
          <w:sz w:val="10"/>
          <w:szCs w:val="18"/>
          <w:lang w:val="it-IT"/>
        </w:rPr>
        <w:t xml:space="preserve">      </w:t>
      </w:r>
      <w:r w:rsidRPr="00E0763E">
        <w:rPr>
          <w:rFonts w:ascii="Arial" w:hAnsi="Arial" w:cs="Arial"/>
          <w:sz w:val="10"/>
          <w:szCs w:val="18"/>
          <w:lang w:val="en-US"/>
        </w:rPr>
        <w:t>- git rev-parse --short HEAD &gt; ci-evidence/git-short-head.txt</w:t>
      </w:r>
    </w:p>
    <w:p w14:paraId="78360EA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git rev-parse HEAD &gt; ci-evidence/git-full-head.txt</w:t>
      </w:r>
    </w:p>
    <w:p w14:paraId="4CDD9A1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git status --short &gt; ci-evidence/git-status.txt || true</w:t>
      </w:r>
    </w:p>
    <w:p w14:paraId="6C6CB0B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20C4CA0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gramStart"/>
      <w:r w:rsidRPr="00E0763E">
        <w:rPr>
          <w:rFonts w:ascii="Arial" w:hAnsi="Arial" w:cs="Arial"/>
          <w:sz w:val="10"/>
          <w:szCs w:val="18"/>
          <w:lang w:val="en-US"/>
        </w:rPr>
        <w:t>find .</w:t>
      </w:r>
      <w:proofErr w:type="gramEnd"/>
      <w:r w:rsidRPr="00E0763E">
        <w:rPr>
          <w:rFonts w:ascii="Arial" w:hAnsi="Arial" w:cs="Arial"/>
          <w:sz w:val="10"/>
          <w:szCs w:val="18"/>
          <w:lang w:val="en-US"/>
        </w:rPr>
        <w:t xml:space="preserve"> \</w:t>
      </w:r>
    </w:p>
    <w:p w14:paraId="38865AB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maxdepth</w:t>
      </w:r>
      <w:proofErr w:type="spellEnd"/>
      <w:r w:rsidRPr="00E0763E">
        <w:rPr>
          <w:rFonts w:ascii="Arial" w:hAnsi="Arial" w:cs="Arial"/>
          <w:sz w:val="10"/>
          <w:szCs w:val="18"/>
          <w:lang w:val="en-US"/>
        </w:rPr>
        <w:t xml:space="preserve"> 4 \</w:t>
      </w:r>
    </w:p>
    <w:p w14:paraId="1552C37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-type f \</w:t>
      </w:r>
    </w:p>
    <w:p w14:paraId="2322AEA3" w14:textId="77777777" w:rsidR="005B4FC1" w:rsidRPr="00E0763E" w:rsidRDefault="4FE8C0B1">
      <w:pPr>
        <w:rPr>
          <w:rFonts w:ascii="Arial" w:hAnsi="Arial" w:cs="Arial"/>
          <w:sz w:val="18"/>
          <w:szCs w:val="18"/>
          <w:lang w:val="en-US"/>
        </w:rPr>
      </w:pPr>
      <w:r w:rsidRPr="00E0763E">
        <w:rPr>
          <w:rFonts w:ascii="Arial" w:hAnsi="Arial" w:cs="Arial"/>
          <w:sz w:val="10"/>
          <w:szCs w:val="10"/>
          <w:lang w:val="en-US"/>
        </w:rPr>
        <w:t xml:space="preserve">          </w:t>
      </w:r>
      <w:proofErr w:type="gramStart"/>
      <w:r w:rsidRPr="00E0763E">
        <w:rPr>
          <w:rFonts w:ascii="Arial" w:hAnsi="Arial" w:cs="Arial"/>
          <w:sz w:val="10"/>
          <w:szCs w:val="10"/>
          <w:lang w:val="en-US"/>
        </w:rPr>
        <w:t>\( -</w:t>
      </w:r>
      <w:proofErr w:type="gramEnd"/>
      <w:r w:rsidRPr="00E0763E">
        <w:rPr>
          <w:rFonts w:ascii="Arial" w:hAnsi="Arial" w:cs="Arial"/>
          <w:sz w:val="10"/>
          <w:szCs w:val="10"/>
          <w:lang w:val="en-US"/>
        </w:rPr>
        <w:t>name '</w:t>
      </w:r>
      <w:proofErr w:type="spellStart"/>
      <w:r w:rsidRPr="00E0763E">
        <w:rPr>
          <w:rFonts w:ascii="Arial" w:hAnsi="Arial" w:cs="Arial"/>
          <w:sz w:val="10"/>
          <w:szCs w:val="10"/>
          <w:lang w:val="en-US"/>
        </w:rPr>
        <w:t>Dockerfile</w:t>
      </w:r>
      <w:proofErr w:type="spellEnd"/>
      <w:r w:rsidRPr="00E0763E">
        <w:rPr>
          <w:rFonts w:ascii="Arial" w:hAnsi="Arial" w:cs="Arial"/>
          <w:sz w:val="10"/>
          <w:szCs w:val="10"/>
          <w:lang w:val="en-US"/>
        </w:rPr>
        <w:t xml:space="preserve">' -o -name </w:t>
      </w:r>
      <w:proofErr w:type="gramStart"/>
      <w:r w:rsidRPr="00E0763E">
        <w:rPr>
          <w:rFonts w:ascii="Arial" w:hAnsi="Arial" w:cs="Arial"/>
          <w:sz w:val="10"/>
          <w:szCs w:val="10"/>
          <w:lang w:val="en-US"/>
        </w:rPr>
        <w:t>'.</w:t>
      </w:r>
      <w:proofErr w:type="spellStart"/>
      <w:r w:rsidRPr="00E0763E">
        <w:rPr>
          <w:rFonts w:ascii="Arial" w:hAnsi="Arial" w:cs="Arial"/>
          <w:sz w:val="10"/>
          <w:szCs w:val="10"/>
          <w:lang w:val="en-US"/>
        </w:rPr>
        <w:t>teralevel-ci.yml</w:t>
      </w:r>
      <w:proofErr w:type="spellEnd"/>
      <w:proofErr w:type="gramEnd"/>
      <w:r w:rsidRPr="00E0763E">
        <w:rPr>
          <w:rFonts w:ascii="Arial" w:hAnsi="Arial" w:cs="Arial"/>
          <w:sz w:val="10"/>
          <w:szCs w:val="10"/>
          <w:lang w:val="en-US"/>
        </w:rPr>
        <w:t>' -o -name '*.</w:t>
      </w:r>
      <w:proofErr w:type="spellStart"/>
      <w:r w:rsidRPr="00E0763E">
        <w:rPr>
          <w:rFonts w:ascii="Arial" w:hAnsi="Arial" w:cs="Arial"/>
          <w:sz w:val="10"/>
          <w:szCs w:val="10"/>
          <w:lang w:val="en-US"/>
        </w:rPr>
        <w:t>sln</w:t>
      </w:r>
      <w:proofErr w:type="spellEnd"/>
      <w:r w:rsidRPr="00E0763E">
        <w:rPr>
          <w:rFonts w:ascii="Arial" w:hAnsi="Arial" w:cs="Arial"/>
          <w:sz w:val="10"/>
          <w:szCs w:val="10"/>
          <w:lang w:val="en-US"/>
        </w:rPr>
        <w:t>' -o -name '*.</w:t>
      </w:r>
      <w:proofErr w:type="spellStart"/>
      <w:r w:rsidRPr="00E0763E">
        <w:rPr>
          <w:rFonts w:ascii="Arial" w:hAnsi="Arial" w:cs="Arial"/>
          <w:sz w:val="10"/>
          <w:szCs w:val="10"/>
          <w:lang w:val="en-US"/>
        </w:rPr>
        <w:t>csproj</w:t>
      </w:r>
      <w:proofErr w:type="spellEnd"/>
      <w:r w:rsidRPr="00E0763E">
        <w:rPr>
          <w:rFonts w:ascii="Arial" w:hAnsi="Arial" w:cs="Arial"/>
          <w:sz w:val="10"/>
          <w:szCs w:val="10"/>
          <w:lang w:val="en-US"/>
        </w:rPr>
        <w:t>' -o -name '</w:t>
      </w:r>
      <w:proofErr w:type="spellStart"/>
      <w:r w:rsidRPr="00E0763E">
        <w:rPr>
          <w:rFonts w:ascii="Arial" w:hAnsi="Arial" w:cs="Arial"/>
          <w:sz w:val="10"/>
          <w:szCs w:val="10"/>
          <w:lang w:val="en-US"/>
        </w:rPr>
        <w:t>nuget.config</w:t>
      </w:r>
      <w:proofErr w:type="spellEnd"/>
      <w:r w:rsidRPr="00E0763E">
        <w:rPr>
          <w:rFonts w:ascii="Arial" w:hAnsi="Arial" w:cs="Arial"/>
          <w:sz w:val="10"/>
          <w:szCs w:val="10"/>
          <w:lang w:val="en-US"/>
        </w:rPr>
        <w:t>' \) \</w:t>
      </w:r>
    </w:p>
    <w:p w14:paraId="0492725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-path '*/bin/*' \</w:t>
      </w:r>
    </w:p>
    <w:p w14:paraId="0139464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-path '*/obj/*' \</w:t>
      </w:r>
    </w:p>
    <w:p w14:paraId="0D48EC8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-exec </w:t>
      </w:r>
      <w:proofErr w:type="gramStart"/>
      <w:r w:rsidRPr="00E0763E">
        <w:rPr>
          <w:rFonts w:ascii="Arial" w:hAnsi="Arial" w:cs="Arial"/>
          <w:sz w:val="10"/>
          <w:szCs w:val="18"/>
          <w:lang w:val="en-US"/>
        </w:rPr>
        <w:t>sha256sum {} \</w:t>
      </w:r>
      <w:proofErr w:type="gramEnd"/>
      <w:r w:rsidRPr="00E0763E">
        <w:rPr>
          <w:rFonts w:ascii="Arial" w:hAnsi="Arial" w:cs="Arial"/>
          <w:sz w:val="10"/>
          <w:szCs w:val="18"/>
          <w:lang w:val="en-US"/>
        </w:rPr>
        <w:t>; &gt; ci-evidence/input-checksums.txt || true</w:t>
      </w:r>
    </w:p>
    <w:p w14:paraId="41A5CFE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1124C6D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jq</w:t>
      </w:r>
      <w:proofErr w:type="spellEnd"/>
      <w:r w:rsidRPr="00E0763E">
        <w:rPr>
          <w:rFonts w:ascii="Arial" w:hAnsi="Arial" w:cs="Arial"/>
          <w:sz w:val="10"/>
          <w:szCs w:val="18"/>
          <w:lang w:val="en-US"/>
        </w:rPr>
        <w:t xml:space="preserve"> -n \</w:t>
      </w:r>
    </w:p>
    <w:p w14:paraId="4AEDDF7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lastRenderedPageBreak/>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release_id</w:t>
      </w:r>
      <w:proofErr w:type="spellEnd"/>
      <w:r w:rsidRPr="00E0763E">
        <w:rPr>
          <w:rFonts w:ascii="Arial" w:hAnsi="Arial" w:cs="Arial"/>
          <w:sz w:val="10"/>
          <w:szCs w:val="18"/>
          <w:lang w:val="en-US"/>
        </w:rPr>
        <w:t xml:space="preserve"> "$RELEASE_ID" \</w:t>
      </w:r>
    </w:p>
    <w:p w14:paraId="22A256C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ur_prd_version</w:t>
      </w:r>
      <w:proofErr w:type="spellEnd"/>
      <w:r w:rsidRPr="00E0763E">
        <w:rPr>
          <w:rFonts w:ascii="Arial" w:hAnsi="Arial" w:cs="Arial"/>
          <w:sz w:val="10"/>
          <w:szCs w:val="18"/>
          <w:lang w:val="en-US"/>
        </w:rPr>
        <w:t xml:space="preserve"> "${UR_PRD_</w:t>
      </w:r>
      <w:proofErr w:type="gramStart"/>
      <w:r w:rsidRPr="00E0763E">
        <w:rPr>
          <w:rFonts w:ascii="Arial" w:hAnsi="Arial" w:cs="Arial"/>
          <w:sz w:val="10"/>
          <w:szCs w:val="18"/>
          <w:lang w:val="en-US"/>
        </w:rPr>
        <w:t>VERSION:-PENDIENTE}"</w:t>
      </w:r>
      <w:proofErr w:type="gramEnd"/>
      <w:r w:rsidRPr="00E0763E">
        <w:rPr>
          <w:rFonts w:ascii="Arial" w:hAnsi="Arial" w:cs="Arial"/>
          <w:sz w:val="10"/>
          <w:szCs w:val="18"/>
          <w:lang w:val="en-US"/>
        </w:rPr>
        <w:t xml:space="preserve"> \</w:t>
      </w:r>
    </w:p>
    <w:p w14:paraId="48E90BB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srs_version</w:t>
      </w:r>
      <w:proofErr w:type="spellEnd"/>
      <w:r w:rsidRPr="00E0763E">
        <w:rPr>
          <w:rFonts w:ascii="Arial" w:hAnsi="Arial" w:cs="Arial"/>
          <w:sz w:val="10"/>
          <w:szCs w:val="18"/>
          <w:lang w:val="en-US"/>
        </w:rPr>
        <w:t xml:space="preserve"> "${SRS_</w:t>
      </w:r>
      <w:proofErr w:type="gramStart"/>
      <w:r w:rsidRPr="00E0763E">
        <w:rPr>
          <w:rFonts w:ascii="Arial" w:hAnsi="Arial" w:cs="Arial"/>
          <w:sz w:val="10"/>
          <w:szCs w:val="18"/>
          <w:lang w:val="en-US"/>
        </w:rPr>
        <w:t>VERSION:-PENDIENTE}"</w:t>
      </w:r>
      <w:proofErr w:type="gramEnd"/>
      <w:r w:rsidRPr="00E0763E">
        <w:rPr>
          <w:rFonts w:ascii="Arial" w:hAnsi="Arial" w:cs="Arial"/>
          <w:sz w:val="10"/>
          <w:szCs w:val="18"/>
          <w:lang w:val="en-US"/>
        </w:rPr>
        <w:t xml:space="preserve"> \</w:t>
      </w:r>
    </w:p>
    <w:p w14:paraId="2F73D82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rmf_version</w:t>
      </w:r>
      <w:proofErr w:type="spellEnd"/>
      <w:r w:rsidRPr="00E0763E">
        <w:rPr>
          <w:rFonts w:ascii="Arial" w:hAnsi="Arial" w:cs="Arial"/>
          <w:sz w:val="10"/>
          <w:szCs w:val="18"/>
          <w:lang w:val="en-US"/>
        </w:rPr>
        <w:t xml:space="preserve"> "${RMF_</w:t>
      </w:r>
      <w:proofErr w:type="gramStart"/>
      <w:r w:rsidRPr="00E0763E">
        <w:rPr>
          <w:rFonts w:ascii="Arial" w:hAnsi="Arial" w:cs="Arial"/>
          <w:sz w:val="10"/>
          <w:szCs w:val="18"/>
          <w:lang w:val="en-US"/>
        </w:rPr>
        <w:t>VERSION:-PENDIENTE}"</w:t>
      </w:r>
      <w:proofErr w:type="gramEnd"/>
      <w:r w:rsidRPr="00E0763E">
        <w:rPr>
          <w:rFonts w:ascii="Arial" w:hAnsi="Arial" w:cs="Arial"/>
          <w:sz w:val="10"/>
          <w:szCs w:val="18"/>
          <w:lang w:val="en-US"/>
        </w:rPr>
        <w:t xml:space="preserve"> \</w:t>
      </w:r>
    </w:p>
    <w:p w14:paraId="0A392EF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trace_version</w:t>
      </w:r>
      <w:proofErr w:type="spellEnd"/>
      <w:r w:rsidRPr="00E0763E">
        <w:rPr>
          <w:rFonts w:ascii="Arial" w:hAnsi="Arial" w:cs="Arial"/>
          <w:sz w:val="10"/>
          <w:szCs w:val="18"/>
          <w:lang w:val="en-US"/>
        </w:rPr>
        <w:t xml:space="preserve"> "${TRACE_MATRIX_</w:t>
      </w:r>
      <w:proofErr w:type="gramStart"/>
      <w:r w:rsidRPr="00E0763E">
        <w:rPr>
          <w:rFonts w:ascii="Arial" w:hAnsi="Arial" w:cs="Arial"/>
          <w:sz w:val="10"/>
          <w:szCs w:val="18"/>
          <w:lang w:val="en-US"/>
        </w:rPr>
        <w:t>VERSION:-PENDIENTE}"</w:t>
      </w:r>
      <w:proofErr w:type="gramEnd"/>
      <w:r w:rsidRPr="00E0763E">
        <w:rPr>
          <w:rFonts w:ascii="Arial" w:hAnsi="Arial" w:cs="Arial"/>
          <w:sz w:val="10"/>
          <w:szCs w:val="18"/>
          <w:lang w:val="en-US"/>
        </w:rPr>
        <w:t xml:space="preserve"> \</w:t>
      </w:r>
    </w:p>
    <w:p w14:paraId="4ECC3DF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sbom_ref</w:t>
      </w:r>
      <w:proofErr w:type="spellEnd"/>
      <w:r w:rsidRPr="00E0763E">
        <w:rPr>
          <w:rFonts w:ascii="Arial" w:hAnsi="Arial" w:cs="Arial"/>
          <w:sz w:val="10"/>
          <w:szCs w:val="18"/>
          <w:lang w:val="en-US"/>
        </w:rPr>
        <w:t xml:space="preserve"> "ci-evidence/</w:t>
      </w:r>
      <w:proofErr w:type="spellStart"/>
      <w:r w:rsidRPr="00E0763E">
        <w:rPr>
          <w:rFonts w:ascii="Arial" w:hAnsi="Arial" w:cs="Arial"/>
          <w:sz w:val="10"/>
          <w:szCs w:val="18"/>
          <w:lang w:val="en-US"/>
        </w:rPr>
        <w:t>sbom-cyclonedx.json</w:t>
      </w:r>
      <w:proofErr w:type="spellEnd"/>
      <w:r w:rsidRPr="00E0763E">
        <w:rPr>
          <w:rFonts w:ascii="Arial" w:hAnsi="Arial" w:cs="Arial"/>
          <w:sz w:val="10"/>
          <w:szCs w:val="18"/>
          <w:lang w:val="en-US"/>
        </w:rPr>
        <w:t>" \</w:t>
      </w:r>
    </w:p>
    <w:p w14:paraId="0C71B3A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0104CFE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release_id</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release_id</w:t>
      </w:r>
      <w:proofErr w:type="spellEnd"/>
      <w:r w:rsidRPr="00E0763E">
        <w:rPr>
          <w:rFonts w:ascii="Arial" w:hAnsi="Arial" w:cs="Arial"/>
          <w:sz w:val="10"/>
          <w:szCs w:val="18"/>
          <w:lang w:val="en-US"/>
        </w:rPr>
        <w:t>,</w:t>
      </w:r>
    </w:p>
    <w:p w14:paraId="30A79A8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ur_prd_version</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ur_prd_version</w:t>
      </w:r>
      <w:proofErr w:type="spellEnd"/>
      <w:r w:rsidRPr="00E0763E">
        <w:rPr>
          <w:rFonts w:ascii="Arial" w:hAnsi="Arial" w:cs="Arial"/>
          <w:sz w:val="10"/>
          <w:szCs w:val="18"/>
          <w:lang w:val="en-US"/>
        </w:rPr>
        <w:t>,</w:t>
      </w:r>
    </w:p>
    <w:p w14:paraId="28E09BF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srs_version</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srs_version</w:t>
      </w:r>
      <w:proofErr w:type="spellEnd"/>
      <w:r w:rsidRPr="00E0763E">
        <w:rPr>
          <w:rFonts w:ascii="Arial" w:hAnsi="Arial" w:cs="Arial"/>
          <w:sz w:val="10"/>
          <w:szCs w:val="18"/>
          <w:lang w:val="en-US"/>
        </w:rPr>
        <w:t>,</w:t>
      </w:r>
    </w:p>
    <w:p w14:paraId="4BCD27E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rmf_version</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rmf_version</w:t>
      </w:r>
      <w:proofErr w:type="spellEnd"/>
      <w:r w:rsidRPr="00E0763E">
        <w:rPr>
          <w:rFonts w:ascii="Arial" w:hAnsi="Arial" w:cs="Arial"/>
          <w:sz w:val="10"/>
          <w:szCs w:val="18"/>
          <w:lang w:val="en-US"/>
        </w:rPr>
        <w:t>,</w:t>
      </w:r>
    </w:p>
    <w:p w14:paraId="18812CE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traceability_matrix_version</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trace_version</w:t>
      </w:r>
      <w:proofErr w:type="spellEnd"/>
      <w:r w:rsidRPr="00E0763E">
        <w:rPr>
          <w:rFonts w:ascii="Arial" w:hAnsi="Arial" w:cs="Arial"/>
          <w:sz w:val="10"/>
          <w:szCs w:val="18"/>
          <w:lang w:val="en-US"/>
        </w:rPr>
        <w:t>,</w:t>
      </w:r>
    </w:p>
    <w:p w14:paraId="2EA3DFC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sbom_reference</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sbom_ref</w:t>
      </w:r>
      <w:proofErr w:type="spellEnd"/>
    </w:p>
    <w:p w14:paraId="5FCC8A9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&gt; ci-evidence/release-baseline-</w:t>
      </w:r>
      <w:proofErr w:type="spellStart"/>
      <w:r w:rsidRPr="00E0763E">
        <w:rPr>
          <w:rFonts w:ascii="Arial" w:hAnsi="Arial" w:cs="Arial"/>
          <w:sz w:val="10"/>
          <w:szCs w:val="18"/>
          <w:lang w:val="en-US"/>
        </w:rPr>
        <w:t>ref.json</w:t>
      </w:r>
      <w:proofErr w:type="spellEnd"/>
    </w:p>
    <w:p w14:paraId="48FA4DE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test_backend</w:t>
      </w:r>
      <w:proofErr w:type="spellEnd"/>
      <w:r w:rsidRPr="00E0763E">
        <w:rPr>
          <w:rFonts w:ascii="Arial" w:hAnsi="Arial" w:cs="Arial"/>
          <w:sz w:val="10"/>
          <w:szCs w:val="18"/>
          <w:lang w:val="en-US"/>
        </w:rPr>
        <w:t>:</w:t>
      </w:r>
    </w:p>
    <w:p w14:paraId="458C545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image: mcr.microsoft.com/dotnet/sdk:8.0</w:t>
      </w:r>
    </w:p>
    <w:p w14:paraId="338B6B6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when:</w:t>
      </w:r>
    </w:p>
    <w:p w14:paraId="06A3852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event:</w:t>
      </w:r>
    </w:p>
    <w:p w14:paraId="4A37773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push</w:t>
      </w:r>
    </w:p>
    <w:p w14:paraId="4CE466B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commit</w:t>
      </w:r>
    </w:p>
    <w:p w14:paraId="71458B7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environment:</w:t>
      </w:r>
    </w:p>
    <w:p w14:paraId="1404404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ADAS_NUGET_URL:</w:t>
      </w:r>
    </w:p>
    <w:p w14:paraId="0222BAF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ADAS_NUGET_URL</w:t>
      </w:r>
    </w:p>
    <w:p w14:paraId="096A462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commands:</w:t>
      </w:r>
    </w:p>
    <w:p w14:paraId="4D13270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set -</w:t>
      </w:r>
      <w:proofErr w:type="spellStart"/>
      <w:r w:rsidRPr="00E0763E">
        <w:rPr>
          <w:rFonts w:ascii="Arial" w:hAnsi="Arial" w:cs="Arial"/>
          <w:sz w:val="10"/>
          <w:szCs w:val="18"/>
          <w:lang w:val="en-US"/>
        </w:rPr>
        <w:t>eu</w:t>
      </w:r>
      <w:proofErr w:type="spellEnd"/>
    </w:p>
    <w:p w14:paraId="72CC4F7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mkdir</w:t>
      </w:r>
      <w:proofErr w:type="spellEnd"/>
      <w:r w:rsidRPr="00E0763E">
        <w:rPr>
          <w:rFonts w:ascii="Arial" w:hAnsi="Arial" w:cs="Arial"/>
          <w:sz w:val="10"/>
          <w:szCs w:val="18"/>
          <w:lang w:val="en-US"/>
        </w:rPr>
        <w:t xml:space="preserve"> -p ci-evidence/test-results/dotnet</w:t>
      </w:r>
    </w:p>
    <w:p w14:paraId="231120F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dotnet --info &gt; ci-evidence/dotnet-info.txt</w:t>
      </w:r>
    </w:p>
    <w:p w14:paraId="632A2EB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(dotnet </w:t>
      </w:r>
      <w:proofErr w:type="spellStart"/>
      <w:r w:rsidRPr="00E0763E">
        <w:rPr>
          <w:rFonts w:ascii="Arial" w:hAnsi="Arial" w:cs="Arial"/>
          <w:sz w:val="10"/>
          <w:szCs w:val="18"/>
          <w:lang w:val="en-US"/>
        </w:rPr>
        <w:t>nuget</w:t>
      </w:r>
      <w:proofErr w:type="spellEnd"/>
      <w:r w:rsidRPr="00E0763E">
        <w:rPr>
          <w:rFonts w:ascii="Arial" w:hAnsi="Arial" w:cs="Arial"/>
          <w:sz w:val="10"/>
          <w:szCs w:val="18"/>
          <w:lang w:val="en-US"/>
        </w:rPr>
        <w:t xml:space="preserve"> add source "${ADAS_NUGET_</w:t>
      </w:r>
      <w:proofErr w:type="gramStart"/>
      <w:r w:rsidRPr="00E0763E">
        <w:rPr>
          <w:rFonts w:ascii="Arial" w:hAnsi="Arial" w:cs="Arial"/>
          <w:sz w:val="10"/>
          <w:szCs w:val="18"/>
          <w:lang w:val="en-US"/>
        </w:rPr>
        <w:t>URL}"</w:t>
      </w:r>
      <w:proofErr w:type="gramEnd"/>
      <w:r w:rsidRPr="00E0763E">
        <w:rPr>
          <w:rFonts w:ascii="Arial" w:hAnsi="Arial" w:cs="Arial"/>
          <w:sz w:val="10"/>
          <w:szCs w:val="18"/>
          <w:lang w:val="en-US"/>
        </w:rPr>
        <w:t xml:space="preserve"> -n "ADAS Nugget Server") 2&gt;/dev/null || true</w:t>
      </w:r>
    </w:p>
    <w:p w14:paraId="645023C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dotnet restore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-core/</w:t>
      </w:r>
      <w:proofErr w:type="spellStart"/>
      <w:r w:rsidRPr="00E0763E">
        <w:rPr>
          <w:rFonts w:ascii="Arial" w:hAnsi="Arial" w:cs="Arial"/>
          <w:sz w:val="10"/>
          <w:szCs w:val="18"/>
          <w:lang w:val="en-US"/>
        </w:rPr>
        <w:t>adas-core.csproj</w:t>
      </w:r>
      <w:proofErr w:type="spellEnd"/>
      <w:r w:rsidRPr="00E0763E">
        <w:rPr>
          <w:rFonts w:ascii="Arial" w:hAnsi="Arial" w:cs="Arial"/>
          <w:sz w:val="10"/>
          <w:szCs w:val="18"/>
          <w:lang w:val="en-US"/>
        </w:rPr>
        <w:t>"</w:t>
      </w:r>
    </w:p>
    <w:p w14:paraId="7178C98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dotnet restore "./</w:t>
      </w:r>
      <w:proofErr w:type="spellStart"/>
      <w:r w:rsidRPr="00E0763E">
        <w:rPr>
          <w:rFonts w:ascii="Arial" w:hAnsi="Arial" w:cs="Arial"/>
          <w:sz w:val="10"/>
          <w:szCs w:val="18"/>
          <w:lang w:val="en-US"/>
        </w:rPr>
        <w:t>adas-core.Test</w:t>
      </w:r>
      <w:proofErr w:type="spellEnd"/>
      <w:r w:rsidRPr="00E0763E">
        <w:rPr>
          <w:rFonts w:ascii="Arial" w:hAnsi="Arial" w:cs="Arial"/>
          <w:sz w:val="10"/>
          <w:szCs w:val="18"/>
          <w:lang w:val="en-US"/>
        </w:rPr>
        <w:t>/</w:t>
      </w:r>
      <w:proofErr w:type="spellStart"/>
      <w:r w:rsidRPr="00E0763E">
        <w:rPr>
          <w:rFonts w:ascii="Arial" w:hAnsi="Arial" w:cs="Arial"/>
          <w:sz w:val="10"/>
          <w:szCs w:val="18"/>
          <w:lang w:val="en-US"/>
        </w:rPr>
        <w:t>adas-core.Test.csproj</w:t>
      </w:r>
      <w:proofErr w:type="spellEnd"/>
      <w:r w:rsidRPr="00E0763E">
        <w:rPr>
          <w:rFonts w:ascii="Arial" w:hAnsi="Arial" w:cs="Arial"/>
          <w:sz w:val="10"/>
          <w:szCs w:val="18"/>
          <w:lang w:val="en-US"/>
        </w:rPr>
        <w:t>"</w:t>
      </w:r>
    </w:p>
    <w:p w14:paraId="41D82A2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set +e</w:t>
      </w:r>
    </w:p>
    <w:p w14:paraId="1CD588B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dotnet build --configuration Debug /</w:t>
      </w:r>
      <w:proofErr w:type="spellStart"/>
      <w:proofErr w:type="gramStart"/>
      <w:r w:rsidRPr="00E0763E">
        <w:rPr>
          <w:rFonts w:ascii="Arial" w:hAnsi="Arial" w:cs="Arial"/>
          <w:sz w:val="10"/>
          <w:szCs w:val="18"/>
          <w:lang w:val="en-US"/>
        </w:rPr>
        <w:t>p:Platform</w:t>
      </w:r>
      <w:proofErr w:type="spellEnd"/>
      <w:proofErr w:type="gramEnd"/>
      <w:r w:rsidRPr="00E0763E">
        <w:rPr>
          <w:rFonts w:ascii="Arial" w:hAnsi="Arial" w:cs="Arial"/>
          <w:sz w:val="10"/>
          <w:szCs w:val="18"/>
          <w:lang w:val="en-US"/>
        </w:rPr>
        <w:t>=x64 /nowarn:1701,</w:t>
      </w:r>
      <w:proofErr w:type="gramStart"/>
      <w:r w:rsidRPr="00E0763E">
        <w:rPr>
          <w:rFonts w:ascii="Arial" w:hAnsi="Arial" w:cs="Arial"/>
          <w:sz w:val="10"/>
          <w:szCs w:val="18"/>
          <w:lang w:val="en-US"/>
        </w:rPr>
        <w:t>1702,IL2121,CS1591,CS1587,CA</w:t>
      </w:r>
      <w:proofErr w:type="gramEnd"/>
      <w:r w:rsidRPr="00E0763E">
        <w:rPr>
          <w:rFonts w:ascii="Arial" w:hAnsi="Arial" w:cs="Arial"/>
          <w:sz w:val="10"/>
          <w:szCs w:val="18"/>
          <w:lang w:val="en-US"/>
        </w:rPr>
        <w:t>1416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-core/</w:t>
      </w:r>
      <w:proofErr w:type="spellStart"/>
      <w:r w:rsidRPr="00E0763E">
        <w:rPr>
          <w:rFonts w:ascii="Arial" w:hAnsi="Arial" w:cs="Arial"/>
          <w:sz w:val="10"/>
          <w:szCs w:val="18"/>
          <w:lang w:val="en-US"/>
        </w:rPr>
        <w:t>adas-core.csproj</w:t>
      </w:r>
      <w:proofErr w:type="spellEnd"/>
      <w:r w:rsidRPr="00E0763E">
        <w:rPr>
          <w:rFonts w:ascii="Arial" w:hAnsi="Arial" w:cs="Arial"/>
          <w:sz w:val="10"/>
          <w:szCs w:val="18"/>
          <w:lang w:val="en-US"/>
        </w:rPr>
        <w:t>"</w:t>
      </w:r>
    </w:p>
    <w:p w14:paraId="46EA7B9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BUILD_EXIT=$?</w:t>
      </w:r>
    </w:p>
    <w:p w14:paraId="2C94490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dotnet test --configuration Debug /</w:t>
      </w:r>
      <w:proofErr w:type="spellStart"/>
      <w:proofErr w:type="gramStart"/>
      <w:r w:rsidRPr="00E0763E">
        <w:rPr>
          <w:rFonts w:ascii="Arial" w:hAnsi="Arial" w:cs="Arial"/>
          <w:sz w:val="10"/>
          <w:szCs w:val="18"/>
          <w:lang w:val="en-US"/>
        </w:rPr>
        <w:t>p:Platform</w:t>
      </w:r>
      <w:proofErr w:type="spellEnd"/>
      <w:proofErr w:type="gramEnd"/>
      <w:r w:rsidRPr="00E0763E">
        <w:rPr>
          <w:rFonts w:ascii="Arial" w:hAnsi="Arial" w:cs="Arial"/>
          <w:sz w:val="10"/>
          <w:szCs w:val="18"/>
          <w:lang w:val="en-US"/>
        </w:rPr>
        <w:t>=x64 /nowarn:1701,</w:t>
      </w:r>
      <w:proofErr w:type="gramStart"/>
      <w:r w:rsidRPr="00E0763E">
        <w:rPr>
          <w:rFonts w:ascii="Arial" w:hAnsi="Arial" w:cs="Arial"/>
          <w:sz w:val="10"/>
          <w:szCs w:val="18"/>
          <w:lang w:val="en-US"/>
        </w:rPr>
        <w:t>1702,IL2121,CS1591,CS1587,CA</w:t>
      </w:r>
      <w:proofErr w:type="gramEnd"/>
      <w:r w:rsidRPr="00E0763E">
        <w:rPr>
          <w:rFonts w:ascii="Arial" w:hAnsi="Arial" w:cs="Arial"/>
          <w:sz w:val="10"/>
          <w:szCs w:val="18"/>
          <w:lang w:val="en-US"/>
        </w:rPr>
        <w:t>1416 "./</w:t>
      </w:r>
      <w:proofErr w:type="spellStart"/>
      <w:r w:rsidRPr="00E0763E">
        <w:rPr>
          <w:rFonts w:ascii="Arial" w:hAnsi="Arial" w:cs="Arial"/>
          <w:sz w:val="10"/>
          <w:szCs w:val="18"/>
          <w:lang w:val="en-US"/>
        </w:rPr>
        <w:t>adas-core.Test</w:t>
      </w:r>
      <w:proofErr w:type="spellEnd"/>
      <w:r w:rsidRPr="00E0763E">
        <w:rPr>
          <w:rFonts w:ascii="Arial" w:hAnsi="Arial" w:cs="Arial"/>
          <w:sz w:val="10"/>
          <w:szCs w:val="18"/>
          <w:lang w:val="en-US"/>
        </w:rPr>
        <w:t>/</w:t>
      </w:r>
      <w:proofErr w:type="spellStart"/>
      <w:r w:rsidRPr="00E0763E">
        <w:rPr>
          <w:rFonts w:ascii="Arial" w:hAnsi="Arial" w:cs="Arial"/>
          <w:sz w:val="10"/>
          <w:szCs w:val="18"/>
          <w:lang w:val="en-US"/>
        </w:rPr>
        <w:t>adas-core.Test.csproj</w:t>
      </w:r>
      <w:proofErr w:type="spellEnd"/>
      <w:r w:rsidRPr="00E0763E">
        <w:rPr>
          <w:rFonts w:ascii="Arial" w:hAnsi="Arial" w:cs="Arial"/>
          <w:sz w:val="10"/>
          <w:szCs w:val="18"/>
          <w:lang w:val="en-US"/>
        </w:rPr>
        <w:t>" --results-directory ci-evidence/test-results/dotnet --logger "</w:t>
      </w:r>
      <w:proofErr w:type="spellStart"/>
      <w:proofErr w:type="gramStart"/>
      <w:r w:rsidRPr="00E0763E">
        <w:rPr>
          <w:rFonts w:ascii="Arial" w:hAnsi="Arial" w:cs="Arial"/>
          <w:sz w:val="10"/>
          <w:szCs w:val="18"/>
          <w:lang w:val="en-US"/>
        </w:rPr>
        <w:t>trx;LogFileName</w:t>
      </w:r>
      <w:proofErr w:type="spellEnd"/>
      <w:proofErr w:type="gramEnd"/>
      <w:r w:rsidRPr="00E0763E">
        <w:rPr>
          <w:rFonts w:ascii="Arial" w:hAnsi="Arial" w:cs="Arial"/>
          <w:sz w:val="10"/>
          <w:szCs w:val="18"/>
          <w:lang w:val="en-US"/>
        </w:rPr>
        <w:t>=</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-core-</w:t>
      </w:r>
      <w:proofErr w:type="spellStart"/>
      <w:r w:rsidRPr="00E0763E">
        <w:rPr>
          <w:rFonts w:ascii="Arial" w:hAnsi="Arial" w:cs="Arial"/>
          <w:sz w:val="10"/>
          <w:szCs w:val="18"/>
          <w:lang w:val="en-US"/>
        </w:rPr>
        <w:t>tests.trx</w:t>
      </w:r>
      <w:proofErr w:type="spellEnd"/>
      <w:r w:rsidRPr="00E0763E">
        <w:rPr>
          <w:rFonts w:ascii="Arial" w:hAnsi="Arial" w:cs="Arial"/>
          <w:sz w:val="10"/>
          <w:szCs w:val="18"/>
          <w:lang w:val="en-US"/>
        </w:rPr>
        <w:t>"</w:t>
      </w:r>
    </w:p>
    <w:p w14:paraId="4FC1ED4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TEST_EXIT=$?</w:t>
      </w:r>
    </w:p>
    <w:p w14:paraId="5DB899E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set -e</w:t>
      </w:r>
    </w:p>
    <w:p w14:paraId="0DF610D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33F09F4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cat &gt; ci-evidence/test-results/dotnet-</w:t>
      </w:r>
      <w:proofErr w:type="spellStart"/>
      <w:r w:rsidRPr="00E0763E">
        <w:rPr>
          <w:rFonts w:ascii="Arial" w:hAnsi="Arial" w:cs="Arial"/>
          <w:sz w:val="10"/>
          <w:szCs w:val="18"/>
          <w:lang w:val="en-US"/>
        </w:rPr>
        <w:t>summary.json</w:t>
      </w:r>
      <w:proofErr w:type="spellEnd"/>
      <w:r w:rsidRPr="00E0763E">
        <w:rPr>
          <w:rFonts w:ascii="Arial" w:hAnsi="Arial" w:cs="Arial"/>
          <w:sz w:val="10"/>
          <w:szCs w:val="18"/>
          <w:lang w:val="en-US"/>
        </w:rPr>
        <w:t xml:space="preserve"> &lt;&lt;EOF</w:t>
      </w:r>
    </w:p>
    <w:p w14:paraId="311A85B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61877B3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"status": "executed",</w:t>
      </w:r>
    </w:p>
    <w:p w14:paraId="258DE0D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proofErr w:type="gramStart"/>
      <w:r w:rsidRPr="00E0763E">
        <w:rPr>
          <w:rFonts w:ascii="Arial" w:hAnsi="Arial" w:cs="Arial"/>
          <w:sz w:val="10"/>
          <w:szCs w:val="18"/>
          <w:lang w:val="en-US"/>
        </w:rPr>
        <w:t>build</w:t>
      </w:r>
      <w:proofErr w:type="gramEnd"/>
      <w:r w:rsidRPr="00E0763E">
        <w:rPr>
          <w:rFonts w:ascii="Arial" w:hAnsi="Arial" w:cs="Arial"/>
          <w:sz w:val="10"/>
          <w:szCs w:val="18"/>
          <w:lang w:val="en-US"/>
        </w:rPr>
        <w:t>_exit_code</w:t>
      </w:r>
      <w:proofErr w:type="spellEnd"/>
      <w:r w:rsidRPr="00E0763E">
        <w:rPr>
          <w:rFonts w:ascii="Arial" w:hAnsi="Arial" w:cs="Arial"/>
          <w:sz w:val="10"/>
          <w:szCs w:val="18"/>
          <w:lang w:val="en-US"/>
        </w:rPr>
        <w:t>": ${BUILD_</w:t>
      </w:r>
      <w:proofErr w:type="gramStart"/>
      <w:r w:rsidRPr="00E0763E">
        <w:rPr>
          <w:rFonts w:ascii="Arial" w:hAnsi="Arial" w:cs="Arial"/>
          <w:sz w:val="10"/>
          <w:szCs w:val="18"/>
          <w:lang w:val="en-US"/>
        </w:rPr>
        <w:t>EXIT},</w:t>
      </w:r>
      <w:proofErr w:type="gramEnd"/>
    </w:p>
    <w:p w14:paraId="4EF864D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proofErr w:type="gramStart"/>
      <w:r w:rsidRPr="00E0763E">
        <w:rPr>
          <w:rFonts w:ascii="Arial" w:hAnsi="Arial" w:cs="Arial"/>
          <w:sz w:val="10"/>
          <w:szCs w:val="18"/>
          <w:lang w:val="en-US"/>
        </w:rPr>
        <w:t>test</w:t>
      </w:r>
      <w:proofErr w:type="gramEnd"/>
      <w:r w:rsidRPr="00E0763E">
        <w:rPr>
          <w:rFonts w:ascii="Arial" w:hAnsi="Arial" w:cs="Arial"/>
          <w:sz w:val="10"/>
          <w:szCs w:val="18"/>
          <w:lang w:val="en-US"/>
        </w:rPr>
        <w:t>_exit_code</w:t>
      </w:r>
      <w:proofErr w:type="spellEnd"/>
      <w:r w:rsidRPr="00E0763E">
        <w:rPr>
          <w:rFonts w:ascii="Arial" w:hAnsi="Arial" w:cs="Arial"/>
          <w:sz w:val="10"/>
          <w:szCs w:val="18"/>
          <w:lang w:val="en-US"/>
        </w:rPr>
        <w:t>": ${TEST_</w:t>
      </w:r>
      <w:proofErr w:type="gramStart"/>
      <w:r w:rsidRPr="00E0763E">
        <w:rPr>
          <w:rFonts w:ascii="Arial" w:hAnsi="Arial" w:cs="Arial"/>
          <w:sz w:val="10"/>
          <w:szCs w:val="18"/>
          <w:lang w:val="en-US"/>
        </w:rPr>
        <w:t>EXIT},</w:t>
      </w:r>
      <w:proofErr w:type="gramEnd"/>
    </w:p>
    <w:p w14:paraId="2A423F5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proofErr w:type="gramStart"/>
      <w:r w:rsidRPr="00E0763E">
        <w:rPr>
          <w:rFonts w:ascii="Arial" w:hAnsi="Arial" w:cs="Arial"/>
          <w:sz w:val="10"/>
          <w:szCs w:val="18"/>
          <w:lang w:val="en-US"/>
        </w:rPr>
        <w:t>build</w:t>
      </w:r>
      <w:proofErr w:type="gramEnd"/>
      <w:r w:rsidRPr="00E0763E">
        <w:rPr>
          <w:rFonts w:ascii="Arial" w:hAnsi="Arial" w:cs="Arial"/>
          <w:sz w:val="10"/>
          <w:szCs w:val="18"/>
          <w:lang w:val="en-US"/>
        </w:rPr>
        <w:t>_target</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-core/</w:t>
      </w:r>
      <w:proofErr w:type="spellStart"/>
      <w:r w:rsidRPr="00E0763E">
        <w:rPr>
          <w:rFonts w:ascii="Arial" w:hAnsi="Arial" w:cs="Arial"/>
          <w:sz w:val="10"/>
          <w:szCs w:val="18"/>
          <w:lang w:val="en-US"/>
        </w:rPr>
        <w:t>adas-core.csproj</w:t>
      </w:r>
      <w:proofErr w:type="spellEnd"/>
      <w:r w:rsidRPr="00E0763E">
        <w:rPr>
          <w:rFonts w:ascii="Arial" w:hAnsi="Arial" w:cs="Arial"/>
          <w:sz w:val="10"/>
          <w:szCs w:val="18"/>
          <w:lang w:val="en-US"/>
        </w:rPr>
        <w:t>",</w:t>
      </w:r>
    </w:p>
    <w:p w14:paraId="4A83AF6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proofErr w:type="gramStart"/>
      <w:r w:rsidRPr="00E0763E">
        <w:rPr>
          <w:rFonts w:ascii="Arial" w:hAnsi="Arial" w:cs="Arial"/>
          <w:sz w:val="10"/>
          <w:szCs w:val="18"/>
          <w:lang w:val="en-US"/>
        </w:rPr>
        <w:t>test</w:t>
      </w:r>
      <w:proofErr w:type="gramEnd"/>
      <w:r w:rsidRPr="00E0763E">
        <w:rPr>
          <w:rFonts w:ascii="Arial" w:hAnsi="Arial" w:cs="Arial"/>
          <w:sz w:val="10"/>
          <w:szCs w:val="18"/>
          <w:lang w:val="en-US"/>
        </w:rPr>
        <w:t>_target</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adas-core.Test</w:t>
      </w:r>
      <w:proofErr w:type="spellEnd"/>
      <w:r w:rsidRPr="00E0763E">
        <w:rPr>
          <w:rFonts w:ascii="Arial" w:hAnsi="Arial" w:cs="Arial"/>
          <w:sz w:val="10"/>
          <w:szCs w:val="18"/>
          <w:lang w:val="en-US"/>
        </w:rPr>
        <w:t>/</w:t>
      </w:r>
      <w:proofErr w:type="spellStart"/>
      <w:r w:rsidRPr="00E0763E">
        <w:rPr>
          <w:rFonts w:ascii="Arial" w:hAnsi="Arial" w:cs="Arial"/>
          <w:sz w:val="10"/>
          <w:szCs w:val="18"/>
          <w:lang w:val="en-US"/>
        </w:rPr>
        <w:t>adas-core.Test.csproj</w:t>
      </w:r>
      <w:proofErr w:type="spellEnd"/>
      <w:r w:rsidRPr="00E0763E">
        <w:rPr>
          <w:rFonts w:ascii="Arial" w:hAnsi="Arial" w:cs="Arial"/>
          <w:sz w:val="10"/>
          <w:szCs w:val="18"/>
          <w:lang w:val="en-US"/>
        </w:rPr>
        <w:t>"</w:t>
      </w:r>
    </w:p>
    <w:p w14:paraId="38ED36B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7F58258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EOF</w:t>
      </w:r>
    </w:p>
    <w:p w14:paraId="73A578B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test "$BUILD_EXIT" -eq 0</w:t>
      </w:r>
    </w:p>
    <w:p w14:paraId="2E153DA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lastRenderedPageBreak/>
        <w:t xml:space="preserve">      - test "$TEST_EXIT" -eq 0</w:t>
      </w:r>
    </w:p>
    <w:p w14:paraId="5368AA0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build_and_push</w:t>
      </w:r>
      <w:proofErr w:type="spellEnd"/>
      <w:r w:rsidRPr="00E0763E">
        <w:rPr>
          <w:rFonts w:ascii="Arial" w:hAnsi="Arial" w:cs="Arial"/>
          <w:sz w:val="10"/>
          <w:szCs w:val="18"/>
          <w:lang w:val="en-US"/>
        </w:rPr>
        <w:t>:</w:t>
      </w:r>
    </w:p>
    <w:p w14:paraId="71508F2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Requiere</w:t>
      </w:r>
      <w:proofErr w:type="spellEnd"/>
      <w:r w:rsidRPr="00E0763E">
        <w:rPr>
          <w:rFonts w:ascii="Arial" w:hAnsi="Arial" w:cs="Arial"/>
          <w:sz w:val="10"/>
          <w:szCs w:val="18"/>
          <w:lang w:val="en-US"/>
        </w:rPr>
        <w:t xml:space="preserve"> /var/run/</w:t>
      </w:r>
      <w:proofErr w:type="spellStart"/>
      <w:r w:rsidRPr="00E0763E">
        <w:rPr>
          <w:rFonts w:ascii="Arial" w:hAnsi="Arial" w:cs="Arial"/>
          <w:sz w:val="10"/>
          <w:szCs w:val="18"/>
          <w:lang w:val="en-US"/>
        </w:rPr>
        <w:t>docker.sock</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montado</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en</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el</w:t>
      </w:r>
      <w:proofErr w:type="spellEnd"/>
      <w:r w:rsidRPr="00E0763E">
        <w:rPr>
          <w:rFonts w:ascii="Arial" w:hAnsi="Arial" w:cs="Arial"/>
          <w:sz w:val="10"/>
          <w:szCs w:val="18"/>
          <w:lang w:val="en-US"/>
        </w:rPr>
        <w:t xml:space="preserve"> runner CI     image: docker:27-cli</w:t>
      </w:r>
    </w:p>
    <w:p w14:paraId="3A90FAF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when:</w:t>
      </w:r>
    </w:p>
    <w:p w14:paraId="66F81B3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event:</w:t>
      </w:r>
    </w:p>
    <w:p w14:paraId="5738C5C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push</w:t>
      </w:r>
    </w:p>
    <w:p w14:paraId="380830F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commit</w:t>
      </w:r>
    </w:p>
    <w:p w14:paraId="2D4C67F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branch:</w:t>
      </w:r>
    </w:p>
    <w:p w14:paraId="673DA44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main</w:t>
      </w:r>
    </w:p>
    <w:p w14:paraId="42D43C6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environment:</w:t>
      </w:r>
    </w:p>
    <w:p w14:paraId="631E9BA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CI_REGISTRY_USER:</w:t>
      </w:r>
    </w:p>
    <w:p w14:paraId="28472EA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CI_REGISTRY_USER</w:t>
      </w:r>
    </w:p>
    <w:p w14:paraId="4DD5078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CI_REGISTRY_PASSWORD:</w:t>
      </w:r>
    </w:p>
    <w:p w14:paraId="008F41A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CI_REGISTRY_PASSWORD</w:t>
      </w:r>
    </w:p>
    <w:p w14:paraId="12D67B9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CI_REGISTRY:</w:t>
      </w:r>
    </w:p>
    <w:p w14:paraId="494EF94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CI_REGISTRY</w:t>
      </w:r>
    </w:p>
    <w:p w14:paraId="7C8A560D" w14:textId="6DB02C5E"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commands:</w:t>
      </w:r>
    </w:p>
    <w:p w14:paraId="6214228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set -</w:t>
      </w:r>
      <w:proofErr w:type="spellStart"/>
      <w:r w:rsidRPr="00E0763E">
        <w:rPr>
          <w:rFonts w:ascii="Arial" w:hAnsi="Arial" w:cs="Arial"/>
          <w:sz w:val="10"/>
          <w:szCs w:val="18"/>
          <w:lang w:val="en-US"/>
        </w:rPr>
        <w:t>eu</w:t>
      </w:r>
      <w:proofErr w:type="spellEnd"/>
    </w:p>
    <w:p w14:paraId="397DDEA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mkdir</w:t>
      </w:r>
      <w:proofErr w:type="spellEnd"/>
      <w:r w:rsidRPr="00E0763E">
        <w:rPr>
          <w:rFonts w:ascii="Arial" w:hAnsi="Arial" w:cs="Arial"/>
          <w:sz w:val="10"/>
          <w:szCs w:val="18"/>
          <w:lang w:val="en-US"/>
        </w:rPr>
        <w:t xml:space="preserve"> -p ci-evidence</w:t>
      </w:r>
    </w:p>
    <w:p w14:paraId="2CD464D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6B2C9B3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docker login "${CI_</w:t>
      </w:r>
      <w:proofErr w:type="gramStart"/>
      <w:r w:rsidRPr="00E0763E">
        <w:rPr>
          <w:rFonts w:ascii="Arial" w:hAnsi="Arial" w:cs="Arial"/>
          <w:sz w:val="10"/>
          <w:szCs w:val="18"/>
          <w:lang w:val="en-US"/>
        </w:rPr>
        <w:t>REGISTRY}"</w:t>
      </w:r>
      <w:proofErr w:type="gramEnd"/>
      <w:r w:rsidRPr="00E0763E">
        <w:rPr>
          <w:rFonts w:ascii="Arial" w:hAnsi="Arial" w:cs="Arial"/>
          <w:sz w:val="10"/>
          <w:szCs w:val="18"/>
          <w:lang w:val="en-US"/>
        </w:rPr>
        <w:t xml:space="preserve"> -u "${CI_REGISTRY_</w:t>
      </w:r>
      <w:proofErr w:type="gramStart"/>
      <w:r w:rsidRPr="00E0763E">
        <w:rPr>
          <w:rFonts w:ascii="Arial" w:hAnsi="Arial" w:cs="Arial"/>
          <w:sz w:val="10"/>
          <w:szCs w:val="18"/>
          <w:lang w:val="en-US"/>
        </w:rPr>
        <w:t>USER}"</w:t>
      </w:r>
      <w:proofErr w:type="gramEnd"/>
      <w:r w:rsidRPr="00E0763E">
        <w:rPr>
          <w:rFonts w:ascii="Arial" w:hAnsi="Arial" w:cs="Arial"/>
          <w:sz w:val="10"/>
          <w:szCs w:val="18"/>
          <w:lang w:val="en-US"/>
        </w:rPr>
        <w:t xml:space="preserve"> -p "${CI_REGISTRY_</w:t>
      </w:r>
      <w:proofErr w:type="gramStart"/>
      <w:r w:rsidRPr="00E0763E">
        <w:rPr>
          <w:rFonts w:ascii="Arial" w:hAnsi="Arial" w:cs="Arial"/>
          <w:sz w:val="10"/>
          <w:szCs w:val="18"/>
          <w:lang w:val="en-US"/>
        </w:rPr>
        <w:t>PASSWORD}"</w:t>
      </w:r>
      <w:proofErr w:type="gramEnd"/>
    </w:p>
    <w:p w14:paraId="294A648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25FFF5C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auths</w:t>
      </w:r>
      <w:proofErr w:type="spellEnd"/>
      <w:r w:rsidRPr="00E0763E">
        <w:rPr>
          <w:rFonts w:ascii="Arial" w:hAnsi="Arial" w:cs="Arial"/>
          <w:sz w:val="10"/>
          <w:szCs w:val="18"/>
          <w:lang w:val="en-US"/>
        </w:rPr>
        <w:t>": {</w:t>
      </w:r>
    </w:p>
    <w:p w14:paraId="678384A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"${CI_</w:t>
      </w:r>
      <w:proofErr w:type="gramStart"/>
      <w:r w:rsidRPr="00E0763E">
        <w:rPr>
          <w:rFonts w:ascii="Arial" w:hAnsi="Arial" w:cs="Arial"/>
          <w:sz w:val="10"/>
          <w:szCs w:val="18"/>
          <w:lang w:val="en-US"/>
        </w:rPr>
        <w:t>REGISTRY}"</w:t>
      </w:r>
      <w:proofErr w:type="gramEnd"/>
      <w:r w:rsidRPr="00E0763E">
        <w:rPr>
          <w:rFonts w:ascii="Arial" w:hAnsi="Arial" w:cs="Arial"/>
          <w:sz w:val="10"/>
          <w:szCs w:val="18"/>
          <w:lang w:val="en-US"/>
        </w:rPr>
        <w:t>: {</w:t>
      </w:r>
    </w:p>
    <w:p w14:paraId="3B8462C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"username": "${CI_REGISTRY_</w:t>
      </w:r>
      <w:proofErr w:type="gramStart"/>
      <w:r w:rsidRPr="00E0763E">
        <w:rPr>
          <w:rFonts w:ascii="Arial" w:hAnsi="Arial" w:cs="Arial"/>
          <w:sz w:val="10"/>
          <w:szCs w:val="18"/>
          <w:lang w:val="en-US"/>
        </w:rPr>
        <w:t>USER}"</w:t>
      </w:r>
      <w:proofErr w:type="gramEnd"/>
      <w:r w:rsidRPr="00E0763E">
        <w:rPr>
          <w:rFonts w:ascii="Arial" w:hAnsi="Arial" w:cs="Arial"/>
          <w:sz w:val="10"/>
          <w:szCs w:val="18"/>
          <w:lang w:val="en-US"/>
        </w:rPr>
        <w:t>,</w:t>
      </w:r>
    </w:p>
    <w:p w14:paraId="60CDD53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"password": "${CI_REGISTRY_</w:t>
      </w:r>
      <w:proofErr w:type="gramStart"/>
      <w:r w:rsidRPr="00E0763E">
        <w:rPr>
          <w:rFonts w:ascii="Arial" w:hAnsi="Arial" w:cs="Arial"/>
          <w:sz w:val="10"/>
          <w:szCs w:val="18"/>
          <w:lang w:val="en-US"/>
        </w:rPr>
        <w:t>PASSWORD}"</w:t>
      </w:r>
      <w:proofErr w:type="gramEnd"/>
    </w:p>
    <w:p w14:paraId="53797AE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766D5E5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5CC908B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275F6D7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EOF</w:t>
      </w:r>
    </w:p>
    <w:p w14:paraId="12F6DE5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SHORT_SHA="$(cat ci-evidence/commit-short.txt)"</w:t>
      </w:r>
    </w:p>
    <w:p w14:paraId="23BCC2B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PIPELINE_ID="$(cat ci-evidence/pipeline-id.txt)"</w:t>
      </w:r>
    </w:p>
    <w:p w14:paraId="1B85C94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IMAGE_REPO="${CI_</w:t>
      </w:r>
      <w:proofErr w:type="gramStart"/>
      <w:r w:rsidRPr="00E0763E">
        <w:rPr>
          <w:rFonts w:ascii="Arial" w:hAnsi="Arial" w:cs="Arial"/>
          <w:sz w:val="10"/>
          <w:szCs w:val="18"/>
          <w:lang w:val="en-US"/>
        </w:rPr>
        <w:t>REGISTRY}/</w:t>
      </w:r>
      <w:proofErr w:type="spellStart"/>
      <w:proofErr w:type="gramEnd"/>
      <w:r w:rsidRPr="00E0763E">
        <w:rPr>
          <w:rFonts w:ascii="Arial" w:hAnsi="Arial" w:cs="Arial"/>
          <w:sz w:val="10"/>
          <w:szCs w:val="18"/>
          <w:lang w:val="en-US"/>
        </w:rPr>
        <w:t>adas</w:t>
      </w:r>
      <w:proofErr w:type="spellEnd"/>
      <w:r w:rsidRPr="00E0763E">
        <w:rPr>
          <w:rFonts w:ascii="Arial" w:hAnsi="Arial" w:cs="Arial"/>
          <w:sz w:val="10"/>
          <w:szCs w:val="18"/>
          <w:lang w:val="en-US"/>
        </w:rPr>
        <w:t>/</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-core/</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-core"</w:t>
      </w:r>
    </w:p>
    <w:p w14:paraId="7687A5D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IMAGE_TAG_IMMUTABLE="${ENV_</w:t>
      </w:r>
      <w:proofErr w:type="gramStart"/>
      <w:r w:rsidRPr="00E0763E">
        <w:rPr>
          <w:rFonts w:ascii="Arial" w:hAnsi="Arial" w:cs="Arial"/>
          <w:sz w:val="10"/>
          <w:szCs w:val="18"/>
          <w:lang w:val="en-US"/>
        </w:rPr>
        <w:t>NAME}-</w:t>
      </w:r>
      <w:proofErr w:type="gramEnd"/>
      <w:r w:rsidRPr="00E0763E">
        <w:rPr>
          <w:rFonts w:ascii="Arial" w:hAnsi="Arial" w:cs="Arial"/>
          <w:sz w:val="10"/>
          <w:szCs w:val="18"/>
          <w:lang w:val="en-US"/>
        </w:rPr>
        <w:t>${PIPELINE_</w:t>
      </w:r>
      <w:proofErr w:type="gramStart"/>
      <w:r w:rsidRPr="00E0763E">
        <w:rPr>
          <w:rFonts w:ascii="Arial" w:hAnsi="Arial" w:cs="Arial"/>
          <w:sz w:val="10"/>
          <w:szCs w:val="18"/>
          <w:lang w:val="en-US"/>
        </w:rPr>
        <w:t>ID}-</w:t>
      </w:r>
      <w:proofErr w:type="gramEnd"/>
      <w:r w:rsidRPr="00E0763E">
        <w:rPr>
          <w:rFonts w:ascii="Arial" w:hAnsi="Arial" w:cs="Arial"/>
          <w:sz w:val="10"/>
          <w:szCs w:val="18"/>
          <w:lang w:val="en-US"/>
        </w:rPr>
        <w:t>${SHORT_</w:t>
      </w:r>
      <w:proofErr w:type="gramStart"/>
      <w:r w:rsidRPr="00E0763E">
        <w:rPr>
          <w:rFonts w:ascii="Arial" w:hAnsi="Arial" w:cs="Arial"/>
          <w:sz w:val="10"/>
          <w:szCs w:val="18"/>
          <w:lang w:val="en-US"/>
        </w:rPr>
        <w:t>SHA}"</w:t>
      </w:r>
      <w:proofErr w:type="gramEnd"/>
    </w:p>
    <w:p w14:paraId="4CF255B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IMAGE_REF_IMMUTABLE="${IMAGE_REPO</w:t>
      </w:r>
      <w:proofErr w:type="gramStart"/>
      <w:r w:rsidRPr="00E0763E">
        <w:rPr>
          <w:rFonts w:ascii="Arial" w:hAnsi="Arial" w:cs="Arial"/>
          <w:sz w:val="10"/>
          <w:szCs w:val="18"/>
          <w:lang w:val="en-US"/>
        </w:rPr>
        <w:t>}:$</w:t>
      </w:r>
      <w:proofErr w:type="gramEnd"/>
      <w:r w:rsidRPr="00E0763E">
        <w:rPr>
          <w:rFonts w:ascii="Arial" w:hAnsi="Arial" w:cs="Arial"/>
          <w:sz w:val="10"/>
          <w:szCs w:val="18"/>
          <w:lang w:val="en-US"/>
        </w:rPr>
        <w:t>{IMAGE_TAG_</w:t>
      </w:r>
      <w:proofErr w:type="gramStart"/>
      <w:r w:rsidRPr="00E0763E">
        <w:rPr>
          <w:rFonts w:ascii="Arial" w:hAnsi="Arial" w:cs="Arial"/>
          <w:sz w:val="10"/>
          <w:szCs w:val="18"/>
          <w:lang w:val="en-US"/>
        </w:rPr>
        <w:t>IMMUTABLE}"</w:t>
      </w:r>
      <w:proofErr w:type="gramEnd"/>
    </w:p>
    <w:p w14:paraId="07D020A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IMAGE_REF_MUTABLE="${IMAGE_REPO</w:t>
      </w:r>
      <w:proofErr w:type="gramStart"/>
      <w:r w:rsidRPr="00E0763E">
        <w:rPr>
          <w:rFonts w:ascii="Arial" w:hAnsi="Arial" w:cs="Arial"/>
          <w:sz w:val="10"/>
          <w:szCs w:val="18"/>
          <w:lang w:val="en-US"/>
        </w:rPr>
        <w:t>}:$</w:t>
      </w:r>
      <w:proofErr w:type="gramEnd"/>
      <w:r w:rsidRPr="00E0763E">
        <w:rPr>
          <w:rFonts w:ascii="Arial" w:hAnsi="Arial" w:cs="Arial"/>
          <w:sz w:val="10"/>
          <w:szCs w:val="18"/>
          <w:lang w:val="en-US"/>
        </w:rPr>
        <w:t>{ENV_</w:t>
      </w:r>
      <w:proofErr w:type="gramStart"/>
      <w:r w:rsidRPr="00E0763E">
        <w:rPr>
          <w:rFonts w:ascii="Arial" w:hAnsi="Arial" w:cs="Arial"/>
          <w:sz w:val="10"/>
          <w:szCs w:val="18"/>
          <w:lang w:val="en-US"/>
        </w:rPr>
        <w:t>NAME}-</w:t>
      </w:r>
      <w:proofErr w:type="gramEnd"/>
      <w:r w:rsidRPr="00E0763E">
        <w:rPr>
          <w:rFonts w:ascii="Arial" w:hAnsi="Arial" w:cs="Arial"/>
          <w:sz w:val="10"/>
          <w:szCs w:val="18"/>
          <w:lang w:val="en-US"/>
        </w:rPr>
        <w:t>latest"</w:t>
      </w:r>
    </w:p>
    <w:p w14:paraId="5682981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echo "$IMAGE_REF_IMMUTABLE" &gt; ci-evidence/image-ref-immutable.txt</w:t>
      </w:r>
    </w:p>
    <w:p w14:paraId="6B108A6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echo "$IMAGE_REF_MUTABLE" &gt; ci-evidence/image-ref-mutable.txt</w:t>
      </w:r>
    </w:p>
    <w:p w14:paraId="7499B30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docker version &gt; ci-evidence/docker-version.txt</w:t>
      </w:r>
    </w:p>
    <w:p w14:paraId="477532A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76255CA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docker build \</w:t>
      </w:r>
    </w:p>
    <w:p w14:paraId="125F612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gramStart"/>
      <w:r w:rsidRPr="00E0763E">
        <w:rPr>
          <w:rFonts w:ascii="Arial" w:hAnsi="Arial" w:cs="Arial"/>
          <w:sz w:val="10"/>
          <w:szCs w:val="18"/>
          <w:lang w:val="en-US"/>
        </w:rPr>
        <w:t>context .</w:t>
      </w:r>
      <w:proofErr w:type="gramEnd"/>
      <w:r w:rsidRPr="00E0763E">
        <w:rPr>
          <w:rFonts w:ascii="Arial" w:hAnsi="Arial" w:cs="Arial"/>
          <w:sz w:val="10"/>
          <w:szCs w:val="18"/>
          <w:lang w:val="en-US"/>
        </w:rPr>
        <w:t xml:space="preserve"> \</w:t>
      </w:r>
    </w:p>
    <w:p w14:paraId="701F1F4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dockerfile</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Dockerfile</w:t>
      </w:r>
      <w:proofErr w:type="spellEnd"/>
      <w:r w:rsidRPr="00E0763E">
        <w:rPr>
          <w:rFonts w:ascii="Arial" w:hAnsi="Arial" w:cs="Arial"/>
          <w:sz w:val="10"/>
          <w:szCs w:val="18"/>
          <w:lang w:val="en-US"/>
        </w:rPr>
        <w:t xml:space="preserve"> \</w:t>
      </w:r>
    </w:p>
    <w:p w14:paraId="74FF1E1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--destination "${IMAGE_REF_</w:t>
      </w:r>
      <w:proofErr w:type="gramStart"/>
      <w:r w:rsidRPr="00E0763E">
        <w:rPr>
          <w:rFonts w:ascii="Arial" w:hAnsi="Arial" w:cs="Arial"/>
          <w:sz w:val="10"/>
          <w:szCs w:val="18"/>
          <w:lang w:val="en-US"/>
        </w:rPr>
        <w:t>IMMUTABLE}"</w:t>
      </w:r>
      <w:proofErr w:type="gramEnd"/>
      <w:r w:rsidRPr="00E0763E">
        <w:rPr>
          <w:rFonts w:ascii="Arial" w:hAnsi="Arial" w:cs="Arial"/>
          <w:sz w:val="10"/>
          <w:szCs w:val="18"/>
          <w:lang w:val="en-US"/>
        </w:rPr>
        <w:t xml:space="preserve"> \</w:t>
      </w:r>
    </w:p>
    <w:p w14:paraId="7A33112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--destination "${IMAGE_REF_</w:t>
      </w:r>
      <w:proofErr w:type="gramStart"/>
      <w:r w:rsidRPr="00E0763E">
        <w:rPr>
          <w:rFonts w:ascii="Arial" w:hAnsi="Arial" w:cs="Arial"/>
          <w:sz w:val="10"/>
          <w:szCs w:val="18"/>
          <w:lang w:val="en-US"/>
        </w:rPr>
        <w:t>MUTABLE}"</w:t>
      </w:r>
      <w:proofErr w:type="gramEnd"/>
      <w:r w:rsidRPr="00E0763E">
        <w:rPr>
          <w:rFonts w:ascii="Arial" w:hAnsi="Arial" w:cs="Arial"/>
          <w:sz w:val="10"/>
          <w:szCs w:val="18"/>
          <w:lang w:val="en-US"/>
        </w:rPr>
        <w:t xml:space="preserve"> \</w:t>
      </w:r>
    </w:p>
    <w:p w14:paraId="1426F90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--digest-file ci-evidence/image-digest.txt \</w:t>
      </w:r>
    </w:p>
    <w:p w14:paraId="362CBAB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--reproducible \</w:t>
      </w:r>
    </w:p>
    <w:p w14:paraId="6D02EBC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lastRenderedPageBreak/>
        <w:t xml:space="preserve">          --label </w:t>
      </w:r>
      <w:proofErr w:type="spellStart"/>
      <w:proofErr w:type="gramStart"/>
      <w:r w:rsidRPr="00E0763E">
        <w:rPr>
          <w:rFonts w:ascii="Arial" w:hAnsi="Arial" w:cs="Arial"/>
          <w:sz w:val="10"/>
          <w:szCs w:val="18"/>
          <w:lang w:val="en-US"/>
        </w:rPr>
        <w:t>org.opencontainers</w:t>
      </w:r>
      <w:proofErr w:type="gramEnd"/>
      <w:r w:rsidRPr="00E0763E">
        <w:rPr>
          <w:rFonts w:ascii="Arial" w:hAnsi="Arial" w:cs="Arial"/>
          <w:sz w:val="10"/>
          <w:szCs w:val="18"/>
          <w:lang w:val="en-US"/>
        </w:rPr>
        <w:t>.</w:t>
      </w:r>
      <w:proofErr w:type="gramStart"/>
      <w:r w:rsidRPr="00E0763E">
        <w:rPr>
          <w:rFonts w:ascii="Arial" w:hAnsi="Arial" w:cs="Arial"/>
          <w:sz w:val="10"/>
          <w:szCs w:val="18"/>
          <w:lang w:val="en-US"/>
        </w:rPr>
        <w:t>image.revision</w:t>
      </w:r>
      <w:proofErr w:type="spellEnd"/>
      <w:proofErr w:type="gramEnd"/>
      <w:r w:rsidRPr="00E0763E">
        <w:rPr>
          <w:rFonts w:ascii="Arial" w:hAnsi="Arial" w:cs="Arial"/>
          <w:sz w:val="10"/>
          <w:szCs w:val="18"/>
          <w:lang w:val="en-US"/>
        </w:rPr>
        <w:t>="${DRONE_COMMIT_</w:t>
      </w:r>
      <w:proofErr w:type="gramStart"/>
      <w:r w:rsidRPr="00E0763E">
        <w:rPr>
          <w:rFonts w:ascii="Arial" w:hAnsi="Arial" w:cs="Arial"/>
          <w:sz w:val="10"/>
          <w:szCs w:val="18"/>
          <w:lang w:val="en-US"/>
        </w:rPr>
        <w:t>SHA}"</w:t>
      </w:r>
      <w:proofErr w:type="gramEnd"/>
      <w:r w:rsidRPr="00E0763E">
        <w:rPr>
          <w:rFonts w:ascii="Arial" w:hAnsi="Arial" w:cs="Arial"/>
          <w:sz w:val="10"/>
          <w:szCs w:val="18"/>
          <w:lang w:val="en-US"/>
        </w:rPr>
        <w:t xml:space="preserve"> \</w:t>
      </w:r>
    </w:p>
    <w:p w14:paraId="241BCBB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--label </w:t>
      </w:r>
      <w:proofErr w:type="spellStart"/>
      <w:proofErr w:type="gramStart"/>
      <w:r w:rsidRPr="00E0763E">
        <w:rPr>
          <w:rFonts w:ascii="Arial" w:hAnsi="Arial" w:cs="Arial"/>
          <w:sz w:val="10"/>
          <w:szCs w:val="18"/>
          <w:lang w:val="en-US"/>
        </w:rPr>
        <w:t>org.opencontainers</w:t>
      </w:r>
      <w:proofErr w:type="gramEnd"/>
      <w:r w:rsidRPr="00E0763E">
        <w:rPr>
          <w:rFonts w:ascii="Arial" w:hAnsi="Arial" w:cs="Arial"/>
          <w:sz w:val="10"/>
          <w:szCs w:val="18"/>
          <w:lang w:val="en-US"/>
        </w:rPr>
        <w:t>.</w:t>
      </w:r>
      <w:proofErr w:type="gramStart"/>
      <w:r w:rsidRPr="00E0763E">
        <w:rPr>
          <w:rFonts w:ascii="Arial" w:hAnsi="Arial" w:cs="Arial"/>
          <w:sz w:val="10"/>
          <w:szCs w:val="18"/>
          <w:lang w:val="en-US"/>
        </w:rPr>
        <w:t>image.version</w:t>
      </w:r>
      <w:proofErr w:type="spellEnd"/>
      <w:proofErr w:type="gramEnd"/>
      <w:r w:rsidRPr="00E0763E">
        <w:rPr>
          <w:rFonts w:ascii="Arial" w:hAnsi="Arial" w:cs="Arial"/>
          <w:sz w:val="10"/>
          <w:szCs w:val="18"/>
          <w:lang w:val="en-US"/>
        </w:rPr>
        <w:t>="${IMAGE_TAG_</w:t>
      </w:r>
      <w:proofErr w:type="gramStart"/>
      <w:r w:rsidRPr="00E0763E">
        <w:rPr>
          <w:rFonts w:ascii="Arial" w:hAnsi="Arial" w:cs="Arial"/>
          <w:sz w:val="10"/>
          <w:szCs w:val="18"/>
          <w:lang w:val="en-US"/>
        </w:rPr>
        <w:t>IMMUTABLE}"</w:t>
      </w:r>
      <w:proofErr w:type="gramEnd"/>
      <w:r w:rsidRPr="00E0763E">
        <w:rPr>
          <w:rFonts w:ascii="Arial" w:hAnsi="Arial" w:cs="Arial"/>
          <w:sz w:val="10"/>
          <w:szCs w:val="18"/>
          <w:lang w:val="en-US"/>
        </w:rPr>
        <w:t xml:space="preserve"> \</w:t>
      </w:r>
    </w:p>
    <w:p w14:paraId="5964168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--label </w:t>
      </w:r>
      <w:proofErr w:type="spellStart"/>
      <w:proofErr w:type="gramStart"/>
      <w:r w:rsidRPr="00E0763E">
        <w:rPr>
          <w:rFonts w:ascii="Arial" w:hAnsi="Arial" w:cs="Arial"/>
          <w:sz w:val="10"/>
          <w:szCs w:val="18"/>
          <w:lang w:val="en-US"/>
        </w:rPr>
        <w:t>org.opencontainers</w:t>
      </w:r>
      <w:proofErr w:type="gramEnd"/>
      <w:r w:rsidRPr="00E0763E">
        <w:rPr>
          <w:rFonts w:ascii="Arial" w:hAnsi="Arial" w:cs="Arial"/>
          <w:sz w:val="10"/>
          <w:szCs w:val="18"/>
          <w:lang w:val="en-US"/>
        </w:rPr>
        <w:t>.</w:t>
      </w:r>
      <w:proofErr w:type="gramStart"/>
      <w:r w:rsidRPr="00E0763E">
        <w:rPr>
          <w:rFonts w:ascii="Arial" w:hAnsi="Arial" w:cs="Arial"/>
          <w:sz w:val="10"/>
          <w:szCs w:val="18"/>
          <w:lang w:val="en-US"/>
        </w:rPr>
        <w:t>image.created</w:t>
      </w:r>
      <w:proofErr w:type="spellEnd"/>
      <w:proofErr w:type="gramEnd"/>
      <w:r w:rsidRPr="00E0763E">
        <w:rPr>
          <w:rFonts w:ascii="Arial" w:hAnsi="Arial" w:cs="Arial"/>
          <w:sz w:val="10"/>
          <w:szCs w:val="18"/>
          <w:lang w:val="en-US"/>
        </w:rPr>
        <w:t>="$(cat ci-evidence/build-time.txt)" \</w:t>
      </w:r>
    </w:p>
    <w:p w14:paraId="6FC054F0" w14:textId="77777777" w:rsidR="005B4FC1" w:rsidRPr="00E0763E" w:rsidRDefault="4FE8C0B1" w:rsidP="29411346">
      <w:pPr>
        <w:rPr>
          <w:rFonts w:ascii="Arial" w:hAnsi="Arial" w:cs="Arial"/>
          <w:sz w:val="18"/>
          <w:szCs w:val="18"/>
          <w:lang w:val="en-US"/>
        </w:rPr>
      </w:pPr>
      <w:r w:rsidRPr="00E0763E">
        <w:rPr>
          <w:rFonts w:ascii="Arial" w:hAnsi="Arial" w:cs="Arial"/>
          <w:sz w:val="10"/>
          <w:szCs w:val="10"/>
          <w:lang w:val="en-US"/>
        </w:rPr>
        <w:t xml:space="preserve">          --verbosity info &gt; ci-evidence/docker-build.log 2&gt;&amp;1 || </w:t>
      </w:r>
      <w:proofErr w:type="gramStart"/>
      <w:r w:rsidRPr="00E0763E">
        <w:rPr>
          <w:rFonts w:ascii="Arial" w:hAnsi="Arial" w:cs="Arial"/>
          <w:sz w:val="10"/>
          <w:szCs w:val="10"/>
          <w:lang w:val="en-US"/>
        </w:rPr>
        <w:t>{ cat</w:t>
      </w:r>
      <w:proofErr w:type="gramEnd"/>
      <w:r w:rsidRPr="00E0763E">
        <w:rPr>
          <w:rFonts w:ascii="Arial" w:hAnsi="Arial" w:cs="Arial"/>
          <w:sz w:val="10"/>
          <w:szCs w:val="10"/>
          <w:lang w:val="en-US"/>
        </w:rPr>
        <w:t xml:space="preserve"> ci-evidence/docker-build.log; exit 1</w:t>
      </w:r>
      <w:proofErr w:type="gramStart"/>
      <w:r w:rsidRPr="00E0763E">
        <w:rPr>
          <w:rFonts w:ascii="Arial" w:hAnsi="Arial" w:cs="Arial"/>
          <w:sz w:val="10"/>
          <w:szCs w:val="10"/>
          <w:lang w:val="en-US"/>
        </w:rPr>
        <w:t>; }</w:t>
      </w:r>
      <w:proofErr w:type="gramEnd"/>
    </w:p>
    <w:p w14:paraId="4087619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cat ci-evidence/docker-build.log</w:t>
      </w:r>
    </w:p>
    <w:p w14:paraId="5B4DD7D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generate_sbom</w:t>
      </w:r>
      <w:proofErr w:type="spellEnd"/>
      <w:r w:rsidRPr="00E0763E">
        <w:rPr>
          <w:rFonts w:ascii="Arial" w:hAnsi="Arial" w:cs="Arial"/>
          <w:sz w:val="10"/>
          <w:szCs w:val="18"/>
          <w:lang w:val="en-US"/>
        </w:rPr>
        <w:t>:</w:t>
      </w:r>
    </w:p>
    <w:p w14:paraId="545F68B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image: </w:t>
      </w:r>
      <w:proofErr w:type="spellStart"/>
      <w:r w:rsidRPr="00E0763E">
        <w:rPr>
          <w:rFonts w:ascii="Arial" w:hAnsi="Arial" w:cs="Arial"/>
          <w:sz w:val="10"/>
          <w:szCs w:val="18"/>
          <w:lang w:val="en-US"/>
        </w:rPr>
        <w:t>anchore</w:t>
      </w:r>
      <w:proofErr w:type="spellEnd"/>
      <w:r w:rsidRPr="00E0763E">
        <w:rPr>
          <w:rFonts w:ascii="Arial" w:hAnsi="Arial" w:cs="Arial"/>
          <w:sz w:val="10"/>
          <w:szCs w:val="18"/>
          <w:lang w:val="en-US"/>
        </w:rPr>
        <w:t>/</w:t>
      </w:r>
      <w:proofErr w:type="gramStart"/>
      <w:r w:rsidRPr="00E0763E">
        <w:rPr>
          <w:rFonts w:ascii="Arial" w:hAnsi="Arial" w:cs="Arial"/>
          <w:sz w:val="10"/>
          <w:szCs w:val="18"/>
          <w:lang w:val="en-US"/>
        </w:rPr>
        <w:t>syft:v</w:t>
      </w:r>
      <w:proofErr w:type="gramEnd"/>
      <w:r w:rsidRPr="00E0763E">
        <w:rPr>
          <w:rFonts w:ascii="Arial" w:hAnsi="Arial" w:cs="Arial"/>
          <w:sz w:val="10"/>
          <w:szCs w:val="18"/>
          <w:lang w:val="en-US"/>
        </w:rPr>
        <w:t>1.18.1</w:t>
      </w:r>
    </w:p>
    <w:p w14:paraId="6B40309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when:</w:t>
      </w:r>
    </w:p>
    <w:p w14:paraId="1895902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event:</w:t>
      </w:r>
    </w:p>
    <w:p w14:paraId="3CC762D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push</w:t>
      </w:r>
    </w:p>
    <w:p w14:paraId="48286B1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commit</w:t>
      </w:r>
    </w:p>
    <w:p w14:paraId="51A10AA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branch:</w:t>
      </w:r>
    </w:p>
    <w:p w14:paraId="2A2366F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main</w:t>
      </w:r>
    </w:p>
    <w:p w14:paraId="2B31DC9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environment:</w:t>
      </w:r>
    </w:p>
    <w:p w14:paraId="32E82B9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CI_REGISTRY_USER:</w:t>
      </w:r>
    </w:p>
    <w:p w14:paraId="0FDC926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CI_REGISTRY_USER</w:t>
      </w:r>
    </w:p>
    <w:p w14:paraId="1BE83CE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CI_REGISTRY_PASSWORD:</w:t>
      </w:r>
    </w:p>
    <w:p w14:paraId="37751D1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CI_REGISTRY_PASSWORD</w:t>
      </w:r>
    </w:p>
    <w:p w14:paraId="22E9FDE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CI_REGISTRY:</w:t>
      </w:r>
    </w:p>
    <w:p w14:paraId="05BD8A9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CI_REGISTRY</w:t>
      </w:r>
    </w:p>
    <w:p w14:paraId="537B75C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commands:</w:t>
      </w:r>
    </w:p>
    <w:p w14:paraId="426193A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set -</w:t>
      </w:r>
      <w:proofErr w:type="spellStart"/>
      <w:r w:rsidRPr="00E0763E">
        <w:rPr>
          <w:rFonts w:ascii="Arial" w:hAnsi="Arial" w:cs="Arial"/>
          <w:sz w:val="10"/>
          <w:szCs w:val="18"/>
          <w:lang w:val="en-US"/>
        </w:rPr>
        <w:t>eu</w:t>
      </w:r>
      <w:proofErr w:type="spellEnd"/>
    </w:p>
    <w:p w14:paraId="346B4BE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mkdir</w:t>
      </w:r>
      <w:proofErr w:type="spellEnd"/>
      <w:r w:rsidRPr="00E0763E">
        <w:rPr>
          <w:rFonts w:ascii="Arial" w:hAnsi="Arial" w:cs="Arial"/>
          <w:sz w:val="10"/>
          <w:szCs w:val="18"/>
          <w:lang w:val="en-US"/>
        </w:rPr>
        <w:t xml:space="preserve"> -p /root</w:t>
      </w:r>
      <w:proofErr w:type="gramStart"/>
      <w:r w:rsidRPr="00E0763E">
        <w:rPr>
          <w:rFonts w:ascii="Arial" w:hAnsi="Arial" w:cs="Arial"/>
          <w:sz w:val="10"/>
          <w:szCs w:val="18"/>
          <w:lang w:val="en-US"/>
        </w:rPr>
        <w:t>/.docker</w:t>
      </w:r>
      <w:proofErr w:type="gramEnd"/>
      <w:r w:rsidRPr="00E0763E">
        <w:rPr>
          <w:rFonts w:ascii="Arial" w:hAnsi="Arial" w:cs="Arial"/>
          <w:sz w:val="10"/>
          <w:szCs w:val="18"/>
          <w:lang w:val="en-US"/>
        </w:rPr>
        <w:t xml:space="preserve"> ci-evidence</w:t>
      </w:r>
    </w:p>
    <w:p w14:paraId="134AF67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3DDF0E0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cat &gt; /root/.docker/</w:t>
      </w:r>
      <w:proofErr w:type="spellStart"/>
      <w:r w:rsidRPr="00E0763E">
        <w:rPr>
          <w:rFonts w:ascii="Arial" w:hAnsi="Arial" w:cs="Arial"/>
          <w:sz w:val="10"/>
          <w:szCs w:val="18"/>
          <w:lang w:val="en-US"/>
        </w:rPr>
        <w:t>config.json</w:t>
      </w:r>
      <w:proofErr w:type="spellEnd"/>
      <w:r w:rsidRPr="00E0763E">
        <w:rPr>
          <w:rFonts w:ascii="Arial" w:hAnsi="Arial" w:cs="Arial"/>
          <w:sz w:val="10"/>
          <w:szCs w:val="18"/>
          <w:lang w:val="en-US"/>
        </w:rPr>
        <w:t xml:space="preserve"> &lt;&lt;EOF</w:t>
      </w:r>
    </w:p>
    <w:p w14:paraId="3128E1C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0869751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auths</w:t>
      </w:r>
      <w:proofErr w:type="spellEnd"/>
      <w:r w:rsidRPr="00E0763E">
        <w:rPr>
          <w:rFonts w:ascii="Arial" w:hAnsi="Arial" w:cs="Arial"/>
          <w:sz w:val="10"/>
          <w:szCs w:val="18"/>
          <w:lang w:val="en-US"/>
        </w:rPr>
        <w:t>": {</w:t>
      </w:r>
    </w:p>
    <w:p w14:paraId="50BDD43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"${CI_</w:t>
      </w:r>
      <w:proofErr w:type="gramStart"/>
      <w:r w:rsidRPr="00E0763E">
        <w:rPr>
          <w:rFonts w:ascii="Arial" w:hAnsi="Arial" w:cs="Arial"/>
          <w:sz w:val="10"/>
          <w:szCs w:val="18"/>
          <w:lang w:val="en-US"/>
        </w:rPr>
        <w:t>REGISTRY}"</w:t>
      </w:r>
      <w:proofErr w:type="gramEnd"/>
      <w:r w:rsidRPr="00E0763E">
        <w:rPr>
          <w:rFonts w:ascii="Arial" w:hAnsi="Arial" w:cs="Arial"/>
          <w:sz w:val="10"/>
          <w:szCs w:val="18"/>
          <w:lang w:val="en-US"/>
        </w:rPr>
        <w:t>: {</w:t>
      </w:r>
    </w:p>
    <w:p w14:paraId="1D83FCA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"username": "${CI_REGISTRY_</w:t>
      </w:r>
      <w:proofErr w:type="gramStart"/>
      <w:r w:rsidRPr="00E0763E">
        <w:rPr>
          <w:rFonts w:ascii="Arial" w:hAnsi="Arial" w:cs="Arial"/>
          <w:sz w:val="10"/>
          <w:szCs w:val="18"/>
          <w:lang w:val="en-US"/>
        </w:rPr>
        <w:t>USER}"</w:t>
      </w:r>
      <w:proofErr w:type="gramEnd"/>
      <w:r w:rsidRPr="00E0763E">
        <w:rPr>
          <w:rFonts w:ascii="Arial" w:hAnsi="Arial" w:cs="Arial"/>
          <w:sz w:val="10"/>
          <w:szCs w:val="18"/>
          <w:lang w:val="en-US"/>
        </w:rPr>
        <w:t>,</w:t>
      </w:r>
    </w:p>
    <w:p w14:paraId="6B8174D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"password": "${CI_REGISTRY_</w:t>
      </w:r>
      <w:proofErr w:type="gramStart"/>
      <w:r w:rsidRPr="00E0763E">
        <w:rPr>
          <w:rFonts w:ascii="Arial" w:hAnsi="Arial" w:cs="Arial"/>
          <w:sz w:val="10"/>
          <w:szCs w:val="18"/>
          <w:lang w:val="en-US"/>
        </w:rPr>
        <w:t>PASSWORD}"</w:t>
      </w:r>
      <w:proofErr w:type="gramEnd"/>
    </w:p>
    <w:p w14:paraId="606CC0A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4727075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3F51F53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463A146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EOF</w:t>
      </w:r>
    </w:p>
    <w:p w14:paraId="3D2E8FA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IMAGE_REF_IMMUTABLE="$(cat ci-evidence/image-ref-immutable.txt)"</w:t>
      </w:r>
    </w:p>
    <w:p w14:paraId="3E4B109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syft</w:t>
      </w:r>
      <w:proofErr w:type="spellEnd"/>
      <w:r w:rsidRPr="00E0763E">
        <w:rPr>
          <w:rFonts w:ascii="Arial" w:hAnsi="Arial" w:cs="Arial"/>
          <w:sz w:val="10"/>
          <w:szCs w:val="18"/>
          <w:lang w:val="en-US"/>
        </w:rPr>
        <w:t xml:space="preserve"> version &gt; ci-evidence/syft-version.txt</w:t>
      </w:r>
    </w:p>
    <w:p w14:paraId="60C8D09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syft</w:t>
      </w:r>
      <w:proofErr w:type="spellEnd"/>
      <w:r w:rsidRPr="00E0763E">
        <w:rPr>
          <w:rFonts w:ascii="Arial" w:hAnsi="Arial" w:cs="Arial"/>
          <w:sz w:val="10"/>
          <w:szCs w:val="18"/>
          <w:lang w:val="en-US"/>
        </w:rPr>
        <w:t xml:space="preserve"> "${IMAGE_REF_</w:t>
      </w:r>
      <w:proofErr w:type="gramStart"/>
      <w:r w:rsidRPr="00E0763E">
        <w:rPr>
          <w:rFonts w:ascii="Arial" w:hAnsi="Arial" w:cs="Arial"/>
          <w:sz w:val="10"/>
          <w:szCs w:val="18"/>
          <w:lang w:val="en-US"/>
        </w:rPr>
        <w:t>IMMUTABLE}"</w:t>
      </w:r>
      <w:proofErr w:type="gramEnd"/>
      <w:r w:rsidRPr="00E0763E">
        <w:rPr>
          <w:rFonts w:ascii="Arial" w:hAnsi="Arial" w:cs="Arial"/>
          <w:sz w:val="10"/>
          <w:szCs w:val="18"/>
          <w:lang w:val="en-US"/>
        </w:rPr>
        <w:t xml:space="preserve"> -o </w:t>
      </w:r>
      <w:proofErr w:type="spellStart"/>
      <w:r w:rsidRPr="00E0763E">
        <w:rPr>
          <w:rFonts w:ascii="Arial" w:hAnsi="Arial" w:cs="Arial"/>
          <w:sz w:val="10"/>
          <w:szCs w:val="18"/>
          <w:lang w:val="en-US"/>
        </w:rPr>
        <w:t>cyclonedx-json</w:t>
      </w:r>
      <w:proofErr w:type="spellEnd"/>
      <w:r w:rsidRPr="00E0763E">
        <w:rPr>
          <w:rFonts w:ascii="Arial" w:hAnsi="Arial" w:cs="Arial"/>
          <w:sz w:val="10"/>
          <w:szCs w:val="18"/>
          <w:lang w:val="en-US"/>
        </w:rPr>
        <w:t>=ci-evidence/</w:t>
      </w:r>
      <w:proofErr w:type="spellStart"/>
      <w:r w:rsidRPr="00E0763E">
        <w:rPr>
          <w:rFonts w:ascii="Arial" w:hAnsi="Arial" w:cs="Arial"/>
          <w:sz w:val="10"/>
          <w:szCs w:val="18"/>
          <w:lang w:val="en-US"/>
        </w:rPr>
        <w:t>sbom-cyclonedx.json</w:t>
      </w:r>
      <w:proofErr w:type="spellEnd"/>
    </w:p>
    <w:p w14:paraId="12F7193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syft</w:t>
      </w:r>
      <w:proofErr w:type="spellEnd"/>
      <w:r w:rsidRPr="00E0763E">
        <w:rPr>
          <w:rFonts w:ascii="Arial" w:hAnsi="Arial" w:cs="Arial"/>
          <w:sz w:val="10"/>
          <w:szCs w:val="18"/>
          <w:lang w:val="en-US"/>
        </w:rPr>
        <w:t xml:space="preserve"> "${IMAGE_REF_</w:t>
      </w:r>
      <w:proofErr w:type="gramStart"/>
      <w:r w:rsidRPr="00E0763E">
        <w:rPr>
          <w:rFonts w:ascii="Arial" w:hAnsi="Arial" w:cs="Arial"/>
          <w:sz w:val="10"/>
          <w:szCs w:val="18"/>
          <w:lang w:val="en-US"/>
        </w:rPr>
        <w:t>IMMUTABLE}"</w:t>
      </w:r>
      <w:proofErr w:type="gramEnd"/>
      <w:r w:rsidRPr="00E0763E">
        <w:rPr>
          <w:rFonts w:ascii="Arial" w:hAnsi="Arial" w:cs="Arial"/>
          <w:sz w:val="10"/>
          <w:szCs w:val="18"/>
          <w:lang w:val="en-US"/>
        </w:rPr>
        <w:t xml:space="preserve"> -o </w:t>
      </w:r>
      <w:proofErr w:type="spellStart"/>
      <w:r w:rsidRPr="00E0763E">
        <w:rPr>
          <w:rFonts w:ascii="Arial" w:hAnsi="Arial" w:cs="Arial"/>
          <w:sz w:val="10"/>
          <w:szCs w:val="18"/>
          <w:lang w:val="en-US"/>
        </w:rPr>
        <w:t>spdx-json</w:t>
      </w:r>
      <w:proofErr w:type="spellEnd"/>
      <w:r w:rsidRPr="00E0763E">
        <w:rPr>
          <w:rFonts w:ascii="Arial" w:hAnsi="Arial" w:cs="Arial"/>
          <w:sz w:val="10"/>
          <w:szCs w:val="18"/>
          <w:lang w:val="en-US"/>
        </w:rPr>
        <w:t>=ci-evidence/</w:t>
      </w:r>
      <w:proofErr w:type="spellStart"/>
      <w:r w:rsidRPr="00E0763E">
        <w:rPr>
          <w:rFonts w:ascii="Arial" w:hAnsi="Arial" w:cs="Arial"/>
          <w:sz w:val="10"/>
          <w:szCs w:val="18"/>
          <w:lang w:val="en-US"/>
        </w:rPr>
        <w:t>sbom-spdx.json</w:t>
      </w:r>
      <w:proofErr w:type="spellEnd"/>
    </w:p>
    <w:p w14:paraId="22DB9B6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assemble_ci_evidence_predeploy</w:t>
      </w:r>
      <w:proofErr w:type="spellEnd"/>
      <w:r w:rsidRPr="00E0763E">
        <w:rPr>
          <w:rFonts w:ascii="Arial" w:hAnsi="Arial" w:cs="Arial"/>
          <w:sz w:val="10"/>
          <w:szCs w:val="18"/>
          <w:lang w:val="en-US"/>
        </w:rPr>
        <w:t>:</w:t>
      </w:r>
    </w:p>
    <w:p w14:paraId="5DE6486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image: alpine:3.20</w:t>
      </w:r>
    </w:p>
    <w:p w14:paraId="6674DD9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when:</w:t>
      </w:r>
    </w:p>
    <w:p w14:paraId="2C6647A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event:</w:t>
      </w:r>
    </w:p>
    <w:p w14:paraId="6AD7519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push</w:t>
      </w:r>
    </w:p>
    <w:p w14:paraId="6162071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commit</w:t>
      </w:r>
    </w:p>
    <w:p w14:paraId="08B6D34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branch:</w:t>
      </w:r>
    </w:p>
    <w:p w14:paraId="68D4F18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main</w:t>
      </w:r>
    </w:p>
    <w:p w14:paraId="4C43EAD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commands:</w:t>
      </w:r>
    </w:p>
    <w:p w14:paraId="6494350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lastRenderedPageBreak/>
        <w:t xml:space="preserve">      - set -</w:t>
      </w:r>
      <w:proofErr w:type="spellStart"/>
      <w:r w:rsidRPr="00E0763E">
        <w:rPr>
          <w:rFonts w:ascii="Arial" w:hAnsi="Arial" w:cs="Arial"/>
          <w:sz w:val="10"/>
          <w:szCs w:val="18"/>
          <w:lang w:val="en-US"/>
        </w:rPr>
        <w:t>eu</w:t>
      </w:r>
      <w:proofErr w:type="spellEnd"/>
    </w:p>
    <w:p w14:paraId="24C35D5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apk</w:t>
      </w:r>
      <w:proofErr w:type="spellEnd"/>
      <w:r w:rsidRPr="00E0763E">
        <w:rPr>
          <w:rFonts w:ascii="Arial" w:hAnsi="Arial" w:cs="Arial"/>
          <w:sz w:val="10"/>
          <w:szCs w:val="18"/>
          <w:lang w:val="en-US"/>
        </w:rPr>
        <w:t xml:space="preserve"> add --no-cache </w:t>
      </w:r>
      <w:proofErr w:type="spellStart"/>
      <w:r w:rsidRPr="00E0763E">
        <w:rPr>
          <w:rFonts w:ascii="Arial" w:hAnsi="Arial" w:cs="Arial"/>
          <w:sz w:val="10"/>
          <w:szCs w:val="18"/>
          <w:lang w:val="en-US"/>
        </w:rPr>
        <w:t>jq</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coreutils</w:t>
      </w:r>
      <w:proofErr w:type="spellEnd"/>
    </w:p>
    <w:p w14:paraId="75E04F2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BUILD_TIME="$(cat ci-evidence/build-time.txt)"</w:t>
      </w:r>
    </w:p>
    <w:p w14:paraId="3949A41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COMMIT_SHA="$(cat ci-evidence/commit-sha.txt)"</w:t>
      </w:r>
    </w:p>
    <w:p w14:paraId="5929229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SHORT_SHA="$(cat ci-evidence/commit-short.txt)"</w:t>
      </w:r>
    </w:p>
    <w:p w14:paraId="1A207D4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BRANCH="$(cat ci-evidence/branch.txt)"</w:t>
      </w:r>
    </w:p>
    <w:p w14:paraId="6B71F94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PIPELINE_ID="$(cat ci-evidence/pipeline-id.txt)"</w:t>
      </w:r>
    </w:p>
    <w:p w14:paraId="0E74403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RELEASE_ID="$(cat ci-evidence/release-id.txt)"</w:t>
      </w:r>
    </w:p>
    <w:p w14:paraId="1CD0D69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IMAGE_REF_IMMUTABLE="$(cat ci-evidence/image-ref-immutable.txt)"</w:t>
      </w:r>
    </w:p>
    <w:p w14:paraId="12C58A2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IMAGE_REF_MUTABLE="$(cat ci-evidence/image-ref-mutable.txt)"</w:t>
      </w:r>
    </w:p>
    <w:p w14:paraId="3F5169C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IMAGE_DIGEST="$(cat ci-evidence/image-digest.txt)"</w:t>
      </w:r>
    </w:p>
    <w:p w14:paraId="315319C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DOTNET_SUMMARY="$(cat ci-evidence/test-results/dotnet-</w:t>
      </w:r>
      <w:proofErr w:type="spellStart"/>
      <w:r w:rsidRPr="00E0763E">
        <w:rPr>
          <w:rFonts w:ascii="Arial" w:hAnsi="Arial" w:cs="Arial"/>
          <w:sz w:val="10"/>
          <w:szCs w:val="18"/>
          <w:lang w:val="en-US"/>
        </w:rPr>
        <w:t>summary.json</w:t>
      </w:r>
      <w:proofErr w:type="spellEnd"/>
      <w:r w:rsidRPr="00E0763E">
        <w:rPr>
          <w:rFonts w:ascii="Arial" w:hAnsi="Arial" w:cs="Arial"/>
          <w:sz w:val="10"/>
          <w:szCs w:val="18"/>
          <w:lang w:val="en-US"/>
        </w:rPr>
        <w:t>)"</w:t>
      </w:r>
    </w:p>
    <w:p w14:paraId="5C10F37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1159B01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jq</w:t>
      </w:r>
      <w:proofErr w:type="spellEnd"/>
      <w:r w:rsidRPr="00E0763E">
        <w:rPr>
          <w:rFonts w:ascii="Arial" w:hAnsi="Arial" w:cs="Arial"/>
          <w:sz w:val="10"/>
          <w:szCs w:val="18"/>
          <w:lang w:val="en-US"/>
        </w:rPr>
        <w:t xml:space="preserve"> -n \</w:t>
      </w:r>
    </w:p>
    <w:p w14:paraId="38C6411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project "ADAS" \</w:t>
      </w:r>
    </w:p>
    <w:p w14:paraId="28BC198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component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-core" \</w:t>
      </w:r>
    </w:p>
    <w:p w14:paraId="532C016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release_id</w:t>
      </w:r>
      <w:proofErr w:type="spellEnd"/>
      <w:r w:rsidRPr="00E0763E">
        <w:rPr>
          <w:rFonts w:ascii="Arial" w:hAnsi="Arial" w:cs="Arial"/>
          <w:sz w:val="10"/>
          <w:szCs w:val="18"/>
          <w:lang w:val="en-US"/>
        </w:rPr>
        <w:t xml:space="preserve"> "$RELEASE_ID" \</w:t>
      </w:r>
    </w:p>
    <w:p w14:paraId="5A3F5A9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build_time_utc</w:t>
      </w:r>
      <w:proofErr w:type="spellEnd"/>
      <w:r w:rsidRPr="00E0763E">
        <w:rPr>
          <w:rFonts w:ascii="Arial" w:hAnsi="Arial" w:cs="Arial"/>
          <w:sz w:val="10"/>
          <w:szCs w:val="18"/>
          <w:lang w:val="en-US"/>
        </w:rPr>
        <w:t xml:space="preserve"> "$BUILD_TIME" \</w:t>
      </w:r>
    </w:p>
    <w:p w14:paraId="4B83EC5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commit_sha</w:t>
      </w:r>
      <w:proofErr w:type="spellEnd"/>
      <w:r w:rsidRPr="00E0763E">
        <w:rPr>
          <w:rFonts w:ascii="Arial" w:hAnsi="Arial" w:cs="Arial"/>
          <w:sz w:val="10"/>
          <w:szCs w:val="18"/>
          <w:lang w:val="en-US"/>
        </w:rPr>
        <w:t xml:space="preserve"> "$COMMIT_SHA" \</w:t>
      </w:r>
    </w:p>
    <w:p w14:paraId="1F0F6F8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commit_short</w:t>
      </w:r>
      <w:proofErr w:type="spellEnd"/>
      <w:r w:rsidRPr="00E0763E">
        <w:rPr>
          <w:rFonts w:ascii="Arial" w:hAnsi="Arial" w:cs="Arial"/>
          <w:sz w:val="10"/>
          <w:szCs w:val="18"/>
          <w:lang w:val="en-US"/>
        </w:rPr>
        <w:t xml:space="preserve"> "$SHORT_SHA" \</w:t>
      </w:r>
    </w:p>
    <w:p w14:paraId="2E3622F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branch "$BRANCH" \</w:t>
      </w:r>
    </w:p>
    <w:p w14:paraId="6DE791C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pipeline_id</w:t>
      </w:r>
      <w:proofErr w:type="spellEnd"/>
      <w:r w:rsidRPr="00E0763E">
        <w:rPr>
          <w:rFonts w:ascii="Arial" w:hAnsi="Arial" w:cs="Arial"/>
          <w:sz w:val="10"/>
          <w:szCs w:val="18"/>
          <w:lang w:val="en-US"/>
        </w:rPr>
        <w:t xml:space="preserve"> "$PIPELINE_ID" \</w:t>
      </w:r>
    </w:p>
    <w:p w14:paraId="67CF6BE8" w14:textId="77777777" w:rsidR="005B4FC1" w:rsidRPr="00E0763E" w:rsidRDefault="006A458C">
      <w:pPr>
        <w:rPr>
          <w:rFonts w:ascii="Arial" w:hAnsi="Arial" w:cs="Arial"/>
          <w:sz w:val="18"/>
          <w:szCs w:val="18"/>
          <w:lang w:val="it-IT"/>
        </w:rPr>
      </w:pPr>
      <w:r w:rsidRPr="00E0763E">
        <w:rPr>
          <w:rFonts w:ascii="Arial" w:hAnsi="Arial" w:cs="Arial"/>
          <w:sz w:val="10"/>
          <w:szCs w:val="18"/>
          <w:lang w:val="en-US"/>
        </w:rPr>
        <w:t xml:space="preserve">          </w:t>
      </w:r>
      <w:r w:rsidRPr="00E0763E">
        <w:rPr>
          <w:rFonts w:ascii="Arial" w:hAnsi="Arial" w:cs="Arial"/>
          <w:sz w:val="10"/>
          <w:szCs w:val="18"/>
          <w:lang w:val="it-IT"/>
        </w:rPr>
        <w:t>--arg ci_tool "Teralevel CI" \</w:t>
      </w:r>
    </w:p>
    <w:p w14:paraId="1B6B988C" w14:textId="77777777" w:rsidR="005B4FC1" w:rsidRPr="00E0763E" w:rsidRDefault="006A458C">
      <w:pPr>
        <w:rPr>
          <w:rFonts w:ascii="Arial" w:hAnsi="Arial" w:cs="Arial"/>
          <w:sz w:val="18"/>
          <w:szCs w:val="18"/>
          <w:lang w:val="en-US"/>
        </w:rPr>
      </w:pPr>
      <w:r w:rsidRPr="00E0763E">
        <w:rPr>
          <w:rFonts w:ascii="Arial" w:hAnsi="Arial" w:cs="Arial"/>
          <w:sz w:val="10"/>
          <w:szCs w:val="18"/>
          <w:lang w:val="it-IT"/>
        </w:rPr>
        <w:t xml:space="preserve">          </w:t>
      </w:r>
      <w:r w:rsidRPr="00E0763E">
        <w:rPr>
          <w:rFonts w:ascii="Arial" w:hAnsi="Arial" w:cs="Arial"/>
          <w:sz w:val="10"/>
          <w:szCs w:val="18"/>
          <w:lang w:val="en-US"/>
        </w:rPr>
        <w:t>--</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image_ref_immutable</w:t>
      </w:r>
      <w:proofErr w:type="spellEnd"/>
      <w:r w:rsidRPr="00E0763E">
        <w:rPr>
          <w:rFonts w:ascii="Arial" w:hAnsi="Arial" w:cs="Arial"/>
          <w:sz w:val="10"/>
          <w:szCs w:val="18"/>
          <w:lang w:val="en-US"/>
        </w:rPr>
        <w:t xml:space="preserve"> "$IMAGE_REF_IMMUTABLE" \</w:t>
      </w:r>
    </w:p>
    <w:p w14:paraId="09C7F09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image_ref_mutable</w:t>
      </w:r>
      <w:proofErr w:type="spellEnd"/>
      <w:r w:rsidRPr="00E0763E">
        <w:rPr>
          <w:rFonts w:ascii="Arial" w:hAnsi="Arial" w:cs="Arial"/>
          <w:sz w:val="10"/>
          <w:szCs w:val="18"/>
          <w:lang w:val="en-US"/>
        </w:rPr>
        <w:t xml:space="preserve"> "$IMAGE_REF_MUTABLE" \</w:t>
      </w:r>
    </w:p>
    <w:p w14:paraId="5666113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image_digest</w:t>
      </w:r>
      <w:proofErr w:type="spellEnd"/>
      <w:r w:rsidRPr="00E0763E">
        <w:rPr>
          <w:rFonts w:ascii="Arial" w:hAnsi="Arial" w:cs="Arial"/>
          <w:sz w:val="10"/>
          <w:szCs w:val="18"/>
          <w:lang w:val="en-US"/>
        </w:rPr>
        <w:t xml:space="preserve"> "$IMAGE_DIGEST" \</w:t>
      </w:r>
    </w:p>
    <w:p w14:paraId="24AE8F6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argjson</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backend_tests</w:t>
      </w:r>
      <w:proofErr w:type="spellEnd"/>
      <w:r w:rsidRPr="00E0763E">
        <w:rPr>
          <w:rFonts w:ascii="Arial" w:hAnsi="Arial" w:cs="Arial"/>
          <w:sz w:val="10"/>
          <w:szCs w:val="18"/>
          <w:lang w:val="en-US"/>
        </w:rPr>
        <w:t xml:space="preserve"> "$DOTNET_SUMMARY" \</w:t>
      </w:r>
    </w:p>
    <w:p w14:paraId="57C0D70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1C07367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project: $</w:t>
      </w:r>
      <w:proofErr w:type="gramStart"/>
      <w:r w:rsidRPr="00E0763E">
        <w:rPr>
          <w:rFonts w:ascii="Arial" w:hAnsi="Arial" w:cs="Arial"/>
          <w:sz w:val="10"/>
          <w:szCs w:val="18"/>
          <w:lang w:val="en-US"/>
        </w:rPr>
        <w:t>project,</w:t>
      </w:r>
      <w:proofErr w:type="gramEnd"/>
    </w:p>
    <w:p w14:paraId="5BC128C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component: $component,</w:t>
      </w:r>
    </w:p>
    <w:p w14:paraId="1C473BC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release_id</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release_id</w:t>
      </w:r>
      <w:proofErr w:type="spellEnd"/>
      <w:r w:rsidRPr="00E0763E">
        <w:rPr>
          <w:rFonts w:ascii="Arial" w:hAnsi="Arial" w:cs="Arial"/>
          <w:sz w:val="10"/>
          <w:szCs w:val="18"/>
          <w:lang w:val="en-US"/>
        </w:rPr>
        <w:t>,</w:t>
      </w:r>
    </w:p>
    <w:p w14:paraId="73CE26E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build_time_utc</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build_time_utc</w:t>
      </w:r>
      <w:proofErr w:type="spellEnd"/>
      <w:r w:rsidRPr="00E0763E">
        <w:rPr>
          <w:rFonts w:ascii="Arial" w:hAnsi="Arial" w:cs="Arial"/>
          <w:sz w:val="10"/>
          <w:szCs w:val="18"/>
          <w:lang w:val="en-US"/>
        </w:rPr>
        <w:t>,</w:t>
      </w:r>
    </w:p>
    <w:p w14:paraId="46B82AD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commit_sha</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commit_sha</w:t>
      </w:r>
      <w:proofErr w:type="spellEnd"/>
      <w:r w:rsidRPr="00E0763E">
        <w:rPr>
          <w:rFonts w:ascii="Arial" w:hAnsi="Arial" w:cs="Arial"/>
          <w:sz w:val="10"/>
          <w:szCs w:val="18"/>
          <w:lang w:val="en-US"/>
        </w:rPr>
        <w:t>,</w:t>
      </w:r>
    </w:p>
    <w:p w14:paraId="224F49C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commit_short</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commit_short</w:t>
      </w:r>
      <w:proofErr w:type="spellEnd"/>
      <w:r w:rsidRPr="00E0763E">
        <w:rPr>
          <w:rFonts w:ascii="Arial" w:hAnsi="Arial" w:cs="Arial"/>
          <w:sz w:val="10"/>
          <w:szCs w:val="18"/>
          <w:lang w:val="en-US"/>
        </w:rPr>
        <w:t>,</w:t>
      </w:r>
    </w:p>
    <w:p w14:paraId="56CF07F3" w14:textId="77777777" w:rsidR="005B4FC1" w:rsidRPr="00E0763E" w:rsidRDefault="006A458C">
      <w:pPr>
        <w:rPr>
          <w:rFonts w:ascii="Arial" w:hAnsi="Arial" w:cs="Arial"/>
          <w:sz w:val="18"/>
          <w:szCs w:val="18"/>
          <w:lang w:val="it-IT"/>
        </w:rPr>
      </w:pPr>
      <w:r w:rsidRPr="00E0763E">
        <w:rPr>
          <w:rFonts w:ascii="Arial" w:hAnsi="Arial" w:cs="Arial"/>
          <w:sz w:val="10"/>
          <w:szCs w:val="18"/>
          <w:lang w:val="en-US"/>
        </w:rPr>
        <w:t xml:space="preserve">            </w:t>
      </w:r>
      <w:r w:rsidRPr="00E0763E">
        <w:rPr>
          <w:rFonts w:ascii="Arial" w:hAnsi="Arial" w:cs="Arial"/>
          <w:sz w:val="10"/>
          <w:szCs w:val="18"/>
          <w:lang w:val="it-IT"/>
        </w:rPr>
        <w:t>branch: $branch,</w:t>
      </w:r>
    </w:p>
    <w:p w14:paraId="5F70E43F" w14:textId="77777777" w:rsidR="005B4FC1" w:rsidRPr="00E0763E" w:rsidRDefault="006A458C">
      <w:pPr>
        <w:rPr>
          <w:rFonts w:ascii="Arial" w:hAnsi="Arial" w:cs="Arial"/>
          <w:sz w:val="18"/>
          <w:szCs w:val="18"/>
          <w:lang w:val="it-IT"/>
        </w:rPr>
      </w:pPr>
      <w:r w:rsidRPr="00E0763E">
        <w:rPr>
          <w:rFonts w:ascii="Arial" w:hAnsi="Arial" w:cs="Arial"/>
          <w:sz w:val="10"/>
          <w:szCs w:val="18"/>
          <w:lang w:val="it-IT"/>
        </w:rPr>
        <w:t xml:space="preserve">            pipeline_id: $pipeline_id,</w:t>
      </w:r>
    </w:p>
    <w:p w14:paraId="08F11F1B" w14:textId="77777777" w:rsidR="005B4FC1" w:rsidRPr="00E0763E" w:rsidRDefault="006A458C">
      <w:pPr>
        <w:rPr>
          <w:rFonts w:ascii="Arial" w:hAnsi="Arial" w:cs="Arial"/>
          <w:sz w:val="18"/>
          <w:szCs w:val="18"/>
          <w:lang w:val="it-IT"/>
        </w:rPr>
      </w:pPr>
      <w:r w:rsidRPr="00E0763E">
        <w:rPr>
          <w:rFonts w:ascii="Arial" w:hAnsi="Arial" w:cs="Arial"/>
          <w:sz w:val="10"/>
          <w:szCs w:val="18"/>
          <w:lang w:val="it-IT"/>
        </w:rPr>
        <w:t xml:space="preserve">            ci_tool: $ci_tool,</w:t>
      </w:r>
    </w:p>
    <w:p w14:paraId="2542F699" w14:textId="77777777" w:rsidR="005B4FC1" w:rsidRPr="00E0763E" w:rsidRDefault="006A458C">
      <w:pPr>
        <w:rPr>
          <w:rFonts w:ascii="Arial" w:hAnsi="Arial" w:cs="Arial"/>
          <w:sz w:val="18"/>
          <w:szCs w:val="18"/>
          <w:lang w:val="en-US"/>
        </w:rPr>
      </w:pPr>
      <w:r w:rsidRPr="00E0763E">
        <w:rPr>
          <w:rFonts w:ascii="Arial" w:hAnsi="Arial" w:cs="Arial"/>
          <w:sz w:val="10"/>
          <w:szCs w:val="18"/>
          <w:lang w:val="it-IT"/>
        </w:rPr>
        <w:t xml:space="preserve">            </w:t>
      </w:r>
      <w:proofErr w:type="spellStart"/>
      <w:r w:rsidRPr="00E0763E">
        <w:rPr>
          <w:rFonts w:ascii="Arial" w:hAnsi="Arial" w:cs="Arial"/>
          <w:sz w:val="10"/>
          <w:szCs w:val="18"/>
          <w:lang w:val="en-US"/>
        </w:rPr>
        <w:t>image_ref_immutable</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image_ref_immutable</w:t>
      </w:r>
      <w:proofErr w:type="spellEnd"/>
      <w:r w:rsidRPr="00E0763E">
        <w:rPr>
          <w:rFonts w:ascii="Arial" w:hAnsi="Arial" w:cs="Arial"/>
          <w:sz w:val="10"/>
          <w:szCs w:val="18"/>
          <w:lang w:val="en-US"/>
        </w:rPr>
        <w:t>,</w:t>
      </w:r>
    </w:p>
    <w:p w14:paraId="14FB105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image_ref_mutable</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image_ref_mutable</w:t>
      </w:r>
      <w:proofErr w:type="spellEnd"/>
      <w:r w:rsidRPr="00E0763E">
        <w:rPr>
          <w:rFonts w:ascii="Arial" w:hAnsi="Arial" w:cs="Arial"/>
          <w:sz w:val="10"/>
          <w:szCs w:val="18"/>
          <w:lang w:val="en-US"/>
        </w:rPr>
        <w:t>,</w:t>
      </w:r>
    </w:p>
    <w:p w14:paraId="7EAFB63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image_digest</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image_digest</w:t>
      </w:r>
      <w:proofErr w:type="spellEnd"/>
      <w:r w:rsidRPr="00E0763E">
        <w:rPr>
          <w:rFonts w:ascii="Arial" w:hAnsi="Arial" w:cs="Arial"/>
          <w:sz w:val="10"/>
          <w:szCs w:val="18"/>
          <w:lang w:val="en-US"/>
        </w:rPr>
        <w:t>,</w:t>
      </w:r>
    </w:p>
    <w:p w14:paraId="35EF6F6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gramStart"/>
      <w:r w:rsidRPr="00E0763E">
        <w:rPr>
          <w:rFonts w:ascii="Arial" w:hAnsi="Arial" w:cs="Arial"/>
          <w:sz w:val="10"/>
          <w:szCs w:val="18"/>
          <w:lang w:val="en-US"/>
        </w:rPr>
        <w:t>tests: {</w:t>
      </w:r>
      <w:proofErr w:type="gramEnd"/>
    </w:p>
    <w:p w14:paraId="3D914DB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backend: $</w:t>
      </w:r>
      <w:proofErr w:type="spellStart"/>
      <w:r w:rsidRPr="00E0763E">
        <w:rPr>
          <w:rFonts w:ascii="Arial" w:hAnsi="Arial" w:cs="Arial"/>
          <w:sz w:val="10"/>
          <w:szCs w:val="18"/>
          <w:lang w:val="en-US"/>
        </w:rPr>
        <w:t>backend_tests</w:t>
      </w:r>
      <w:proofErr w:type="spellEnd"/>
    </w:p>
    <w:p w14:paraId="0A5FE92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1C81794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&gt; ci-evidence/build-</w:t>
      </w:r>
      <w:proofErr w:type="spellStart"/>
      <w:r w:rsidRPr="00E0763E">
        <w:rPr>
          <w:rFonts w:ascii="Arial" w:hAnsi="Arial" w:cs="Arial"/>
          <w:sz w:val="10"/>
          <w:szCs w:val="18"/>
          <w:lang w:val="en-US"/>
        </w:rPr>
        <w:t>metadata.json</w:t>
      </w:r>
      <w:proofErr w:type="spellEnd"/>
    </w:p>
    <w:p w14:paraId="2E16846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sha256sum ci-evidence/* &gt; ci-evidence/checksums-predeploy.txt || true</w:t>
      </w:r>
    </w:p>
    <w:p w14:paraId="6024302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deploy_main_backend</w:t>
      </w:r>
      <w:proofErr w:type="spellEnd"/>
      <w:r w:rsidRPr="00E0763E">
        <w:rPr>
          <w:rFonts w:ascii="Arial" w:hAnsi="Arial" w:cs="Arial"/>
          <w:sz w:val="10"/>
          <w:szCs w:val="18"/>
          <w:lang w:val="en-US"/>
        </w:rPr>
        <w:t>:</w:t>
      </w:r>
    </w:p>
    <w:p w14:paraId="675848D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image: alpine:3.20</w:t>
      </w:r>
    </w:p>
    <w:p w14:paraId="40EE756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lastRenderedPageBreak/>
        <w:t xml:space="preserve">    when:</w:t>
      </w:r>
    </w:p>
    <w:p w14:paraId="171AFDC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event:</w:t>
      </w:r>
    </w:p>
    <w:p w14:paraId="0187BEA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push</w:t>
      </w:r>
    </w:p>
    <w:p w14:paraId="4FAAA97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commit</w:t>
      </w:r>
    </w:p>
    <w:p w14:paraId="61344A6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branch:</w:t>
      </w:r>
    </w:p>
    <w:p w14:paraId="2E16D5E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main</w:t>
      </w:r>
    </w:p>
    <w:p w14:paraId="3D1947F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environment:</w:t>
      </w:r>
    </w:p>
    <w:p w14:paraId="0DEA1C3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ADAS_HYDE_SSH_KEY:</w:t>
      </w:r>
    </w:p>
    <w:p w14:paraId="6949CCF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ADAS_HYDE_SSH_KEY</w:t>
      </w:r>
    </w:p>
    <w:p w14:paraId="4F47F44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SSH_SERVER_HOSTKEYS:</w:t>
      </w:r>
    </w:p>
    <w:p w14:paraId="1673CAA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SSH_SERVER_HOSTKEYS</w:t>
      </w:r>
    </w:p>
    <w:p w14:paraId="7332F1C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commands:</w:t>
      </w:r>
    </w:p>
    <w:p w14:paraId="0471B86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set -</w:t>
      </w:r>
      <w:proofErr w:type="spellStart"/>
      <w:r w:rsidRPr="00E0763E">
        <w:rPr>
          <w:rFonts w:ascii="Arial" w:hAnsi="Arial" w:cs="Arial"/>
          <w:sz w:val="10"/>
          <w:szCs w:val="18"/>
          <w:lang w:val="en-US"/>
        </w:rPr>
        <w:t>eu</w:t>
      </w:r>
      <w:proofErr w:type="spellEnd"/>
    </w:p>
    <w:p w14:paraId="19BC3D4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apk</w:t>
      </w:r>
      <w:proofErr w:type="spellEnd"/>
      <w:r w:rsidRPr="00E0763E">
        <w:rPr>
          <w:rFonts w:ascii="Arial" w:hAnsi="Arial" w:cs="Arial"/>
          <w:sz w:val="10"/>
          <w:szCs w:val="18"/>
          <w:lang w:val="en-US"/>
        </w:rPr>
        <w:t xml:space="preserve"> add --no-cache </w:t>
      </w:r>
      <w:proofErr w:type="spellStart"/>
      <w:r w:rsidRPr="00E0763E">
        <w:rPr>
          <w:rFonts w:ascii="Arial" w:hAnsi="Arial" w:cs="Arial"/>
          <w:sz w:val="10"/>
          <w:szCs w:val="18"/>
          <w:lang w:val="en-US"/>
        </w:rPr>
        <w:t>openssh</w:t>
      </w:r>
      <w:proofErr w:type="spellEnd"/>
      <w:r w:rsidRPr="00E0763E">
        <w:rPr>
          <w:rFonts w:ascii="Arial" w:hAnsi="Arial" w:cs="Arial"/>
          <w:sz w:val="10"/>
          <w:szCs w:val="18"/>
          <w:lang w:val="en-US"/>
        </w:rPr>
        <w:t xml:space="preserve">-client </w:t>
      </w:r>
      <w:proofErr w:type="spellStart"/>
      <w:r w:rsidRPr="00E0763E">
        <w:rPr>
          <w:rFonts w:ascii="Arial" w:hAnsi="Arial" w:cs="Arial"/>
          <w:sz w:val="10"/>
          <w:szCs w:val="18"/>
          <w:lang w:val="en-US"/>
        </w:rPr>
        <w:t>jq</w:t>
      </w:r>
      <w:proofErr w:type="spellEnd"/>
    </w:p>
    <w:p w14:paraId="6587C24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mkdir</w:t>
      </w:r>
      <w:proofErr w:type="spellEnd"/>
      <w:r w:rsidRPr="00E0763E">
        <w:rPr>
          <w:rFonts w:ascii="Arial" w:hAnsi="Arial" w:cs="Arial"/>
          <w:sz w:val="10"/>
          <w:szCs w:val="18"/>
          <w:lang w:val="en-US"/>
        </w:rPr>
        <w:t xml:space="preserve"> -p </w:t>
      </w:r>
      <w:proofErr w:type="gramStart"/>
      <w:r w:rsidRPr="00E0763E">
        <w:rPr>
          <w:rFonts w:ascii="Arial" w:hAnsi="Arial" w:cs="Arial"/>
          <w:sz w:val="10"/>
          <w:szCs w:val="18"/>
          <w:lang w:val="en-US"/>
        </w:rPr>
        <w:t>~/.</w:t>
      </w:r>
      <w:proofErr w:type="gramEnd"/>
      <w:r w:rsidRPr="00E0763E">
        <w:rPr>
          <w:rFonts w:ascii="Arial" w:hAnsi="Arial" w:cs="Arial"/>
          <w:sz w:val="10"/>
          <w:szCs w:val="18"/>
          <w:lang w:val="en-US"/>
        </w:rPr>
        <w:t>ssh</w:t>
      </w:r>
    </w:p>
    <w:p w14:paraId="243516C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echo "$ADAS_HYDE_SSH_KEY" &gt; ~/.ssh/id_ed25519</w:t>
      </w:r>
    </w:p>
    <w:p w14:paraId="23B89DB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chmod</w:t>
      </w:r>
      <w:proofErr w:type="spellEnd"/>
      <w:r w:rsidRPr="00E0763E">
        <w:rPr>
          <w:rFonts w:ascii="Arial" w:hAnsi="Arial" w:cs="Arial"/>
          <w:sz w:val="10"/>
          <w:szCs w:val="18"/>
          <w:lang w:val="en-US"/>
        </w:rPr>
        <w:t xml:space="preserve"> 600 ~/.ssh/id_ed25519</w:t>
      </w:r>
    </w:p>
    <w:p w14:paraId="7C87A79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echo "$SSH_SERVER_HOSTKEYS" &gt;&gt; ~/.ssh/</w:t>
      </w:r>
      <w:proofErr w:type="spellStart"/>
      <w:r w:rsidRPr="00E0763E">
        <w:rPr>
          <w:rFonts w:ascii="Arial" w:hAnsi="Arial" w:cs="Arial"/>
          <w:sz w:val="10"/>
          <w:szCs w:val="18"/>
          <w:lang w:val="en-US"/>
        </w:rPr>
        <w:t>known_hosts</w:t>
      </w:r>
      <w:proofErr w:type="spellEnd"/>
    </w:p>
    <w:p w14:paraId="7B34F61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chmod</w:t>
      </w:r>
      <w:proofErr w:type="spellEnd"/>
      <w:r w:rsidRPr="00E0763E">
        <w:rPr>
          <w:rFonts w:ascii="Arial" w:hAnsi="Arial" w:cs="Arial"/>
          <w:sz w:val="10"/>
          <w:szCs w:val="18"/>
          <w:lang w:val="en-US"/>
        </w:rPr>
        <w:t xml:space="preserve"> 644 ~/.ssh/</w:t>
      </w:r>
      <w:proofErr w:type="spellStart"/>
      <w:r w:rsidRPr="00E0763E">
        <w:rPr>
          <w:rFonts w:ascii="Arial" w:hAnsi="Arial" w:cs="Arial"/>
          <w:sz w:val="10"/>
          <w:szCs w:val="18"/>
          <w:lang w:val="en-US"/>
        </w:rPr>
        <w:t>known_hosts</w:t>
      </w:r>
      <w:proofErr w:type="spellEnd"/>
    </w:p>
    <w:p w14:paraId="39D2A17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IMAGE_REF_MUTABLE="$(cat ci-evidence/image-ref-mutable.txt)"</w:t>
      </w:r>
    </w:p>
    <w:p w14:paraId="6088E72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7F17F73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ssh -o "</w:t>
      </w:r>
      <w:proofErr w:type="spellStart"/>
      <w:r w:rsidRPr="00E0763E">
        <w:rPr>
          <w:rFonts w:ascii="Arial" w:hAnsi="Arial" w:cs="Arial"/>
          <w:sz w:val="10"/>
          <w:szCs w:val="18"/>
          <w:lang w:val="en-US"/>
        </w:rPr>
        <w:t>StrictHostKeyChecking</w:t>
      </w:r>
      <w:proofErr w:type="spellEnd"/>
      <w:r w:rsidRPr="00E0763E">
        <w:rPr>
          <w:rFonts w:ascii="Arial" w:hAnsi="Arial" w:cs="Arial"/>
          <w:sz w:val="10"/>
          <w:szCs w:val="18"/>
          <w:lang w:val="en-US"/>
        </w:rPr>
        <w:t xml:space="preserve"> no" gitlabci@10.0.20.67 -p 22 \</w:t>
      </w:r>
    </w:p>
    <w:p w14:paraId="5572E59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"cd /opt/</w:t>
      </w:r>
      <w:proofErr w:type="spellStart"/>
      <w:r w:rsidRPr="00E0763E">
        <w:rPr>
          <w:rFonts w:ascii="Arial" w:hAnsi="Arial" w:cs="Arial"/>
          <w:sz w:val="10"/>
          <w:szCs w:val="18"/>
          <w:lang w:val="en-US"/>
        </w:rPr>
        <w:t>smartuci</w:t>
      </w:r>
      <w:proofErr w:type="spellEnd"/>
      <w:r w:rsidRPr="00E0763E">
        <w:rPr>
          <w:rFonts w:ascii="Arial" w:hAnsi="Arial" w:cs="Arial"/>
          <w:sz w:val="10"/>
          <w:szCs w:val="18"/>
          <w:lang w:val="en-US"/>
        </w:rPr>
        <w:t xml:space="preserve"> &amp;&amp; docker-compose stop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 xml:space="preserve">-core &amp;&amp; docker-compose rm -f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 xml:space="preserve">-core &amp;&amp; docker-compose pull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 xml:space="preserve">-core &amp;&amp; docker-compose up -d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-core" \</w:t>
      </w:r>
    </w:p>
    <w:p w14:paraId="33DEED7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ssh -o "</w:t>
      </w:r>
      <w:proofErr w:type="spellStart"/>
      <w:r w:rsidRPr="00E0763E">
        <w:rPr>
          <w:rFonts w:ascii="Arial" w:hAnsi="Arial" w:cs="Arial"/>
          <w:sz w:val="10"/>
          <w:szCs w:val="18"/>
          <w:lang w:val="en-US"/>
        </w:rPr>
        <w:t>StrictHostKeyChecking</w:t>
      </w:r>
      <w:proofErr w:type="spellEnd"/>
      <w:r w:rsidRPr="00E0763E">
        <w:rPr>
          <w:rFonts w:ascii="Arial" w:hAnsi="Arial" w:cs="Arial"/>
          <w:sz w:val="10"/>
          <w:szCs w:val="18"/>
          <w:lang w:val="en-US"/>
        </w:rPr>
        <w:t xml:space="preserve"> no" gitlabci@red1.epigram.es -p 1522 \</w:t>
      </w:r>
    </w:p>
    <w:p w14:paraId="0A496BC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"cd /opt/</w:t>
      </w:r>
      <w:proofErr w:type="spellStart"/>
      <w:r w:rsidRPr="00E0763E">
        <w:rPr>
          <w:rFonts w:ascii="Arial" w:hAnsi="Arial" w:cs="Arial"/>
          <w:sz w:val="10"/>
          <w:szCs w:val="18"/>
          <w:lang w:val="en-US"/>
        </w:rPr>
        <w:t>adascore</w:t>
      </w:r>
      <w:proofErr w:type="spellEnd"/>
      <w:r w:rsidRPr="00E0763E">
        <w:rPr>
          <w:rFonts w:ascii="Arial" w:hAnsi="Arial" w:cs="Arial"/>
          <w:sz w:val="10"/>
          <w:szCs w:val="18"/>
          <w:lang w:val="en-US"/>
        </w:rPr>
        <w:t xml:space="preserve"> &amp;&amp; docker-compose stop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 xml:space="preserve">-core &amp;&amp; docker-compose rm -f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 xml:space="preserve">-core &amp;&amp; docker-compose pull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 xml:space="preserve">-core &amp;&amp; docker-compose up -d </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-core"</w:t>
      </w:r>
    </w:p>
    <w:p w14:paraId="3DB8F1A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7B1AB81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REMOTE_DIGEST="$(ssh -o \"</w:t>
      </w:r>
      <w:proofErr w:type="spellStart"/>
      <w:r w:rsidRPr="00E0763E">
        <w:rPr>
          <w:rFonts w:ascii="Arial" w:hAnsi="Arial" w:cs="Arial"/>
          <w:sz w:val="10"/>
          <w:szCs w:val="18"/>
          <w:lang w:val="en-US"/>
        </w:rPr>
        <w:t>StrictHostKeyChecking</w:t>
      </w:r>
      <w:proofErr w:type="spellEnd"/>
      <w:r w:rsidRPr="00E0763E">
        <w:rPr>
          <w:rFonts w:ascii="Arial" w:hAnsi="Arial" w:cs="Arial"/>
          <w:sz w:val="10"/>
          <w:szCs w:val="18"/>
          <w:lang w:val="en-US"/>
        </w:rPr>
        <w:t xml:space="preserve"> no\" gitlabci@10.0.20.67 -p 22 \</w:t>
      </w:r>
    </w:p>
    <w:p w14:paraId="4B15BEF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\"docker image inspect ${IMAGE_REF_</w:t>
      </w:r>
      <w:proofErr w:type="gramStart"/>
      <w:r w:rsidRPr="00E0763E">
        <w:rPr>
          <w:rFonts w:ascii="Arial" w:hAnsi="Arial" w:cs="Arial"/>
          <w:sz w:val="10"/>
          <w:szCs w:val="18"/>
          <w:lang w:val="en-US"/>
        </w:rPr>
        <w:t>MUTABLE} -</w:t>
      </w:r>
      <w:proofErr w:type="gramEnd"/>
      <w:r w:rsidRPr="00E0763E">
        <w:rPr>
          <w:rFonts w:ascii="Arial" w:hAnsi="Arial" w:cs="Arial"/>
          <w:sz w:val="10"/>
          <w:szCs w:val="18"/>
          <w:lang w:val="en-US"/>
        </w:rPr>
        <w:t>-format</w:t>
      </w:r>
      <w:proofErr w:type="gramStart"/>
      <w:r w:rsidRPr="00E0763E">
        <w:rPr>
          <w:rFonts w:ascii="Arial" w:hAnsi="Arial" w:cs="Arial"/>
          <w:sz w:val="10"/>
          <w:szCs w:val="18"/>
          <w:lang w:val="en-US"/>
        </w:rPr>
        <w:t>='{{index .</w:t>
      </w:r>
      <w:proofErr w:type="spellStart"/>
      <w:r w:rsidRPr="00E0763E">
        <w:rPr>
          <w:rFonts w:ascii="Arial" w:hAnsi="Arial" w:cs="Arial"/>
          <w:sz w:val="10"/>
          <w:szCs w:val="18"/>
          <w:lang w:val="en-US"/>
        </w:rPr>
        <w:t>RepoDigests</w:t>
      </w:r>
      <w:proofErr w:type="spellEnd"/>
      <w:proofErr w:type="gramEnd"/>
      <w:r w:rsidRPr="00E0763E">
        <w:rPr>
          <w:rFonts w:ascii="Arial" w:hAnsi="Arial" w:cs="Arial"/>
          <w:sz w:val="10"/>
          <w:szCs w:val="18"/>
          <w:lang w:val="en-US"/>
        </w:rPr>
        <w:t xml:space="preserve"> </w:t>
      </w:r>
      <w:proofErr w:type="gramStart"/>
      <w:r w:rsidRPr="00E0763E">
        <w:rPr>
          <w:rFonts w:ascii="Arial" w:hAnsi="Arial" w:cs="Arial"/>
          <w:sz w:val="10"/>
          <w:szCs w:val="18"/>
          <w:lang w:val="en-US"/>
        </w:rPr>
        <w:t>0}}'</w:t>
      </w:r>
      <w:proofErr w:type="gramEnd"/>
      <w:r w:rsidRPr="00E0763E">
        <w:rPr>
          <w:rFonts w:ascii="Arial" w:hAnsi="Arial" w:cs="Arial"/>
          <w:sz w:val="10"/>
          <w:szCs w:val="18"/>
          <w:lang w:val="en-US"/>
        </w:rPr>
        <w:t>\" \</w:t>
      </w:r>
    </w:p>
    <w:p w14:paraId="1C4D18B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ssh -o \"</w:t>
      </w:r>
      <w:proofErr w:type="spellStart"/>
      <w:r w:rsidRPr="00E0763E">
        <w:rPr>
          <w:rFonts w:ascii="Arial" w:hAnsi="Arial" w:cs="Arial"/>
          <w:sz w:val="10"/>
          <w:szCs w:val="18"/>
          <w:lang w:val="en-US"/>
        </w:rPr>
        <w:t>StrictHostKeyChecking</w:t>
      </w:r>
      <w:proofErr w:type="spellEnd"/>
      <w:r w:rsidRPr="00E0763E">
        <w:rPr>
          <w:rFonts w:ascii="Arial" w:hAnsi="Arial" w:cs="Arial"/>
          <w:sz w:val="10"/>
          <w:szCs w:val="18"/>
          <w:lang w:val="en-US"/>
        </w:rPr>
        <w:t xml:space="preserve"> no\" gitlabci@red1.epigram.es -p 1522 \</w:t>
      </w:r>
    </w:p>
    <w:p w14:paraId="54BA541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\"docker image inspect ${IMAGE_REF_</w:t>
      </w:r>
      <w:proofErr w:type="gramStart"/>
      <w:r w:rsidRPr="00E0763E">
        <w:rPr>
          <w:rFonts w:ascii="Arial" w:hAnsi="Arial" w:cs="Arial"/>
          <w:sz w:val="10"/>
          <w:szCs w:val="18"/>
          <w:lang w:val="en-US"/>
        </w:rPr>
        <w:t>MUTABLE} -</w:t>
      </w:r>
      <w:proofErr w:type="gramEnd"/>
      <w:r w:rsidRPr="00E0763E">
        <w:rPr>
          <w:rFonts w:ascii="Arial" w:hAnsi="Arial" w:cs="Arial"/>
          <w:sz w:val="10"/>
          <w:szCs w:val="18"/>
          <w:lang w:val="en-US"/>
        </w:rPr>
        <w:t>-format</w:t>
      </w:r>
      <w:proofErr w:type="gramStart"/>
      <w:r w:rsidRPr="00E0763E">
        <w:rPr>
          <w:rFonts w:ascii="Arial" w:hAnsi="Arial" w:cs="Arial"/>
          <w:sz w:val="10"/>
          <w:szCs w:val="18"/>
          <w:lang w:val="en-US"/>
        </w:rPr>
        <w:t>='{{index .</w:t>
      </w:r>
      <w:proofErr w:type="spellStart"/>
      <w:r w:rsidRPr="00E0763E">
        <w:rPr>
          <w:rFonts w:ascii="Arial" w:hAnsi="Arial" w:cs="Arial"/>
          <w:sz w:val="10"/>
          <w:szCs w:val="18"/>
          <w:lang w:val="en-US"/>
        </w:rPr>
        <w:t>RepoDigests</w:t>
      </w:r>
      <w:proofErr w:type="spellEnd"/>
      <w:proofErr w:type="gramEnd"/>
      <w:r w:rsidRPr="00E0763E">
        <w:rPr>
          <w:rFonts w:ascii="Arial" w:hAnsi="Arial" w:cs="Arial"/>
          <w:sz w:val="10"/>
          <w:szCs w:val="18"/>
          <w:lang w:val="en-US"/>
        </w:rPr>
        <w:t xml:space="preserve"> </w:t>
      </w:r>
      <w:proofErr w:type="gramStart"/>
      <w:r w:rsidRPr="00E0763E">
        <w:rPr>
          <w:rFonts w:ascii="Arial" w:hAnsi="Arial" w:cs="Arial"/>
          <w:sz w:val="10"/>
          <w:szCs w:val="18"/>
          <w:lang w:val="en-US"/>
        </w:rPr>
        <w:t>0}}'</w:t>
      </w:r>
      <w:proofErr w:type="gramEnd"/>
      <w:r w:rsidRPr="00E0763E">
        <w:rPr>
          <w:rFonts w:ascii="Arial" w:hAnsi="Arial" w:cs="Arial"/>
          <w:sz w:val="10"/>
          <w:szCs w:val="18"/>
          <w:lang w:val="en-US"/>
        </w:rPr>
        <w:t>\")"</w:t>
      </w:r>
    </w:p>
    <w:p w14:paraId="0B39AD6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3EBD621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jq</w:t>
      </w:r>
      <w:proofErr w:type="spellEnd"/>
      <w:r w:rsidRPr="00E0763E">
        <w:rPr>
          <w:rFonts w:ascii="Arial" w:hAnsi="Arial" w:cs="Arial"/>
          <w:sz w:val="10"/>
          <w:szCs w:val="18"/>
          <w:lang w:val="en-US"/>
        </w:rPr>
        <w:t xml:space="preserve"> -n \</w:t>
      </w:r>
    </w:p>
    <w:p w14:paraId="0267FB6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environment "main" \</w:t>
      </w:r>
    </w:p>
    <w:p w14:paraId="6A23332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deployed_ref</w:t>
      </w:r>
      <w:proofErr w:type="spellEnd"/>
      <w:r w:rsidRPr="00E0763E">
        <w:rPr>
          <w:rFonts w:ascii="Arial" w:hAnsi="Arial" w:cs="Arial"/>
          <w:sz w:val="10"/>
          <w:szCs w:val="18"/>
          <w:lang w:val="en-US"/>
        </w:rPr>
        <w:t xml:space="preserve"> "$IMAGE_REF_MUTABLE" \</w:t>
      </w:r>
    </w:p>
    <w:p w14:paraId="636DDEC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arg</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deployed_digest</w:t>
      </w:r>
      <w:proofErr w:type="spellEnd"/>
      <w:r w:rsidRPr="00E0763E">
        <w:rPr>
          <w:rFonts w:ascii="Arial" w:hAnsi="Arial" w:cs="Arial"/>
          <w:sz w:val="10"/>
          <w:szCs w:val="18"/>
          <w:lang w:val="en-US"/>
        </w:rPr>
        <w:t xml:space="preserve"> "$REMOTE_DIGEST" \</w:t>
      </w:r>
    </w:p>
    <w:p w14:paraId="0909061D"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
    <w:p w14:paraId="3A3C3D6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environment: $environment,</w:t>
      </w:r>
    </w:p>
    <w:p w14:paraId="340BB0F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deployed_ref</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deployed_ref</w:t>
      </w:r>
      <w:proofErr w:type="spellEnd"/>
      <w:r w:rsidRPr="00E0763E">
        <w:rPr>
          <w:rFonts w:ascii="Arial" w:hAnsi="Arial" w:cs="Arial"/>
          <w:sz w:val="10"/>
          <w:szCs w:val="18"/>
          <w:lang w:val="en-US"/>
        </w:rPr>
        <w:t>,</w:t>
      </w:r>
    </w:p>
    <w:p w14:paraId="3F8FED4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deployed_digest</w:t>
      </w:r>
      <w:proofErr w:type="spellEnd"/>
      <w:r w:rsidRPr="00E0763E">
        <w:rPr>
          <w:rFonts w:ascii="Arial" w:hAnsi="Arial" w:cs="Arial"/>
          <w:sz w:val="10"/>
          <w:szCs w:val="18"/>
          <w:lang w:val="en-US"/>
        </w:rPr>
        <w:t>: $</w:t>
      </w:r>
      <w:proofErr w:type="spellStart"/>
      <w:r w:rsidRPr="00E0763E">
        <w:rPr>
          <w:rFonts w:ascii="Arial" w:hAnsi="Arial" w:cs="Arial"/>
          <w:sz w:val="10"/>
          <w:szCs w:val="18"/>
          <w:lang w:val="en-US"/>
        </w:rPr>
        <w:t>deployed_digest</w:t>
      </w:r>
      <w:proofErr w:type="spellEnd"/>
    </w:p>
    <w:p w14:paraId="0F8FCEC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&gt; ci-evidence/deploy-</w:t>
      </w:r>
      <w:proofErr w:type="spellStart"/>
      <w:r w:rsidRPr="00E0763E">
        <w:rPr>
          <w:rFonts w:ascii="Arial" w:hAnsi="Arial" w:cs="Arial"/>
          <w:sz w:val="10"/>
          <w:szCs w:val="18"/>
          <w:lang w:val="en-US"/>
        </w:rPr>
        <w:t>info.json</w:t>
      </w:r>
      <w:proofErr w:type="spellEnd"/>
    </w:p>
    <w:p w14:paraId="6CBBA09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finalize_and_publish_ci_evidence</w:t>
      </w:r>
      <w:proofErr w:type="spellEnd"/>
      <w:r w:rsidRPr="00E0763E">
        <w:rPr>
          <w:rFonts w:ascii="Arial" w:hAnsi="Arial" w:cs="Arial"/>
          <w:sz w:val="10"/>
          <w:szCs w:val="18"/>
          <w:lang w:val="en-US"/>
        </w:rPr>
        <w:t>:</w:t>
      </w:r>
    </w:p>
    <w:p w14:paraId="750BE97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image: alpine:3.20</w:t>
      </w:r>
    </w:p>
    <w:p w14:paraId="65094257"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when:</w:t>
      </w:r>
    </w:p>
    <w:p w14:paraId="2F42ED0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event:</w:t>
      </w:r>
    </w:p>
    <w:p w14:paraId="358C1530"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push</w:t>
      </w:r>
    </w:p>
    <w:p w14:paraId="5A159EA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commit</w:t>
      </w:r>
    </w:p>
    <w:p w14:paraId="0A73C901"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branch:</w:t>
      </w:r>
    </w:p>
    <w:p w14:paraId="16F2F38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lastRenderedPageBreak/>
        <w:t xml:space="preserve">        - main</w:t>
      </w:r>
    </w:p>
    <w:p w14:paraId="01750C16"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environment:</w:t>
      </w:r>
    </w:p>
    <w:p w14:paraId="025D688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ADAS_HYDE_SSH_KEY:</w:t>
      </w:r>
    </w:p>
    <w:p w14:paraId="547F05C3"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ADAS_HYDE_SSH_KEY</w:t>
      </w:r>
    </w:p>
    <w:p w14:paraId="280CFA92"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SSH_SERVER_HOSTKEYS:</w:t>
      </w:r>
    </w:p>
    <w:p w14:paraId="14F56D6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from_secret</w:t>
      </w:r>
      <w:proofErr w:type="spellEnd"/>
      <w:r w:rsidRPr="00E0763E">
        <w:rPr>
          <w:rFonts w:ascii="Arial" w:hAnsi="Arial" w:cs="Arial"/>
          <w:sz w:val="10"/>
          <w:szCs w:val="18"/>
          <w:lang w:val="en-US"/>
        </w:rPr>
        <w:t>: SSH_SERVER_HOSTKEYS</w:t>
      </w:r>
    </w:p>
    <w:p w14:paraId="26731BB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commands:</w:t>
      </w:r>
    </w:p>
    <w:p w14:paraId="28FB8C7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set -</w:t>
      </w:r>
      <w:proofErr w:type="spellStart"/>
      <w:r w:rsidRPr="00E0763E">
        <w:rPr>
          <w:rFonts w:ascii="Arial" w:hAnsi="Arial" w:cs="Arial"/>
          <w:sz w:val="10"/>
          <w:szCs w:val="18"/>
          <w:lang w:val="en-US"/>
        </w:rPr>
        <w:t>eu</w:t>
      </w:r>
      <w:proofErr w:type="spellEnd"/>
    </w:p>
    <w:p w14:paraId="55482ED5"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apk</w:t>
      </w:r>
      <w:proofErr w:type="spellEnd"/>
      <w:r w:rsidRPr="00E0763E">
        <w:rPr>
          <w:rFonts w:ascii="Arial" w:hAnsi="Arial" w:cs="Arial"/>
          <w:sz w:val="10"/>
          <w:szCs w:val="18"/>
          <w:lang w:val="en-US"/>
        </w:rPr>
        <w:t xml:space="preserve"> add --no-cache </w:t>
      </w:r>
      <w:proofErr w:type="spellStart"/>
      <w:r w:rsidRPr="00E0763E">
        <w:rPr>
          <w:rFonts w:ascii="Arial" w:hAnsi="Arial" w:cs="Arial"/>
          <w:sz w:val="10"/>
          <w:szCs w:val="18"/>
          <w:lang w:val="en-US"/>
        </w:rPr>
        <w:t>openssh</w:t>
      </w:r>
      <w:proofErr w:type="spellEnd"/>
      <w:r w:rsidRPr="00E0763E">
        <w:rPr>
          <w:rFonts w:ascii="Arial" w:hAnsi="Arial" w:cs="Arial"/>
          <w:sz w:val="10"/>
          <w:szCs w:val="18"/>
          <w:lang w:val="en-US"/>
        </w:rPr>
        <w:t xml:space="preserve">-client </w:t>
      </w:r>
      <w:proofErr w:type="spellStart"/>
      <w:r w:rsidRPr="00E0763E">
        <w:rPr>
          <w:rFonts w:ascii="Arial" w:hAnsi="Arial" w:cs="Arial"/>
          <w:sz w:val="10"/>
          <w:szCs w:val="18"/>
          <w:lang w:val="en-US"/>
        </w:rPr>
        <w:t>jq</w:t>
      </w:r>
      <w:proofErr w:type="spellEnd"/>
      <w:r w:rsidRPr="00E0763E">
        <w:rPr>
          <w:rFonts w:ascii="Arial" w:hAnsi="Arial" w:cs="Arial"/>
          <w:sz w:val="10"/>
          <w:szCs w:val="18"/>
          <w:lang w:val="en-US"/>
        </w:rPr>
        <w:t xml:space="preserve"> </w:t>
      </w:r>
      <w:proofErr w:type="spellStart"/>
      <w:r w:rsidRPr="00E0763E">
        <w:rPr>
          <w:rFonts w:ascii="Arial" w:hAnsi="Arial" w:cs="Arial"/>
          <w:sz w:val="10"/>
          <w:szCs w:val="18"/>
          <w:lang w:val="en-US"/>
        </w:rPr>
        <w:t>coreutils</w:t>
      </w:r>
      <w:proofErr w:type="spellEnd"/>
      <w:r w:rsidRPr="00E0763E">
        <w:rPr>
          <w:rFonts w:ascii="Arial" w:hAnsi="Arial" w:cs="Arial"/>
          <w:sz w:val="10"/>
          <w:szCs w:val="18"/>
          <w:lang w:val="en-US"/>
        </w:rPr>
        <w:t xml:space="preserve"> tar </w:t>
      </w:r>
      <w:proofErr w:type="spellStart"/>
      <w:r w:rsidRPr="00E0763E">
        <w:rPr>
          <w:rFonts w:ascii="Arial" w:hAnsi="Arial" w:cs="Arial"/>
          <w:sz w:val="10"/>
          <w:szCs w:val="18"/>
          <w:lang w:val="en-US"/>
        </w:rPr>
        <w:t>gzip</w:t>
      </w:r>
      <w:proofErr w:type="spellEnd"/>
    </w:p>
    <w:p w14:paraId="4D39826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mkdir</w:t>
      </w:r>
      <w:proofErr w:type="spellEnd"/>
      <w:r w:rsidRPr="00E0763E">
        <w:rPr>
          <w:rFonts w:ascii="Arial" w:hAnsi="Arial" w:cs="Arial"/>
          <w:sz w:val="10"/>
          <w:szCs w:val="18"/>
          <w:lang w:val="en-US"/>
        </w:rPr>
        <w:t xml:space="preserve"> -p </w:t>
      </w:r>
      <w:proofErr w:type="gramStart"/>
      <w:r w:rsidRPr="00E0763E">
        <w:rPr>
          <w:rFonts w:ascii="Arial" w:hAnsi="Arial" w:cs="Arial"/>
          <w:sz w:val="10"/>
          <w:szCs w:val="18"/>
          <w:lang w:val="en-US"/>
        </w:rPr>
        <w:t>~/.</w:t>
      </w:r>
      <w:proofErr w:type="gramEnd"/>
      <w:r w:rsidRPr="00E0763E">
        <w:rPr>
          <w:rFonts w:ascii="Arial" w:hAnsi="Arial" w:cs="Arial"/>
          <w:sz w:val="10"/>
          <w:szCs w:val="18"/>
          <w:lang w:val="en-US"/>
        </w:rPr>
        <w:t>ssh</w:t>
      </w:r>
    </w:p>
    <w:p w14:paraId="324CD89A"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echo "$ADAS_HYDE_SSH_KEY" &gt; ~/.ssh/id_ed25519</w:t>
      </w:r>
    </w:p>
    <w:p w14:paraId="491E595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chmod</w:t>
      </w:r>
      <w:proofErr w:type="spellEnd"/>
      <w:r w:rsidRPr="00E0763E">
        <w:rPr>
          <w:rFonts w:ascii="Arial" w:hAnsi="Arial" w:cs="Arial"/>
          <w:sz w:val="10"/>
          <w:szCs w:val="18"/>
          <w:lang w:val="en-US"/>
        </w:rPr>
        <w:t xml:space="preserve"> 600 ~/.ssh/id_ed25519</w:t>
      </w:r>
    </w:p>
    <w:p w14:paraId="2C56772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echo "$SSH_SERVER_HOSTKEYS" &gt;&gt; ~/.ssh/</w:t>
      </w:r>
      <w:proofErr w:type="spellStart"/>
      <w:r w:rsidRPr="00E0763E">
        <w:rPr>
          <w:rFonts w:ascii="Arial" w:hAnsi="Arial" w:cs="Arial"/>
          <w:sz w:val="10"/>
          <w:szCs w:val="18"/>
          <w:lang w:val="en-US"/>
        </w:rPr>
        <w:t>known_hosts</w:t>
      </w:r>
      <w:proofErr w:type="spellEnd"/>
    </w:p>
    <w:p w14:paraId="0C2632D8"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chmod</w:t>
      </w:r>
      <w:proofErr w:type="spellEnd"/>
      <w:r w:rsidRPr="00E0763E">
        <w:rPr>
          <w:rFonts w:ascii="Arial" w:hAnsi="Arial" w:cs="Arial"/>
          <w:sz w:val="10"/>
          <w:szCs w:val="18"/>
          <w:lang w:val="en-US"/>
        </w:rPr>
        <w:t xml:space="preserve"> 644 ~/.ssh/</w:t>
      </w:r>
      <w:proofErr w:type="spellStart"/>
      <w:r w:rsidRPr="00E0763E">
        <w:rPr>
          <w:rFonts w:ascii="Arial" w:hAnsi="Arial" w:cs="Arial"/>
          <w:sz w:val="10"/>
          <w:szCs w:val="18"/>
          <w:lang w:val="en-US"/>
        </w:rPr>
        <w:t>known_hosts</w:t>
      </w:r>
      <w:proofErr w:type="spellEnd"/>
    </w:p>
    <w:p w14:paraId="30793EDE"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RELEASE_ID="$(cat ci-evidence/release-id.txt)"</w:t>
      </w:r>
    </w:p>
    <w:p w14:paraId="366D9F8B"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sha256sum ci-evidence/* &gt; ci-evidence/checksums-final.txt || true</w:t>
      </w:r>
    </w:p>
    <w:p w14:paraId="268E699F"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tar -</w:t>
      </w:r>
      <w:proofErr w:type="spellStart"/>
      <w:r w:rsidRPr="00E0763E">
        <w:rPr>
          <w:rFonts w:ascii="Arial" w:hAnsi="Arial" w:cs="Arial"/>
          <w:sz w:val="10"/>
          <w:szCs w:val="18"/>
          <w:lang w:val="en-US"/>
        </w:rPr>
        <w:t>czf</w:t>
      </w:r>
      <w:proofErr w:type="spellEnd"/>
      <w:r w:rsidRPr="00E0763E">
        <w:rPr>
          <w:rFonts w:ascii="Arial" w:hAnsi="Arial" w:cs="Arial"/>
          <w:sz w:val="10"/>
          <w:szCs w:val="18"/>
          <w:lang w:val="en-US"/>
        </w:rPr>
        <w:t xml:space="preserve"> "ci-evidence-${RELEASE_ID</w:t>
      </w:r>
      <w:proofErr w:type="gramStart"/>
      <w:r w:rsidRPr="00E0763E">
        <w:rPr>
          <w:rFonts w:ascii="Arial" w:hAnsi="Arial" w:cs="Arial"/>
          <w:sz w:val="10"/>
          <w:szCs w:val="18"/>
          <w:lang w:val="en-US"/>
        </w:rPr>
        <w:t>}.tar.gz</w:t>
      </w:r>
      <w:proofErr w:type="gramEnd"/>
      <w:r w:rsidRPr="00E0763E">
        <w:rPr>
          <w:rFonts w:ascii="Arial" w:hAnsi="Arial" w:cs="Arial"/>
          <w:sz w:val="10"/>
          <w:szCs w:val="18"/>
          <w:lang w:val="en-US"/>
        </w:rPr>
        <w:t>" ci-evidence</w:t>
      </w:r>
    </w:p>
    <w:p w14:paraId="4076AF3C"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
    <w:p w14:paraId="242D6CA9"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w:t>
      </w:r>
      <w:proofErr w:type="spellStart"/>
      <w:r w:rsidRPr="00E0763E">
        <w:rPr>
          <w:rFonts w:ascii="Arial" w:hAnsi="Arial" w:cs="Arial"/>
          <w:sz w:val="10"/>
          <w:szCs w:val="18"/>
          <w:lang w:val="en-US"/>
        </w:rPr>
        <w:t>scp</w:t>
      </w:r>
      <w:proofErr w:type="spellEnd"/>
      <w:r w:rsidRPr="00E0763E">
        <w:rPr>
          <w:rFonts w:ascii="Arial" w:hAnsi="Arial" w:cs="Arial"/>
          <w:sz w:val="10"/>
          <w:szCs w:val="18"/>
          <w:lang w:val="en-US"/>
        </w:rPr>
        <w:t xml:space="preserve"> -o "</w:t>
      </w:r>
      <w:proofErr w:type="spellStart"/>
      <w:r w:rsidRPr="00E0763E">
        <w:rPr>
          <w:rFonts w:ascii="Arial" w:hAnsi="Arial" w:cs="Arial"/>
          <w:sz w:val="10"/>
          <w:szCs w:val="18"/>
          <w:lang w:val="en-US"/>
        </w:rPr>
        <w:t>StrictHostKeyChecking</w:t>
      </w:r>
      <w:proofErr w:type="spellEnd"/>
      <w:r w:rsidRPr="00E0763E">
        <w:rPr>
          <w:rFonts w:ascii="Arial" w:hAnsi="Arial" w:cs="Arial"/>
          <w:sz w:val="10"/>
          <w:szCs w:val="18"/>
          <w:lang w:val="en-US"/>
        </w:rPr>
        <w:t xml:space="preserve"> no" "ci-evidence-${RELEASE_ID</w:t>
      </w:r>
      <w:proofErr w:type="gramStart"/>
      <w:r w:rsidRPr="00E0763E">
        <w:rPr>
          <w:rFonts w:ascii="Arial" w:hAnsi="Arial" w:cs="Arial"/>
          <w:sz w:val="10"/>
          <w:szCs w:val="18"/>
          <w:lang w:val="en-US"/>
        </w:rPr>
        <w:t>}.tar.gz</w:t>
      </w:r>
      <w:proofErr w:type="gramEnd"/>
      <w:r w:rsidRPr="00E0763E">
        <w:rPr>
          <w:rFonts w:ascii="Arial" w:hAnsi="Arial" w:cs="Arial"/>
          <w:sz w:val="10"/>
          <w:szCs w:val="18"/>
          <w:lang w:val="en-US"/>
        </w:rPr>
        <w:t>" gitlabci@10.0.20.67:/opt/</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-ci-evidence/ \</w:t>
      </w:r>
    </w:p>
    <w:p w14:paraId="7DAE5D64" w14:textId="77777777" w:rsidR="005B4FC1" w:rsidRPr="00E0763E" w:rsidRDefault="006A458C">
      <w:pPr>
        <w:rPr>
          <w:rFonts w:ascii="Arial" w:hAnsi="Arial" w:cs="Arial"/>
          <w:sz w:val="18"/>
          <w:szCs w:val="18"/>
          <w:lang w:val="en-US"/>
        </w:rPr>
      </w:pPr>
      <w:r w:rsidRPr="00E0763E">
        <w:rPr>
          <w:rFonts w:ascii="Arial" w:hAnsi="Arial" w:cs="Arial"/>
          <w:sz w:val="10"/>
          <w:szCs w:val="18"/>
          <w:lang w:val="en-US"/>
        </w:rPr>
        <w:t xml:space="preserve">        || </w:t>
      </w:r>
      <w:proofErr w:type="spellStart"/>
      <w:r w:rsidRPr="00E0763E">
        <w:rPr>
          <w:rFonts w:ascii="Arial" w:hAnsi="Arial" w:cs="Arial"/>
          <w:sz w:val="10"/>
          <w:szCs w:val="18"/>
          <w:lang w:val="en-US"/>
        </w:rPr>
        <w:t>scp</w:t>
      </w:r>
      <w:proofErr w:type="spellEnd"/>
      <w:r w:rsidRPr="00E0763E">
        <w:rPr>
          <w:rFonts w:ascii="Arial" w:hAnsi="Arial" w:cs="Arial"/>
          <w:sz w:val="10"/>
          <w:szCs w:val="18"/>
          <w:lang w:val="en-US"/>
        </w:rPr>
        <w:t xml:space="preserve"> -o "</w:t>
      </w:r>
      <w:proofErr w:type="spellStart"/>
      <w:r w:rsidRPr="00E0763E">
        <w:rPr>
          <w:rFonts w:ascii="Arial" w:hAnsi="Arial" w:cs="Arial"/>
          <w:sz w:val="10"/>
          <w:szCs w:val="18"/>
          <w:lang w:val="en-US"/>
        </w:rPr>
        <w:t>StrictHostKeyChecking</w:t>
      </w:r>
      <w:proofErr w:type="spellEnd"/>
      <w:r w:rsidRPr="00E0763E">
        <w:rPr>
          <w:rFonts w:ascii="Arial" w:hAnsi="Arial" w:cs="Arial"/>
          <w:sz w:val="10"/>
          <w:szCs w:val="18"/>
          <w:lang w:val="en-US"/>
        </w:rPr>
        <w:t xml:space="preserve"> no" "ci-evidence-${RELEASE_ID</w:t>
      </w:r>
      <w:proofErr w:type="gramStart"/>
      <w:r w:rsidRPr="00E0763E">
        <w:rPr>
          <w:rFonts w:ascii="Arial" w:hAnsi="Arial" w:cs="Arial"/>
          <w:sz w:val="10"/>
          <w:szCs w:val="18"/>
          <w:lang w:val="en-US"/>
        </w:rPr>
        <w:t>}.tar.gz</w:t>
      </w:r>
      <w:proofErr w:type="gramEnd"/>
      <w:r w:rsidRPr="00E0763E">
        <w:rPr>
          <w:rFonts w:ascii="Arial" w:hAnsi="Arial" w:cs="Arial"/>
          <w:sz w:val="10"/>
          <w:szCs w:val="18"/>
          <w:lang w:val="en-US"/>
        </w:rPr>
        <w:t>" gitlabci@red1.epigram.es:/opt/</w:t>
      </w:r>
      <w:proofErr w:type="spellStart"/>
      <w:r w:rsidRPr="00E0763E">
        <w:rPr>
          <w:rFonts w:ascii="Arial" w:hAnsi="Arial" w:cs="Arial"/>
          <w:sz w:val="10"/>
          <w:szCs w:val="18"/>
          <w:lang w:val="en-US"/>
        </w:rPr>
        <w:t>adas</w:t>
      </w:r>
      <w:proofErr w:type="spellEnd"/>
      <w:r w:rsidRPr="00E0763E">
        <w:rPr>
          <w:rFonts w:ascii="Arial" w:hAnsi="Arial" w:cs="Arial"/>
          <w:sz w:val="10"/>
          <w:szCs w:val="18"/>
          <w:lang w:val="en-US"/>
        </w:rPr>
        <w:t>-ci-evidence/</w:t>
      </w:r>
    </w:p>
    <w:sectPr w:rsidR="005B4FC1" w:rsidRPr="00E0763E" w:rsidSect="00034616">
      <w:headerReference w:type="default" r:id="rId11"/>
      <w:pgSz w:w="12240" w:h="15840"/>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0F6B3" w14:textId="77777777" w:rsidR="00E909C1" w:rsidRDefault="00E909C1" w:rsidP="003E792C">
      <w:pPr>
        <w:spacing w:after="0" w:line="240" w:lineRule="auto"/>
      </w:pPr>
      <w:r>
        <w:separator/>
      </w:r>
    </w:p>
  </w:endnote>
  <w:endnote w:type="continuationSeparator" w:id="0">
    <w:p w14:paraId="4408F454" w14:textId="77777777" w:rsidR="00E909C1" w:rsidRDefault="00E909C1" w:rsidP="003E7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 w:name="Arial (Cuerpo en alfabeto compl">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65798" w14:textId="77777777" w:rsidR="00E909C1" w:rsidRDefault="00E909C1" w:rsidP="003E792C">
      <w:pPr>
        <w:spacing w:after="0" w:line="240" w:lineRule="auto"/>
      </w:pPr>
      <w:r>
        <w:separator/>
      </w:r>
    </w:p>
  </w:footnote>
  <w:footnote w:type="continuationSeparator" w:id="0">
    <w:p w14:paraId="6D2D3B8D" w14:textId="77777777" w:rsidR="00E909C1" w:rsidRDefault="00E909C1" w:rsidP="003E79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2DDC2" w14:textId="6B469F50" w:rsidR="000F101A" w:rsidRPr="001141C7" w:rsidRDefault="004C4DF9" w:rsidP="00E0763E">
    <w:pPr>
      <w:pStyle w:val="Encabezado"/>
      <w:rPr>
        <w:rFonts w:ascii="Arial" w:hAnsi="Arial"/>
        <w:color w:val="646464"/>
        <w:sz w:val="16"/>
        <w:lang w:val="es-ES"/>
      </w:rPr>
    </w:pPr>
    <w:r>
      <w:rPr>
        <w:noProof/>
      </w:rPr>
      <w:drawing>
        <wp:anchor distT="0" distB="0" distL="114300" distR="114300" simplePos="0" relativeHeight="251658752" behindDoc="0" locked="0" layoutInCell="1" allowOverlap="1" wp14:anchorId="16524EA3" wp14:editId="1A45C064">
          <wp:simplePos x="0" y="0"/>
          <wp:positionH relativeFrom="column">
            <wp:posOffset>5382895</wp:posOffset>
          </wp:positionH>
          <wp:positionV relativeFrom="paragraph">
            <wp:posOffset>-124236</wp:posOffset>
          </wp:positionV>
          <wp:extent cx="980440" cy="275590"/>
          <wp:effectExtent l="0" t="0" r="0" b="0"/>
          <wp:wrapSquare wrapText="bothSides"/>
          <wp:docPr id="3735639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563990" name=""/>
                  <pic:cNvPicPr/>
                </pic:nvPicPr>
                <pic:blipFill>
                  <a:blip r:embed="rId1"/>
                  <a:stretch>
                    <a:fillRect/>
                  </a:stretch>
                </pic:blipFill>
                <pic:spPr>
                  <a:xfrm>
                    <a:off x="0" y="0"/>
                    <a:ext cx="980440" cy="275590"/>
                  </a:xfrm>
                  <a:prstGeom prst="rect">
                    <a:avLst/>
                  </a:prstGeom>
                </pic:spPr>
              </pic:pic>
            </a:graphicData>
          </a:graphic>
        </wp:anchor>
      </w:drawing>
    </w:r>
    <w:r w:rsidR="000F101A" w:rsidRPr="001141C7">
      <w:rPr>
        <w:rFonts w:ascii="Arial" w:hAnsi="Arial"/>
        <w:color w:val="646464"/>
        <w:sz w:val="16"/>
        <w:lang w:val="es-ES"/>
      </w:rPr>
      <w:t>Epigram · Plantilla controlada · FT-SW-PIPE-CORE-001</w:t>
    </w:r>
    <w:r w:rsidR="000F101A">
      <w:rPr>
        <w:rFonts w:ascii="Arial" w:hAnsi="Arial"/>
        <w:color w:val="646464"/>
        <w:sz w:val="16"/>
        <w:lang w:val="es-ES"/>
      </w:rPr>
      <w:t>-C16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2954AB4"/>
    <w:multiLevelType w:val="multilevel"/>
    <w:tmpl w:val="696A861E"/>
    <w:styleLink w:val="Listaactual1"/>
    <w:lvl w:ilvl="0">
      <w:start w:val="1"/>
      <w:numFmt w:val="decimal"/>
      <w:lvlText w:val="%1"/>
      <w:lvlJc w:val="left"/>
      <w:pPr>
        <w:ind w:left="480" w:hanging="480"/>
      </w:pPr>
    </w:lvl>
    <w:lvl w:ilvl="1">
      <w:start w:val="1"/>
      <w:numFmt w:val="decimal"/>
      <w:lvlText w:val="%1.%2"/>
      <w:lvlJc w:val="left"/>
      <w:pPr>
        <w:ind w:left="680" w:hanging="680"/>
      </w:pPr>
    </w:lvl>
    <w:lvl w:ilvl="2">
      <w:start w:val="1"/>
      <w:numFmt w:val="decimal"/>
      <w:lvlText w:val="%3."/>
      <w:lvlJc w:val="left"/>
      <w:pPr>
        <w:ind w:left="907" w:hanging="907"/>
      </w:pPr>
    </w:lvl>
    <w:lvl w:ilvl="3">
      <w:start w:val="1"/>
      <w:numFmt w:val="decimal"/>
      <w:lvlText w:val="%1.%2.%3.%4"/>
      <w:lvlJc w:val="left"/>
      <w:pPr>
        <w:ind w:left="1304" w:hanging="1304"/>
      </w:pPr>
    </w:lvl>
    <w:lvl w:ilvl="4">
      <w:start w:val="1"/>
      <w:numFmt w:val="decimal"/>
      <w:lvlText w:val="%1.%2.%3.%4.%5"/>
      <w:lvlJc w:val="left"/>
      <w:pPr>
        <w:ind w:left="1871" w:hanging="1871"/>
      </w:pPr>
    </w:lvl>
    <w:lvl w:ilvl="5">
      <w:start w:val="1"/>
      <w:numFmt w:val="decimal"/>
      <w:lvlText w:val="%1.%2.%3.%4.%5.%6"/>
      <w:lvlJc w:val="left"/>
      <w:pPr>
        <w:ind w:left="4450" w:hanging="1800"/>
      </w:pPr>
    </w:lvl>
    <w:lvl w:ilvl="6">
      <w:start w:val="1"/>
      <w:numFmt w:val="decimal"/>
      <w:lvlText w:val="%1.%2.%3.%4.%5.%6.%7"/>
      <w:lvlJc w:val="left"/>
      <w:pPr>
        <w:ind w:left="5340" w:hanging="2160"/>
      </w:pPr>
    </w:lvl>
    <w:lvl w:ilvl="7">
      <w:start w:val="1"/>
      <w:numFmt w:val="decimal"/>
      <w:lvlText w:val="%1.%2.%3.%4.%5.%6.%7.%8"/>
      <w:lvlJc w:val="left"/>
      <w:pPr>
        <w:ind w:left="6230" w:hanging="2520"/>
      </w:pPr>
    </w:lvl>
    <w:lvl w:ilvl="8">
      <w:start w:val="1"/>
      <w:numFmt w:val="decimal"/>
      <w:lvlText w:val="%1.%2.%3.%4.%5.%6.%7.%8.%9"/>
      <w:lvlJc w:val="left"/>
      <w:pPr>
        <w:ind w:left="7120" w:hanging="2880"/>
      </w:pPr>
    </w:lvl>
  </w:abstractNum>
  <w:abstractNum w:abstractNumId="10" w15:restartNumberingAfterBreak="0">
    <w:nsid w:val="041F53F1"/>
    <w:multiLevelType w:val="hybridMultilevel"/>
    <w:tmpl w:val="74D0ACA2"/>
    <w:lvl w:ilvl="0" w:tplc="48B23EE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A465FB3"/>
    <w:multiLevelType w:val="multilevel"/>
    <w:tmpl w:val="7BD41BAA"/>
    <w:styleLink w:val="Listaactual1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2" w15:restartNumberingAfterBreak="0">
    <w:nsid w:val="1E9A1F4A"/>
    <w:multiLevelType w:val="multilevel"/>
    <w:tmpl w:val="72F80160"/>
    <w:styleLink w:val="Listaactual20"/>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3DB3719"/>
    <w:multiLevelType w:val="multilevel"/>
    <w:tmpl w:val="9F46E9F4"/>
    <w:styleLink w:val="Listaactual1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3F116DB"/>
    <w:multiLevelType w:val="multilevel"/>
    <w:tmpl w:val="8CCCD57E"/>
    <w:styleLink w:val="Listaactual24"/>
    <w:lvl w:ilvl="0">
      <w:start w:val="1"/>
      <w:numFmt w:val="decimal"/>
      <w:lvlText w:val="%1."/>
      <w:lvlJc w:val="left"/>
      <w:pPr>
        <w:ind w:left="510" w:hanging="51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7F34CBF"/>
    <w:multiLevelType w:val="multilevel"/>
    <w:tmpl w:val="FC563A04"/>
    <w:styleLink w:val="Listaactual22"/>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83C3DCE"/>
    <w:multiLevelType w:val="hybridMultilevel"/>
    <w:tmpl w:val="5B227D8E"/>
    <w:lvl w:ilvl="0" w:tplc="51C0BC70">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8404B1A"/>
    <w:multiLevelType w:val="multilevel"/>
    <w:tmpl w:val="3B78B592"/>
    <w:styleLink w:val="Listaactual28"/>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9A00DCA"/>
    <w:multiLevelType w:val="multilevel"/>
    <w:tmpl w:val="30E085CE"/>
    <w:styleLink w:val="Listaactual6"/>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9" w15:restartNumberingAfterBreak="0">
    <w:nsid w:val="2ACF0D98"/>
    <w:multiLevelType w:val="multilevel"/>
    <w:tmpl w:val="25323ED2"/>
    <w:styleLink w:val="Listaactual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0" w15:restartNumberingAfterBreak="0">
    <w:nsid w:val="2B4125DA"/>
    <w:multiLevelType w:val="multilevel"/>
    <w:tmpl w:val="E26603B2"/>
    <w:styleLink w:val="Listaactual21"/>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CAC7508"/>
    <w:multiLevelType w:val="multilevel"/>
    <w:tmpl w:val="16E82794"/>
    <w:styleLink w:val="Listaactual5"/>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2" w15:restartNumberingAfterBreak="0">
    <w:nsid w:val="32C031CA"/>
    <w:multiLevelType w:val="multilevel"/>
    <w:tmpl w:val="30F49066"/>
    <w:styleLink w:val="Listaactual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3" w15:restartNumberingAfterBreak="0">
    <w:nsid w:val="3BEA4F83"/>
    <w:multiLevelType w:val="multilevel"/>
    <w:tmpl w:val="6D4EA6CA"/>
    <w:styleLink w:val="Listaactual10"/>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4" w15:restartNumberingAfterBreak="0">
    <w:nsid w:val="3C804148"/>
    <w:multiLevelType w:val="multilevel"/>
    <w:tmpl w:val="2500DAAA"/>
    <w:styleLink w:val="Listaactual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5" w15:restartNumberingAfterBreak="0">
    <w:nsid w:val="40182527"/>
    <w:multiLevelType w:val="multilevel"/>
    <w:tmpl w:val="C526F0BE"/>
    <w:styleLink w:val="Listaactual17"/>
    <w:lvl w:ilvl="0">
      <w:start w:val="1"/>
      <w:numFmt w:val="decimal"/>
      <w:lvlText w:val="%1."/>
      <w:lvlJc w:val="left"/>
      <w:pPr>
        <w:ind w:left="567" w:hanging="567"/>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5A62D06"/>
    <w:multiLevelType w:val="multilevel"/>
    <w:tmpl w:val="06380EB6"/>
    <w:styleLink w:val="Listaactual1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7" w15:restartNumberingAfterBreak="0">
    <w:nsid w:val="45C43DDA"/>
    <w:multiLevelType w:val="multilevel"/>
    <w:tmpl w:val="5DAC2D6E"/>
    <w:styleLink w:val="Listaactual1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8" w15:restartNumberingAfterBreak="0">
    <w:nsid w:val="4BAA04D9"/>
    <w:multiLevelType w:val="multilevel"/>
    <w:tmpl w:val="30E085CE"/>
    <w:styleLink w:val="Listaactual7"/>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9" w15:restartNumberingAfterBreak="0">
    <w:nsid w:val="4D1F561F"/>
    <w:multiLevelType w:val="multilevel"/>
    <w:tmpl w:val="C6343856"/>
    <w:styleLink w:val="Listaactual25"/>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0564308"/>
    <w:multiLevelType w:val="multilevel"/>
    <w:tmpl w:val="EE003512"/>
    <w:styleLink w:val="Listaactual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1" w15:restartNumberingAfterBreak="0">
    <w:nsid w:val="56D858F8"/>
    <w:multiLevelType w:val="multilevel"/>
    <w:tmpl w:val="A6E41EB8"/>
    <w:styleLink w:val="Listaactual18"/>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7174F26"/>
    <w:multiLevelType w:val="multilevel"/>
    <w:tmpl w:val="FBA47DD0"/>
    <w:styleLink w:val="Listaactual26"/>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57906804"/>
    <w:multiLevelType w:val="multilevel"/>
    <w:tmpl w:val="3BF45E72"/>
    <w:styleLink w:val="Listaactual11"/>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1.%2.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4" w15:restartNumberingAfterBreak="0">
    <w:nsid w:val="60486A54"/>
    <w:multiLevelType w:val="hybridMultilevel"/>
    <w:tmpl w:val="B1A6E48E"/>
    <w:lvl w:ilvl="0" w:tplc="A04AA014">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0A01B6D"/>
    <w:multiLevelType w:val="multilevel"/>
    <w:tmpl w:val="1B98F1FA"/>
    <w:styleLink w:val="Listaactual1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6" w15:restartNumberingAfterBreak="0">
    <w:nsid w:val="613A3190"/>
    <w:multiLevelType w:val="multilevel"/>
    <w:tmpl w:val="DA5459E6"/>
    <w:lvl w:ilvl="0">
      <w:start w:val="1"/>
      <w:numFmt w:val="decimal"/>
      <w:pStyle w:val="Ttulo1"/>
      <w:lvlText w:val="%1."/>
      <w:lvlJc w:val="left"/>
      <w:pPr>
        <w:ind w:left="510" w:hanging="510"/>
      </w:pPr>
      <w:rPr>
        <w:rFonts w:hint="default"/>
      </w:rPr>
    </w:lvl>
    <w:lvl w:ilvl="1">
      <w:start w:val="1"/>
      <w:numFmt w:val="decimal"/>
      <w:pStyle w:val="Ttulo2"/>
      <w:lvlText w:val="%1.%2."/>
      <w:lvlJc w:val="left"/>
      <w:pPr>
        <w:ind w:left="680" w:hanging="680"/>
      </w:pPr>
      <w:rPr>
        <w:rFonts w:hint="default"/>
      </w:rPr>
    </w:lvl>
    <w:lvl w:ilvl="2">
      <w:start w:val="1"/>
      <w:numFmt w:val="decimal"/>
      <w:pStyle w:val="Ttulo3"/>
      <w:lvlText w:val="%1.%2.%3."/>
      <w:lvlJc w:val="left"/>
      <w:pPr>
        <w:ind w:left="851" w:hanging="851"/>
      </w:pPr>
      <w:rPr>
        <w:rFonts w:asciiTheme="minorHAnsi" w:hAnsiTheme="minorHAnsi" w:hint="default"/>
        <w:b w:val="0"/>
        <w:i w:val="0"/>
        <w:sz w:val="32"/>
      </w:rPr>
    </w:lvl>
    <w:lvl w:ilvl="3">
      <w:start w:val="1"/>
      <w:numFmt w:val="decimal"/>
      <w:pStyle w:val="Ttulo4"/>
      <w:lvlText w:val="%1.%2.%3.%4."/>
      <w:lvlJc w:val="left"/>
      <w:pPr>
        <w:ind w:left="1021" w:hanging="1021"/>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7" w15:restartNumberingAfterBreak="0">
    <w:nsid w:val="617A5ADC"/>
    <w:multiLevelType w:val="multilevel"/>
    <w:tmpl w:val="A46AEFCC"/>
    <w:styleLink w:val="Listaactual27"/>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6257914"/>
    <w:multiLevelType w:val="multilevel"/>
    <w:tmpl w:val="F0FEE18A"/>
    <w:styleLink w:val="Listaactual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D691D96"/>
    <w:multiLevelType w:val="hybridMultilevel"/>
    <w:tmpl w:val="57024234"/>
    <w:lvl w:ilvl="0" w:tplc="42E811FC">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FF13DEA"/>
    <w:multiLevelType w:val="multilevel"/>
    <w:tmpl w:val="9E6AC6DA"/>
    <w:styleLink w:val="Listaactual23"/>
    <w:lvl w:ilvl="0">
      <w:start w:val="1"/>
      <w:numFmt w:val="decimal"/>
      <w:lvlText w:val="%1."/>
      <w:lvlJc w:val="left"/>
      <w:pPr>
        <w:ind w:left="510" w:hanging="51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1D19E8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pStyle w:val="Ttulo"/>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2" w15:restartNumberingAfterBreak="0">
    <w:nsid w:val="773E549D"/>
    <w:multiLevelType w:val="hybridMultilevel"/>
    <w:tmpl w:val="CE8A1C2E"/>
    <w:lvl w:ilvl="0" w:tplc="87C06E5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8DF4BAD"/>
    <w:multiLevelType w:val="multilevel"/>
    <w:tmpl w:val="84844C9E"/>
    <w:styleLink w:val="Listaactual8"/>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num w:numId="1" w16cid:durableId="1326474100">
    <w:abstractNumId w:val="7"/>
  </w:num>
  <w:num w:numId="2" w16cid:durableId="1392925544">
    <w:abstractNumId w:val="8"/>
  </w:num>
  <w:num w:numId="3" w16cid:durableId="1666934590">
    <w:abstractNumId w:val="2"/>
  </w:num>
  <w:num w:numId="4" w16cid:durableId="172305782">
    <w:abstractNumId w:val="0"/>
  </w:num>
  <w:num w:numId="5" w16cid:durableId="1813866651">
    <w:abstractNumId w:val="5"/>
  </w:num>
  <w:num w:numId="6" w16cid:durableId="1933053519">
    <w:abstractNumId w:val="4"/>
  </w:num>
  <w:num w:numId="7" w16cid:durableId="21900648">
    <w:abstractNumId w:val="1"/>
  </w:num>
  <w:num w:numId="8" w16cid:durableId="361131218">
    <w:abstractNumId w:val="3"/>
  </w:num>
  <w:num w:numId="9" w16cid:durableId="692420398">
    <w:abstractNumId w:val="6"/>
  </w:num>
  <w:num w:numId="10" w16cid:durableId="1189029941">
    <w:abstractNumId w:val="41"/>
  </w:num>
  <w:num w:numId="11" w16cid:durableId="732654704">
    <w:abstractNumId w:val="9"/>
  </w:num>
  <w:num w:numId="12" w16cid:durableId="1629749335">
    <w:abstractNumId w:val="22"/>
  </w:num>
  <w:num w:numId="13" w16cid:durableId="602155810">
    <w:abstractNumId w:val="19"/>
  </w:num>
  <w:num w:numId="14" w16cid:durableId="1217012975">
    <w:abstractNumId w:val="30"/>
  </w:num>
  <w:num w:numId="15" w16cid:durableId="71003974">
    <w:abstractNumId w:val="21"/>
  </w:num>
  <w:num w:numId="16" w16cid:durableId="944194072">
    <w:abstractNumId w:val="18"/>
  </w:num>
  <w:num w:numId="17" w16cid:durableId="769081662">
    <w:abstractNumId w:val="28"/>
  </w:num>
  <w:num w:numId="18" w16cid:durableId="1698694861">
    <w:abstractNumId w:val="43"/>
  </w:num>
  <w:num w:numId="19" w16cid:durableId="987132047">
    <w:abstractNumId w:val="24"/>
  </w:num>
  <w:num w:numId="20" w16cid:durableId="626744179">
    <w:abstractNumId w:val="23"/>
  </w:num>
  <w:num w:numId="21" w16cid:durableId="720330129">
    <w:abstractNumId w:val="33"/>
  </w:num>
  <w:num w:numId="22" w16cid:durableId="1517247">
    <w:abstractNumId w:val="26"/>
  </w:num>
  <w:num w:numId="23" w16cid:durableId="74473488">
    <w:abstractNumId w:val="27"/>
  </w:num>
  <w:num w:numId="24" w16cid:durableId="1548755190">
    <w:abstractNumId w:val="35"/>
  </w:num>
  <w:num w:numId="25" w16cid:durableId="1056583078">
    <w:abstractNumId w:val="38"/>
  </w:num>
  <w:num w:numId="26" w16cid:durableId="1862931041">
    <w:abstractNumId w:val="13"/>
  </w:num>
  <w:num w:numId="27" w16cid:durableId="301160845">
    <w:abstractNumId w:val="25"/>
  </w:num>
  <w:num w:numId="28" w16cid:durableId="2099325995">
    <w:abstractNumId w:val="31"/>
  </w:num>
  <w:num w:numId="29" w16cid:durableId="1309628994">
    <w:abstractNumId w:val="36"/>
  </w:num>
  <w:num w:numId="30" w16cid:durableId="810484409">
    <w:abstractNumId w:val="11"/>
  </w:num>
  <w:num w:numId="31" w16cid:durableId="345837294">
    <w:abstractNumId w:val="12"/>
  </w:num>
  <w:num w:numId="32" w16cid:durableId="1228998953">
    <w:abstractNumId w:val="20"/>
  </w:num>
  <w:num w:numId="33" w16cid:durableId="1977443296">
    <w:abstractNumId w:val="15"/>
  </w:num>
  <w:num w:numId="34" w16cid:durableId="1894929299">
    <w:abstractNumId w:val="40"/>
  </w:num>
  <w:num w:numId="35" w16cid:durableId="2075615086">
    <w:abstractNumId w:val="14"/>
  </w:num>
  <w:num w:numId="36" w16cid:durableId="773981699">
    <w:abstractNumId w:val="29"/>
  </w:num>
  <w:num w:numId="37" w16cid:durableId="466895990">
    <w:abstractNumId w:val="32"/>
  </w:num>
  <w:num w:numId="38" w16cid:durableId="95029081">
    <w:abstractNumId w:val="37"/>
  </w:num>
  <w:num w:numId="39" w16cid:durableId="1585261305">
    <w:abstractNumId w:val="17"/>
  </w:num>
  <w:num w:numId="40" w16cid:durableId="1130175495">
    <w:abstractNumId w:val="42"/>
  </w:num>
  <w:num w:numId="41" w16cid:durableId="1259558329">
    <w:abstractNumId w:val="34"/>
  </w:num>
  <w:num w:numId="42" w16cid:durableId="560530335">
    <w:abstractNumId w:val="16"/>
  </w:num>
  <w:num w:numId="43" w16cid:durableId="1751193640">
    <w:abstractNumId w:val="39"/>
  </w:num>
  <w:num w:numId="44" w16cid:durableId="1473342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1EC6"/>
    <w:rsid w:val="00006FDB"/>
    <w:rsid w:val="00034616"/>
    <w:rsid w:val="0006063C"/>
    <w:rsid w:val="000E79B0"/>
    <w:rsid w:val="000F101A"/>
    <w:rsid w:val="000F4CDC"/>
    <w:rsid w:val="001141C7"/>
    <w:rsid w:val="0015074B"/>
    <w:rsid w:val="00151651"/>
    <w:rsid w:val="00154996"/>
    <w:rsid w:val="00181045"/>
    <w:rsid w:val="00227BB3"/>
    <w:rsid w:val="0024038B"/>
    <w:rsid w:val="0029639D"/>
    <w:rsid w:val="002B1B01"/>
    <w:rsid w:val="002C23B7"/>
    <w:rsid w:val="002D720C"/>
    <w:rsid w:val="00326F90"/>
    <w:rsid w:val="003674B0"/>
    <w:rsid w:val="00381AA1"/>
    <w:rsid w:val="003930AC"/>
    <w:rsid w:val="003A0475"/>
    <w:rsid w:val="003A50CA"/>
    <w:rsid w:val="003E792C"/>
    <w:rsid w:val="004943A5"/>
    <w:rsid w:val="004C4DF9"/>
    <w:rsid w:val="005B4FC1"/>
    <w:rsid w:val="005B587D"/>
    <w:rsid w:val="006902E2"/>
    <w:rsid w:val="006A458C"/>
    <w:rsid w:val="006C02F8"/>
    <w:rsid w:val="006F5FD3"/>
    <w:rsid w:val="00705CDD"/>
    <w:rsid w:val="007144F4"/>
    <w:rsid w:val="007411AB"/>
    <w:rsid w:val="007710E7"/>
    <w:rsid w:val="007A7DEA"/>
    <w:rsid w:val="00807A4D"/>
    <w:rsid w:val="0083397C"/>
    <w:rsid w:val="00A6217C"/>
    <w:rsid w:val="00AA1D8D"/>
    <w:rsid w:val="00B47730"/>
    <w:rsid w:val="00BF619D"/>
    <w:rsid w:val="00C05C10"/>
    <w:rsid w:val="00C17FF5"/>
    <w:rsid w:val="00C92BB1"/>
    <w:rsid w:val="00CB0664"/>
    <w:rsid w:val="00CB3CBC"/>
    <w:rsid w:val="00D86E8A"/>
    <w:rsid w:val="00E0763E"/>
    <w:rsid w:val="00E909C1"/>
    <w:rsid w:val="00E96D77"/>
    <w:rsid w:val="00F036B1"/>
    <w:rsid w:val="00FB6A88"/>
    <w:rsid w:val="00FC693F"/>
    <w:rsid w:val="233E0710"/>
    <w:rsid w:val="29411346"/>
    <w:rsid w:val="4DCE096E"/>
    <w:rsid w:val="4FE8C0B1"/>
    <w:rsid w:val="616750C4"/>
    <w:rsid w:val="726946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4A7062"/>
  <w14:defaultImageDpi w14:val="300"/>
  <w15:docId w15:val="{1BBA6445-610F-4405-8F4A-C0B99C1FB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DF9"/>
    <w:pPr>
      <w:spacing w:after="160" w:line="278" w:lineRule="auto"/>
    </w:pPr>
    <w:rPr>
      <w:rFonts w:eastAsia="Montserrat" w:cs="Montserrat"/>
      <w:sz w:val="24"/>
      <w:szCs w:val="24"/>
      <w:lang w:val="es-ES"/>
    </w:rPr>
  </w:style>
  <w:style w:type="paragraph" w:styleId="Ttulo1">
    <w:name w:val="heading 1"/>
    <w:basedOn w:val="Normal"/>
    <w:next w:val="Normal"/>
    <w:link w:val="Ttulo1Car"/>
    <w:uiPriority w:val="9"/>
    <w:qFormat/>
    <w:rsid w:val="004C4DF9"/>
    <w:pPr>
      <w:numPr>
        <w:numId w:val="29"/>
      </w:numPr>
      <w:spacing w:before="480"/>
      <w:contextualSpacing/>
      <w:outlineLvl w:val="0"/>
    </w:pPr>
    <w:rPr>
      <w:rFonts w:eastAsiaTheme="minorEastAsia" w:cstheme="minorBidi"/>
      <w:b/>
      <w:bCs/>
      <w:color w:val="E4004B"/>
      <w:sz w:val="48"/>
      <w:szCs w:val="48"/>
    </w:rPr>
  </w:style>
  <w:style w:type="paragraph" w:styleId="Ttulo2">
    <w:name w:val="heading 2"/>
    <w:basedOn w:val="Ttulo3"/>
    <w:next w:val="Normal"/>
    <w:link w:val="Ttulo2Car"/>
    <w:uiPriority w:val="9"/>
    <w:unhideWhenUsed/>
    <w:qFormat/>
    <w:rsid w:val="004C4DF9"/>
    <w:pPr>
      <w:numPr>
        <w:ilvl w:val="1"/>
      </w:numPr>
      <w:outlineLvl w:val="1"/>
    </w:pPr>
    <w:rPr>
      <w:color w:val="E4004B"/>
      <w:sz w:val="36"/>
      <w:szCs w:val="36"/>
    </w:rPr>
  </w:style>
  <w:style w:type="paragraph" w:styleId="Ttulo3">
    <w:name w:val="heading 3"/>
    <w:basedOn w:val="Prrafodelista"/>
    <w:next w:val="Normal"/>
    <w:link w:val="Ttulo3Car"/>
    <w:uiPriority w:val="9"/>
    <w:unhideWhenUsed/>
    <w:qFormat/>
    <w:rsid w:val="004C4DF9"/>
    <w:pPr>
      <w:numPr>
        <w:ilvl w:val="2"/>
        <w:numId w:val="29"/>
      </w:numPr>
      <w:spacing w:before="240"/>
      <w:outlineLvl w:val="2"/>
    </w:pPr>
    <w:rPr>
      <w:rFonts w:eastAsiaTheme="minorEastAsia" w:cstheme="minorBidi"/>
      <w:sz w:val="32"/>
      <w:szCs w:val="32"/>
    </w:rPr>
  </w:style>
  <w:style w:type="paragraph" w:styleId="Ttulo4">
    <w:name w:val="heading 4"/>
    <w:basedOn w:val="Ttulo5"/>
    <w:next w:val="Normal"/>
    <w:uiPriority w:val="9"/>
    <w:unhideWhenUsed/>
    <w:qFormat/>
    <w:rsid w:val="004C4DF9"/>
    <w:pPr>
      <w:numPr>
        <w:ilvl w:val="3"/>
      </w:numPr>
      <w:spacing w:before="200"/>
      <w:contextualSpacing w:val="0"/>
      <w:outlineLvl w:val="3"/>
    </w:pPr>
    <w:rPr>
      <w:rFonts w:cs="Arial (Cuerpo en alfabeto compl"/>
      <w:color w:val="000000" w:themeColor="text1"/>
      <w:sz w:val="28"/>
    </w:rPr>
  </w:style>
  <w:style w:type="paragraph" w:styleId="Ttulo5">
    <w:name w:val="heading 5"/>
    <w:basedOn w:val="Ttulo1"/>
    <w:next w:val="Normal"/>
    <w:link w:val="Ttulo5Car"/>
    <w:uiPriority w:val="9"/>
    <w:unhideWhenUsed/>
    <w:qFormat/>
    <w:rsid w:val="004C4DF9"/>
    <w:pPr>
      <w:numPr>
        <w:ilvl w:val="4"/>
      </w:numPr>
      <w:outlineLvl w:val="4"/>
    </w:pPr>
    <w:rPr>
      <w:bCs w:val="0"/>
      <w:color w:val="auto"/>
      <w:sz w:val="24"/>
      <w:szCs w:val="32"/>
    </w:rPr>
  </w:style>
  <w:style w:type="paragraph" w:styleId="Ttulo6">
    <w:name w:val="heading 6"/>
    <w:basedOn w:val="Normal"/>
    <w:next w:val="Normal"/>
    <w:link w:val="Ttulo6Car"/>
    <w:uiPriority w:val="9"/>
    <w:unhideWhenUsed/>
    <w:qFormat/>
    <w:rsid w:val="004C4DF9"/>
    <w:pPr>
      <w:numPr>
        <w:ilvl w:val="5"/>
        <w:numId w:val="29"/>
      </w:numPr>
      <w:outlineLvl w:val="5"/>
    </w:pPr>
    <w:rPr>
      <w:rFonts w:eastAsiaTheme="minorEastAsia" w:cstheme="minorBidi"/>
      <w:b/>
      <w:bCs/>
    </w:rPr>
  </w:style>
  <w:style w:type="paragraph" w:styleId="Ttulo7">
    <w:name w:val="heading 7"/>
    <w:basedOn w:val="Normal"/>
    <w:next w:val="Normal"/>
    <w:uiPriority w:val="9"/>
    <w:unhideWhenUsed/>
    <w:qFormat/>
    <w:rsid w:val="004C4DF9"/>
    <w:pPr>
      <w:keepNext/>
      <w:keepLines/>
      <w:numPr>
        <w:ilvl w:val="6"/>
        <w:numId w:val="29"/>
      </w:numPr>
      <w:spacing w:before="40"/>
      <w:outlineLvl w:val="6"/>
    </w:pPr>
    <w:rPr>
      <w:rFonts w:asciiTheme="majorHAnsi" w:eastAsiaTheme="majorEastAsia" w:hAnsiTheme="majorHAnsi" w:cstheme="majorBidi"/>
      <w:iCs/>
      <w:color w:val="000000" w:themeColor="text1"/>
    </w:rPr>
  </w:style>
  <w:style w:type="paragraph" w:styleId="Ttulo8">
    <w:name w:val="heading 8"/>
    <w:basedOn w:val="Normal"/>
    <w:next w:val="Normal"/>
    <w:uiPriority w:val="9"/>
    <w:unhideWhenUsed/>
    <w:qFormat/>
    <w:rsid w:val="004C4DF9"/>
    <w:pPr>
      <w:keepNext/>
      <w:keepLines/>
      <w:numPr>
        <w:ilvl w:val="7"/>
        <w:numId w:val="29"/>
      </w:numPr>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uiPriority w:val="9"/>
    <w:unhideWhenUsed/>
    <w:qFormat/>
    <w:rsid w:val="004C4DF9"/>
    <w:pPr>
      <w:keepNext/>
      <w:keepLines/>
      <w:numPr>
        <w:ilvl w:val="8"/>
        <w:numId w:val="29"/>
      </w:numPr>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Encabezado">
    <w:name w:val="header"/>
    <w:basedOn w:val="Normal"/>
    <w:link w:val="EncabezadoCar"/>
    <w:uiPriority w:val="99"/>
    <w:unhideWhenUsed/>
    <w:rsid w:val="004C4DF9"/>
    <w:pPr>
      <w:tabs>
        <w:tab w:val="center" w:pos="4680"/>
        <w:tab w:val="right" w:pos="9360"/>
      </w:tabs>
    </w:pPr>
    <w:rPr>
      <w:rFonts w:eastAsiaTheme="minorEastAsia" w:cstheme="minorBidi"/>
      <w:sz w:val="22"/>
      <w:szCs w:val="22"/>
      <w:lang w:val="en-US"/>
    </w:rPr>
  </w:style>
  <w:style w:type="character" w:customStyle="1" w:styleId="EncabezadoCar1">
    <w:name w:val="Encabezado Car1"/>
    <w:basedOn w:val="Fuentedeprrafopredeter"/>
    <w:uiPriority w:val="99"/>
    <w:rsid w:val="004C4DF9"/>
    <w:rPr>
      <w:rFonts w:ascii="Calibri" w:hAnsi="Calibri"/>
      <w:sz w:val="20"/>
      <w:lang w:val="es-CO"/>
    </w:rPr>
  </w:style>
  <w:style w:type="paragraph" w:styleId="Piedepgina">
    <w:name w:val="footer"/>
    <w:basedOn w:val="Normal"/>
    <w:link w:val="PiedepginaCar"/>
    <w:uiPriority w:val="99"/>
    <w:unhideWhenUsed/>
    <w:rsid w:val="004C4DF9"/>
    <w:pPr>
      <w:tabs>
        <w:tab w:val="center" w:pos="4680"/>
        <w:tab w:val="right" w:pos="9360"/>
      </w:tabs>
    </w:pPr>
    <w:rPr>
      <w:rFonts w:eastAsiaTheme="minorEastAsia" w:cstheme="minorBidi"/>
      <w:sz w:val="22"/>
      <w:szCs w:val="22"/>
      <w:lang w:val="en-US"/>
    </w:rPr>
  </w:style>
  <w:style w:type="character" w:customStyle="1" w:styleId="PiedepginaCar1">
    <w:name w:val="Pie de página Car1"/>
    <w:basedOn w:val="Fuentedeprrafopredeter"/>
    <w:uiPriority w:val="99"/>
    <w:rsid w:val="004C4DF9"/>
    <w:rPr>
      <w:rFonts w:ascii="Calibri" w:hAnsi="Calibri"/>
      <w:sz w:val="20"/>
      <w:lang w:val="es-CO"/>
    </w:rPr>
  </w:style>
  <w:style w:type="paragraph" w:styleId="Sinespaciado">
    <w:name w:val="No Spacing"/>
    <w:uiPriority w:val="1"/>
    <w:qFormat/>
    <w:rsid w:val="00FC693F"/>
    <w:pPr>
      <w:spacing w:after="0" w:line="240" w:lineRule="auto"/>
    </w:pPr>
  </w:style>
  <w:style w:type="paragraph" w:customStyle="1" w:styleId="Titulodocumento">
    <w:name w:val="Titulo documento"/>
    <w:basedOn w:val="Normal"/>
    <w:link w:val="TitulodocumentoChar"/>
    <w:uiPriority w:val="1"/>
    <w:qFormat/>
    <w:rsid w:val="004C4DF9"/>
    <w:pPr>
      <w:spacing w:after="240"/>
    </w:pPr>
    <w:rPr>
      <w:b/>
      <w:bCs/>
      <w:sz w:val="72"/>
      <w:szCs w:val="72"/>
    </w:rPr>
  </w:style>
  <w:style w:type="paragraph" w:styleId="Ttulo">
    <w:name w:val="Title"/>
    <w:basedOn w:val="Prrafodelista"/>
    <w:next w:val="Normal"/>
    <w:link w:val="TtuloCar"/>
    <w:uiPriority w:val="10"/>
    <w:qFormat/>
    <w:rsid w:val="004C4DF9"/>
    <w:pPr>
      <w:numPr>
        <w:ilvl w:val="2"/>
        <w:numId w:val="10"/>
      </w:numPr>
    </w:pPr>
    <w:rPr>
      <w:rFonts w:eastAsiaTheme="minorEastAsia" w:cstheme="minorBidi"/>
      <w:b/>
      <w:bCs/>
      <w:color w:val="E4004B"/>
      <w:sz w:val="36"/>
      <w:szCs w:val="36"/>
    </w:rPr>
  </w:style>
  <w:style w:type="character" w:customStyle="1" w:styleId="TtuloCar1">
    <w:name w:val="Título Car1"/>
    <w:basedOn w:val="Fuentedeprrafopredeter"/>
    <w:uiPriority w:val="10"/>
    <w:rsid w:val="004C4DF9"/>
    <w:rPr>
      <w:rFonts w:asciiTheme="majorHAnsi" w:eastAsiaTheme="majorEastAsia" w:hAnsiTheme="majorHAnsi" w:cstheme="majorBidi"/>
      <w:spacing w:val="-10"/>
      <w:kern w:val="28"/>
      <w:sz w:val="56"/>
      <w:szCs w:val="56"/>
      <w:lang w:val="es-ES"/>
    </w:rPr>
  </w:style>
  <w:style w:type="paragraph" w:styleId="Subttulo">
    <w:name w:val="Subtitle"/>
    <w:basedOn w:val="Ttulo6"/>
    <w:next w:val="Normal"/>
    <w:link w:val="SubttuloCar"/>
    <w:uiPriority w:val="11"/>
    <w:qFormat/>
    <w:rsid w:val="004C4DF9"/>
  </w:style>
  <w:style w:type="character" w:customStyle="1" w:styleId="SubttuloCar1">
    <w:name w:val="Subtítulo Car1"/>
    <w:basedOn w:val="Fuentedeprrafopredeter"/>
    <w:uiPriority w:val="11"/>
    <w:rsid w:val="004C4DF9"/>
    <w:rPr>
      <w:color w:val="5A5A5A" w:themeColor="text1" w:themeTint="A5"/>
      <w:spacing w:val="15"/>
      <w:lang w:val="es-ES"/>
    </w:rPr>
  </w:style>
  <w:style w:type="paragraph" w:styleId="Cita">
    <w:name w:val="Quote"/>
    <w:basedOn w:val="Normal"/>
    <w:next w:val="Normal"/>
    <w:link w:val="CitaCar1"/>
    <w:uiPriority w:val="29"/>
    <w:qFormat/>
    <w:rsid w:val="004C4DF9"/>
    <w:pPr>
      <w:spacing w:before="200"/>
      <w:ind w:left="864" w:right="864"/>
      <w:jc w:val="center"/>
    </w:pPr>
    <w:rPr>
      <w:i/>
      <w:iCs/>
      <w:color w:val="404040" w:themeColor="text1" w:themeTint="BF"/>
    </w:rPr>
  </w:style>
  <w:style w:type="character" w:customStyle="1" w:styleId="CitaCar1">
    <w:name w:val="Cita Car1"/>
    <w:basedOn w:val="Fuentedeprrafopredeter"/>
    <w:link w:val="Cita"/>
    <w:uiPriority w:val="29"/>
    <w:rsid w:val="004C4DF9"/>
    <w:rPr>
      <w:rFonts w:eastAsia="Montserrat" w:cs="Montserrat"/>
      <w:i/>
      <w:iCs/>
      <w:color w:val="404040" w:themeColor="text1" w:themeTint="BF"/>
      <w:sz w:val="24"/>
      <w:szCs w:val="24"/>
      <w:lang w:val="es-ES"/>
    </w:rPr>
  </w:style>
  <w:style w:type="paragraph" w:styleId="Prrafodelista">
    <w:name w:val="List Paragraph"/>
    <w:basedOn w:val="Normal"/>
    <w:link w:val="PrrafodelistaCar"/>
    <w:uiPriority w:val="34"/>
    <w:qFormat/>
    <w:rsid w:val="004C4DF9"/>
    <w:pPr>
      <w:ind w:left="720"/>
      <w:contextualSpacing/>
    </w:pPr>
  </w:style>
  <w:style w:type="paragraph" w:styleId="Citadestacada">
    <w:name w:val="Intense Quote"/>
    <w:basedOn w:val="Normal"/>
    <w:next w:val="Normal"/>
    <w:link w:val="CitadestacadaCar1"/>
    <w:uiPriority w:val="30"/>
    <w:qFormat/>
    <w:rsid w:val="004C4DF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1">
    <w:name w:val="Cita destacada Car1"/>
    <w:basedOn w:val="Fuentedeprrafopredeter"/>
    <w:link w:val="Citadestacada"/>
    <w:uiPriority w:val="30"/>
    <w:rsid w:val="004C4DF9"/>
    <w:rPr>
      <w:rFonts w:eastAsia="Montserrat" w:cs="Montserrat"/>
      <w:i/>
      <w:iCs/>
      <w:color w:val="4F81BD" w:themeColor="accent1"/>
      <w:sz w:val="24"/>
      <w:szCs w:val="24"/>
      <w:lang w:val="es-ES"/>
    </w:rPr>
  </w:style>
  <w:style w:type="paragraph" w:styleId="TDC1">
    <w:name w:val="toc 1"/>
    <w:basedOn w:val="Normal"/>
    <w:next w:val="Normal"/>
    <w:uiPriority w:val="39"/>
    <w:unhideWhenUsed/>
    <w:rsid w:val="004C4DF9"/>
    <w:pPr>
      <w:tabs>
        <w:tab w:val="left" w:pos="567"/>
        <w:tab w:val="right" w:leader="dot" w:pos="9736"/>
      </w:tabs>
      <w:spacing w:after="100"/>
      <w:ind w:left="220"/>
    </w:pPr>
    <w:rPr>
      <w:noProof/>
    </w:rPr>
  </w:style>
  <w:style w:type="paragraph" w:styleId="TDC2">
    <w:name w:val="toc 2"/>
    <w:basedOn w:val="Normal"/>
    <w:next w:val="Normal"/>
    <w:uiPriority w:val="39"/>
    <w:unhideWhenUsed/>
    <w:rsid w:val="004C4DF9"/>
    <w:pPr>
      <w:tabs>
        <w:tab w:val="left" w:pos="880"/>
        <w:tab w:val="right" w:leader="dot" w:pos="9736"/>
      </w:tabs>
      <w:spacing w:after="100"/>
      <w:ind w:left="426"/>
    </w:pPr>
    <w:rPr>
      <w:noProof/>
    </w:rPr>
  </w:style>
  <w:style w:type="paragraph" w:customStyle="1" w:styleId="toc10">
    <w:name w:val="toc 10"/>
    <w:basedOn w:val="Normal"/>
    <w:next w:val="Normal"/>
    <w:uiPriority w:val="39"/>
    <w:unhideWhenUsed/>
    <w:rsid w:val="004C4DF9"/>
    <w:pPr>
      <w:tabs>
        <w:tab w:val="left" w:pos="567"/>
        <w:tab w:val="right" w:leader="dot" w:pos="9736"/>
      </w:tabs>
      <w:spacing w:after="100"/>
      <w:ind w:left="220"/>
    </w:pPr>
    <w:rPr>
      <w:noProof/>
    </w:rPr>
  </w:style>
  <w:style w:type="paragraph" w:styleId="TDC4">
    <w:name w:val="toc 4"/>
    <w:basedOn w:val="Normal"/>
    <w:next w:val="Normal"/>
    <w:uiPriority w:val="39"/>
    <w:unhideWhenUsed/>
    <w:rsid w:val="004C4DF9"/>
    <w:pPr>
      <w:spacing w:after="100"/>
      <w:ind w:left="907"/>
    </w:p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2"/>
      </w:numPr>
      <w:contextualSpacing/>
    </w:pPr>
  </w:style>
  <w:style w:type="paragraph" w:styleId="Listaconvietas2">
    <w:name w:val="List Bullet 2"/>
    <w:basedOn w:val="Normal"/>
    <w:uiPriority w:val="99"/>
    <w:unhideWhenUsed/>
    <w:rsid w:val="00326F90"/>
    <w:pPr>
      <w:numPr>
        <w:numId w:val="9"/>
      </w:numPr>
      <w:contextualSpacing/>
    </w:pPr>
  </w:style>
  <w:style w:type="paragraph" w:styleId="Listaconvietas3">
    <w:name w:val="List Bullet 3"/>
    <w:basedOn w:val="Normal"/>
    <w:uiPriority w:val="99"/>
    <w:unhideWhenUsed/>
    <w:rsid w:val="00326F90"/>
    <w:pPr>
      <w:numPr>
        <w:numId w:val="5"/>
      </w:numPr>
      <w:contextualSpacing/>
    </w:pPr>
  </w:style>
  <w:style w:type="paragraph" w:styleId="Listaconnmeros">
    <w:name w:val="List Number"/>
    <w:basedOn w:val="Normal"/>
    <w:uiPriority w:val="99"/>
    <w:unhideWhenUsed/>
    <w:rsid w:val="00326F90"/>
    <w:pPr>
      <w:numPr>
        <w:numId w:val="1"/>
      </w:numPr>
      <w:contextualSpacing/>
    </w:pPr>
  </w:style>
  <w:style w:type="paragraph" w:styleId="Listaconnmeros2">
    <w:name w:val="List Number 2"/>
    <w:basedOn w:val="Normal"/>
    <w:uiPriority w:val="99"/>
    <w:unhideWhenUsed/>
    <w:rsid w:val="0029639D"/>
    <w:pPr>
      <w:numPr>
        <w:numId w:val="8"/>
      </w:numPr>
      <w:contextualSpacing/>
    </w:pPr>
  </w:style>
  <w:style w:type="paragraph" w:styleId="Listaconnmeros3">
    <w:name w:val="List Number 3"/>
    <w:basedOn w:val="Normal"/>
    <w:uiPriority w:val="99"/>
    <w:unhideWhenUsed/>
    <w:rsid w:val="0029639D"/>
    <w:pPr>
      <w:numPr>
        <w:numId w:val="3"/>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DC5">
    <w:name w:val="toc 5"/>
    <w:basedOn w:val="Normal"/>
    <w:next w:val="Normal"/>
    <w:uiPriority w:val="39"/>
    <w:unhideWhenUsed/>
    <w:rsid w:val="004C4DF9"/>
    <w:pPr>
      <w:spacing w:after="100"/>
      <w:ind w:left="880"/>
    </w:pPr>
  </w:style>
  <w:style w:type="paragraph" w:styleId="TDC6">
    <w:name w:val="toc 6"/>
    <w:basedOn w:val="Normal"/>
    <w:next w:val="Normal"/>
    <w:uiPriority w:val="39"/>
    <w:unhideWhenUsed/>
    <w:rsid w:val="004C4DF9"/>
    <w:pPr>
      <w:spacing w:after="100"/>
      <w:ind w:left="1100"/>
    </w:pPr>
  </w:style>
  <w:style w:type="paragraph" w:styleId="TDC7">
    <w:name w:val="toc 7"/>
    <w:basedOn w:val="Normal"/>
    <w:next w:val="Normal"/>
    <w:uiPriority w:val="39"/>
    <w:unhideWhenUsed/>
    <w:rsid w:val="004C4DF9"/>
    <w:pPr>
      <w:spacing w:after="100"/>
      <w:ind w:left="1320"/>
    </w:pPr>
  </w:style>
  <w:style w:type="paragraph" w:styleId="TDC8">
    <w:name w:val="toc 8"/>
    <w:basedOn w:val="Normal"/>
    <w:next w:val="Normal"/>
    <w:uiPriority w:val="39"/>
    <w:unhideWhenUsed/>
    <w:rsid w:val="004C4DF9"/>
    <w:pPr>
      <w:spacing w:after="100"/>
      <w:ind w:left="1540"/>
    </w:pPr>
  </w:style>
  <w:style w:type="paragraph" w:styleId="TDC9">
    <w:name w:val="toc 9"/>
    <w:basedOn w:val="Normal"/>
    <w:next w:val="Normal"/>
    <w:uiPriority w:val="39"/>
    <w:unhideWhenUsed/>
    <w:rsid w:val="004C4DF9"/>
    <w:pPr>
      <w:spacing w:after="100"/>
      <w:ind w:left="1760"/>
    </w:pPr>
  </w:style>
  <w:style w:type="paragraph" w:styleId="Textonotaalfinal">
    <w:name w:val="endnote text"/>
    <w:basedOn w:val="Normal"/>
    <w:link w:val="TextonotaalfinalCar"/>
    <w:uiPriority w:val="99"/>
    <w:semiHidden/>
    <w:unhideWhenUsed/>
    <w:rsid w:val="004C4DF9"/>
    <w:rPr>
      <w:sz w:val="20"/>
      <w:szCs w:val="20"/>
    </w:rPr>
  </w:style>
  <w:style w:type="character" w:customStyle="1" w:styleId="TextonotaalfinalCar">
    <w:name w:val="Texto nota al final Car"/>
    <w:basedOn w:val="Fuentedeprrafopredeter"/>
    <w:link w:val="Textonotaalfinal"/>
    <w:uiPriority w:val="99"/>
    <w:semiHidden/>
    <w:rsid w:val="004C4DF9"/>
    <w:rPr>
      <w:rFonts w:eastAsia="Montserrat" w:cs="Montserrat"/>
      <w:sz w:val="20"/>
      <w:szCs w:val="20"/>
      <w:lang w:val="es-ES"/>
    </w:rPr>
  </w:style>
  <w:style w:type="paragraph" w:styleId="Textonotapie">
    <w:name w:val="footnote text"/>
    <w:basedOn w:val="Normal"/>
    <w:link w:val="TextonotapieCar"/>
    <w:uiPriority w:val="99"/>
    <w:semiHidden/>
    <w:unhideWhenUsed/>
    <w:rsid w:val="004C4DF9"/>
    <w:rPr>
      <w:sz w:val="20"/>
      <w:szCs w:val="20"/>
    </w:rPr>
  </w:style>
  <w:style w:type="character" w:customStyle="1" w:styleId="TextonotapieCar">
    <w:name w:val="Texto nota pie Car"/>
    <w:basedOn w:val="Fuentedeprrafopredeter"/>
    <w:link w:val="Textonotapie"/>
    <w:uiPriority w:val="99"/>
    <w:semiHidden/>
    <w:rsid w:val="004C4DF9"/>
    <w:rPr>
      <w:rFonts w:eastAsia="Montserrat" w:cs="Montserrat"/>
      <w:sz w:val="20"/>
      <w:szCs w:val="20"/>
      <w:lang w:val="es-ES"/>
    </w:rPr>
  </w:style>
  <w:style w:type="character" w:customStyle="1" w:styleId="TitulodocumentoChar">
    <w:name w:val="Titulo documento Char"/>
    <w:basedOn w:val="Fuentedeprrafopredeter"/>
    <w:link w:val="Titulodocumento"/>
    <w:uiPriority w:val="1"/>
    <w:rsid w:val="004C4DF9"/>
    <w:rPr>
      <w:rFonts w:eastAsia="Montserrat" w:cs="Montserrat"/>
      <w:b/>
      <w:bCs/>
      <w:sz w:val="72"/>
      <w:szCs w:val="72"/>
      <w:lang w:val="es-ES"/>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character" w:styleId="Hipervnculo">
    <w:name w:val="Hyperlink"/>
    <w:basedOn w:val="Fuentedeprrafopredeter"/>
    <w:uiPriority w:val="99"/>
    <w:unhideWhenUsed/>
    <w:rsid w:val="004C4DF9"/>
    <w:rPr>
      <w:color w:val="0000FF" w:themeColor="hyperlink"/>
      <w:u w:val="single"/>
    </w:rPr>
  </w:style>
  <w:style w:type="paragraph" w:customStyle="1" w:styleId="Pregunta">
    <w:name w:val="Pregunta"/>
    <w:basedOn w:val="Normal"/>
    <w:link w:val="PreguntaCar"/>
    <w:qFormat/>
    <w:rsid w:val="004C4DF9"/>
    <w:rPr>
      <w:b/>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unhideWhenUsed/>
    <w:qFormat/>
    <w:rsid w:val="004C4DF9"/>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 w:val="32"/>
      <w:szCs w:val="32"/>
      <w:lang w:eastAsia="es-ES"/>
    </w:rPr>
  </w:style>
  <w:style w:type="table" w:styleId="Tablaconcuadrcula">
    <w:name w:val="Table Grid"/>
    <w:basedOn w:val="TableNormal"/>
    <w:uiPriority w:val="59"/>
    <w:rsid w:val="004C4DF9"/>
    <w:pPr>
      <w:spacing w:after="0" w:line="240" w:lineRule="auto"/>
    </w:pPr>
    <w:rPr>
      <w:rFonts w:eastAsiaTheme="minorHAnsi"/>
      <w:sz w:val="24"/>
      <w:szCs w:val="24"/>
      <w:lang w:val="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
    <w:name w:val="Light Shading -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
    <w:name w:val="Light Shading -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
    <w:name w:val="Light Shading -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
    <w:name w:val="Light Shading -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
    <w:name w:val="Light Shading -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6">
    <w:name w:val="Light Shading -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
    <w:name w:val="Light List -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
    <w:name w:val="Light List -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
    <w:name w:val="Light List -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
    <w:name w:val="Light List -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
    <w:name w:val="Light List -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
    <w:name w:val="Light List -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
    <w:name w:val="Light Grid -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2">
    <w:name w:val="Light Grid -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3">
    <w:name w:val="Light Grid -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4">
    <w:name w:val="Light Grid -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Accent5">
    <w:name w:val="Light Grid -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6">
    <w:name w:val="Light Grid -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
    <w:name w:val="Medium Shading 1 -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
    <w:name w:val="Medium Shading 1 -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
    <w:name w:val="Medium Shading 1 -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
    <w:name w:val="Medium Shading 1 -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
    <w:name w:val="Medium Shading 1 -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
    <w:name w:val="Medium Shading 1 -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
    <w:name w:val="Medium Shading 2 -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
    <w:name w:val="Medium Shading 2 -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
    <w:name w:val="Medium Shading 2 -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
    <w:name w:val="Medium Shading 2 -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
    <w:name w:val="Medium Shading 2 -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
    <w:name w:val="Medium Shading 2 -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
    <w:name w:val="Medium List 1 -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
    <w:name w:val="Medium List 1 -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
    <w:name w:val="Medium List 1 -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
    <w:name w:val="Medium List 1 -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
    <w:name w:val="Medium List 1 -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
    <w:name w:val="Medium List 1 -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
    <w:name w:val="Medium List 2 -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
    <w:name w:val="Medium List 2 -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
    <w:name w:val="Medium List 2 -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
    <w:name w:val="Medium List 2 -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
    <w:name w:val="Medium List 2 -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
    <w:name w:val="Medium List 2 -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
    <w:name w:val="Medium Grid 1 -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
    <w:name w:val="Medium Grid 1 -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
    <w:name w:val="Medium Grid 1 -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
    <w:name w:val="Medium Grid 1 -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
    <w:name w:val="Medium Grid 1 -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
    <w:name w:val="Medium Grid 1 -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
    <w:name w:val="Medium Grid 2 -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
    <w:name w:val="Medium Grid 2 -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
    <w:name w:val="Medium Grid 2 -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
    <w:name w:val="Medium Grid 2 -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
    <w:name w:val="Medium Grid 2 -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
    <w:name w:val="Medium Grid 2 -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
    <w:name w:val="Medium Grid 3 -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
    <w:name w:val="Medium Grid 3 -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
    <w:name w:val="Medium Grid 3 -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4">
    <w:name w:val="Medium Grid 3 -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5">
    <w:name w:val="Medium Grid 3 -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6">
    <w:name w:val="Medium Grid 3 -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
    <w:name w:val="Dark List -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
    <w:name w:val="Dark List -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
    <w:name w:val="Dark List -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
    <w:name w:val="Dark List -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
    <w:name w:val="Dark List -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
    <w:name w:val="Dark List -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
    <w:name w:val="Colorful Shading -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
    <w:name w:val="Colorful Shading -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
    <w:name w:val="Colorful Shading -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
    <w:name w:val="Colorful Shading -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
    <w:name w:val="Colorful Shading -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
    <w:name w:val="Colorful Shading -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
    <w:name w:val="Colorful List -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
    <w:name w:val="Colorful List -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
    <w:name w:val="Colorful List -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
    <w:name w:val="Colorful List -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
    <w:name w:val="Colorful List -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
    <w:name w:val="Colorful List -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
    <w:name w:val="Colorful Grid -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
    <w:name w:val="Colorful Grid -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
    <w:name w:val="Colorful Grid -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
    <w:name w:val="Colorful Grid -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
    <w:name w:val="Colorful Grid -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
    <w:name w:val="Colorful Grid -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n">
    <w:name w:val="Revision"/>
    <w:hidden/>
    <w:uiPriority w:val="99"/>
    <w:semiHidden/>
    <w:rsid w:val="007144F4"/>
    <w:pPr>
      <w:spacing w:after="0" w:line="240" w:lineRule="auto"/>
    </w:pPr>
    <w:rPr>
      <w:rFonts w:ascii="Calibri" w:hAnsi="Calibri"/>
      <w:sz w:val="20"/>
      <w:lang w:val="es-CO"/>
    </w:rPr>
  </w:style>
  <w:style w:type="character" w:customStyle="1" w:styleId="EncabezadoCar">
    <w:name w:val="Encabezado Car"/>
    <w:basedOn w:val="Fuentedeprrafopredeter"/>
    <w:link w:val="Encabezado"/>
    <w:uiPriority w:val="99"/>
    <w:rsid w:val="004C4DF9"/>
  </w:style>
  <w:style w:type="character" w:customStyle="1" w:styleId="PiedepginaCar">
    <w:name w:val="Pie de página Car"/>
    <w:basedOn w:val="Fuentedeprrafopredeter"/>
    <w:link w:val="Piedepgina"/>
    <w:uiPriority w:val="99"/>
    <w:rsid w:val="004C4DF9"/>
  </w:style>
  <w:style w:type="character" w:customStyle="1" w:styleId="Ttulo1Car">
    <w:name w:val="Título 1 Car"/>
    <w:link w:val="Ttulo1"/>
    <w:uiPriority w:val="9"/>
    <w:rsid w:val="004C4DF9"/>
    <w:rPr>
      <w:b/>
      <w:bCs/>
      <w:color w:val="E4004B"/>
      <w:sz w:val="48"/>
      <w:szCs w:val="48"/>
      <w:lang w:val="es-ES"/>
    </w:rPr>
  </w:style>
  <w:style w:type="character" w:customStyle="1" w:styleId="Ttulo2Car">
    <w:name w:val="Título 2 Car"/>
    <w:link w:val="Ttulo2"/>
    <w:uiPriority w:val="9"/>
    <w:rsid w:val="004C4DF9"/>
    <w:rPr>
      <w:color w:val="E4004B"/>
      <w:sz w:val="36"/>
      <w:szCs w:val="36"/>
      <w:lang w:val="es-ES"/>
    </w:rPr>
  </w:style>
  <w:style w:type="character" w:customStyle="1" w:styleId="Ttulo3Car">
    <w:name w:val="Título 3 Car"/>
    <w:link w:val="Ttulo3"/>
    <w:uiPriority w:val="9"/>
    <w:rsid w:val="004C4DF9"/>
    <w:rPr>
      <w:sz w:val="32"/>
      <w:szCs w:val="32"/>
      <w:lang w:val="es-ES"/>
    </w:rPr>
  </w:style>
  <w:style w:type="character" w:customStyle="1" w:styleId="TtuloCar">
    <w:name w:val="Título Car"/>
    <w:link w:val="Ttulo"/>
    <w:uiPriority w:val="10"/>
    <w:rsid w:val="004C4DF9"/>
    <w:rPr>
      <w:b/>
      <w:bCs/>
      <w:color w:val="E4004B"/>
      <w:sz w:val="36"/>
      <w:szCs w:val="36"/>
      <w:lang w:val="es-ES"/>
    </w:rPr>
  </w:style>
  <w:style w:type="character" w:customStyle="1" w:styleId="SubttuloCar">
    <w:name w:val="Subtítulo Car"/>
    <w:link w:val="Subttulo"/>
    <w:uiPriority w:val="11"/>
    <w:rsid w:val="004C4DF9"/>
    <w:rPr>
      <w:b/>
      <w:bCs/>
      <w:sz w:val="24"/>
      <w:szCs w:val="24"/>
      <w:lang w:val="es-ES"/>
    </w:rPr>
  </w:style>
  <w:style w:type="character" w:customStyle="1" w:styleId="TextoindependienteCar">
    <w:name w:val="Texto independiente Car"/>
    <w:basedOn w:val="Fuentedeprrafopredeter"/>
    <w:uiPriority w:val="99"/>
    <w:rsid w:val="00D86E8A"/>
  </w:style>
  <w:style w:type="character" w:customStyle="1" w:styleId="Textoindependiente2Car">
    <w:name w:val="Texto independiente 2 Car"/>
    <w:basedOn w:val="Fuentedeprrafopredeter"/>
    <w:uiPriority w:val="99"/>
    <w:rsid w:val="00D86E8A"/>
  </w:style>
  <w:style w:type="character" w:customStyle="1" w:styleId="Textoindependiente3Car">
    <w:name w:val="Texto independiente 3 Car"/>
    <w:basedOn w:val="Fuentedeprrafopredeter"/>
    <w:uiPriority w:val="99"/>
    <w:rsid w:val="00D86E8A"/>
    <w:rPr>
      <w:sz w:val="16"/>
      <w:szCs w:val="16"/>
    </w:rPr>
  </w:style>
  <w:style w:type="character" w:customStyle="1" w:styleId="TextomacroCar">
    <w:name w:val="Texto macro Car"/>
    <w:basedOn w:val="Fuentedeprrafopredeter"/>
    <w:uiPriority w:val="99"/>
    <w:rsid w:val="00D86E8A"/>
    <w:rPr>
      <w:rFonts w:ascii="Courier" w:hAnsi="Courier"/>
      <w:sz w:val="20"/>
      <w:szCs w:val="20"/>
    </w:rPr>
  </w:style>
  <w:style w:type="character" w:customStyle="1" w:styleId="CitaCar">
    <w:name w:val="Cita Car"/>
    <w:basedOn w:val="Fuentedeprrafopredeter"/>
    <w:uiPriority w:val="29"/>
    <w:rsid w:val="00D86E8A"/>
    <w:rPr>
      <w:i/>
      <w:iCs/>
      <w:color w:val="000000" w:themeColor="text1"/>
    </w:rPr>
  </w:style>
  <w:style w:type="character" w:customStyle="1" w:styleId="Ttulo4Car">
    <w:name w:val="Título 4 Car"/>
    <w:basedOn w:val="Fuentedeprrafopredeter"/>
    <w:uiPriority w:val="9"/>
    <w:semiHidden/>
    <w:rsid w:val="00D86E8A"/>
    <w:rPr>
      <w:rFonts w:asciiTheme="majorHAnsi" w:eastAsiaTheme="majorEastAsia" w:hAnsiTheme="majorHAnsi" w:cstheme="majorBidi"/>
      <w:b/>
      <w:bCs/>
      <w:i/>
      <w:iCs/>
      <w:color w:val="4F81BD" w:themeColor="accent1"/>
    </w:rPr>
  </w:style>
  <w:style w:type="character" w:customStyle="1" w:styleId="Ttulo5Car">
    <w:name w:val="Título 5 Car"/>
    <w:link w:val="Ttulo5"/>
    <w:uiPriority w:val="9"/>
    <w:rsid w:val="004C4DF9"/>
    <w:rPr>
      <w:b/>
      <w:sz w:val="24"/>
      <w:szCs w:val="32"/>
      <w:lang w:val="es-ES"/>
    </w:rPr>
  </w:style>
  <w:style w:type="character" w:customStyle="1" w:styleId="Ttulo6Car">
    <w:name w:val="Título 6 Car"/>
    <w:link w:val="Ttulo6"/>
    <w:uiPriority w:val="9"/>
    <w:rsid w:val="004C4DF9"/>
    <w:rPr>
      <w:b/>
      <w:bCs/>
      <w:sz w:val="24"/>
      <w:szCs w:val="24"/>
      <w:lang w:val="es-ES"/>
    </w:rPr>
  </w:style>
  <w:style w:type="character" w:customStyle="1" w:styleId="Ttulo7Car">
    <w:name w:val="Título 7 Car"/>
    <w:basedOn w:val="Fuentedeprrafopredeter"/>
    <w:uiPriority w:val="9"/>
    <w:semiHidden/>
    <w:rsid w:val="00D86E8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uiPriority w:val="9"/>
    <w:semiHidden/>
    <w:rsid w:val="00D86E8A"/>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uiPriority w:val="9"/>
    <w:semiHidden/>
    <w:rsid w:val="00D86E8A"/>
    <w:rPr>
      <w:rFonts w:asciiTheme="majorHAnsi" w:eastAsiaTheme="majorEastAsia" w:hAnsiTheme="majorHAnsi" w:cstheme="majorBidi"/>
      <w:i/>
      <w:iCs/>
      <w:color w:val="404040" w:themeColor="text1" w:themeTint="BF"/>
      <w:sz w:val="20"/>
      <w:szCs w:val="20"/>
    </w:rPr>
  </w:style>
  <w:style w:type="character" w:customStyle="1" w:styleId="CitadestacadaCar">
    <w:name w:val="Cita destacada Car"/>
    <w:basedOn w:val="Fuentedeprrafopredeter"/>
    <w:uiPriority w:val="30"/>
    <w:rsid w:val="00D86E8A"/>
    <w:rPr>
      <w:b/>
      <w:bCs/>
      <w:i/>
      <w:iCs/>
      <w:color w:val="4F81BD" w:themeColor="accent1"/>
    </w:rPr>
  </w:style>
  <w:style w:type="character" w:customStyle="1" w:styleId="PreguntaCar">
    <w:name w:val="Pregunta Car"/>
    <w:basedOn w:val="SubttuloCar"/>
    <w:link w:val="Pregunta"/>
    <w:rsid w:val="004C4DF9"/>
    <w:rPr>
      <w:rFonts w:eastAsia="Montserrat" w:cs="Montserrat"/>
      <w:b/>
      <w:bCs w:val="0"/>
      <w:sz w:val="24"/>
      <w:szCs w:val="24"/>
      <w:lang w:val="es-ES"/>
    </w:rPr>
  </w:style>
  <w:style w:type="numbering" w:customStyle="1" w:styleId="Listaactual1">
    <w:name w:val="Lista actual1"/>
    <w:uiPriority w:val="99"/>
    <w:rsid w:val="004C4DF9"/>
    <w:pPr>
      <w:numPr>
        <w:numId w:val="11"/>
      </w:numPr>
    </w:pPr>
  </w:style>
  <w:style w:type="numbering" w:customStyle="1" w:styleId="Listaactual2">
    <w:name w:val="Lista actual2"/>
    <w:uiPriority w:val="99"/>
    <w:rsid w:val="004C4DF9"/>
    <w:pPr>
      <w:numPr>
        <w:numId w:val="12"/>
      </w:numPr>
    </w:pPr>
  </w:style>
  <w:style w:type="numbering" w:customStyle="1" w:styleId="Listaactual3">
    <w:name w:val="Lista actual3"/>
    <w:uiPriority w:val="99"/>
    <w:rsid w:val="004C4DF9"/>
    <w:pPr>
      <w:numPr>
        <w:numId w:val="13"/>
      </w:numPr>
    </w:pPr>
  </w:style>
  <w:style w:type="numbering" w:customStyle="1" w:styleId="Listaactual4">
    <w:name w:val="Lista actual4"/>
    <w:uiPriority w:val="99"/>
    <w:rsid w:val="004C4DF9"/>
    <w:pPr>
      <w:numPr>
        <w:numId w:val="14"/>
      </w:numPr>
    </w:pPr>
  </w:style>
  <w:style w:type="numbering" w:customStyle="1" w:styleId="Listaactual5">
    <w:name w:val="Lista actual5"/>
    <w:uiPriority w:val="99"/>
    <w:rsid w:val="004C4DF9"/>
    <w:pPr>
      <w:numPr>
        <w:numId w:val="15"/>
      </w:numPr>
    </w:pPr>
  </w:style>
  <w:style w:type="numbering" w:customStyle="1" w:styleId="Listaactual6">
    <w:name w:val="Lista actual6"/>
    <w:uiPriority w:val="99"/>
    <w:rsid w:val="004C4DF9"/>
    <w:pPr>
      <w:numPr>
        <w:numId w:val="16"/>
      </w:numPr>
    </w:pPr>
  </w:style>
  <w:style w:type="numbering" w:customStyle="1" w:styleId="Listaactual7">
    <w:name w:val="Lista actual7"/>
    <w:uiPriority w:val="99"/>
    <w:rsid w:val="004C4DF9"/>
    <w:pPr>
      <w:numPr>
        <w:numId w:val="17"/>
      </w:numPr>
    </w:pPr>
  </w:style>
  <w:style w:type="numbering" w:customStyle="1" w:styleId="Listaactual8">
    <w:name w:val="Lista actual8"/>
    <w:uiPriority w:val="99"/>
    <w:rsid w:val="004C4DF9"/>
    <w:pPr>
      <w:numPr>
        <w:numId w:val="18"/>
      </w:numPr>
    </w:pPr>
  </w:style>
  <w:style w:type="numbering" w:customStyle="1" w:styleId="Listaactual9">
    <w:name w:val="Lista actual9"/>
    <w:uiPriority w:val="99"/>
    <w:rsid w:val="004C4DF9"/>
    <w:pPr>
      <w:numPr>
        <w:numId w:val="19"/>
      </w:numPr>
    </w:pPr>
  </w:style>
  <w:style w:type="numbering" w:customStyle="1" w:styleId="Listaactual10">
    <w:name w:val="Lista actual10"/>
    <w:uiPriority w:val="99"/>
    <w:rsid w:val="004C4DF9"/>
    <w:pPr>
      <w:numPr>
        <w:numId w:val="20"/>
      </w:numPr>
    </w:pPr>
  </w:style>
  <w:style w:type="numbering" w:customStyle="1" w:styleId="Listaactual11">
    <w:name w:val="Lista actual11"/>
    <w:uiPriority w:val="99"/>
    <w:rsid w:val="004C4DF9"/>
    <w:pPr>
      <w:numPr>
        <w:numId w:val="21"/>
      </w:numPr>
    </w:pPr>
  </w:style>
  <w:style w:type="numbering" w:customStyle="1" w:styleId="Listaactual12">
    <w:name w:val="Lista actual12"/>
    <w:uiPriority w:val="99"/>
    <w:rsid w:val="004C4DF9"/>
    <w:pPr>
      <w:numPr>
        <w:numId w:val="22"/>
      </w:numPr>
    </w:pPr>
  </w:style>
  <w:style w:type="numbering" w:customStyle="1" w:styleId="Listaactual13">
    <w:name w:val="Lista actual13"/>
    <w:uiPriority w:val="99"/>
    <w:rsid w:val="004C4DF9"/>
    <w:pPr>
      <w:numPr>
        <w:numId w:val="23"/>
      </w:numPr>
    </w:pPr>
  </w:style>
  <w:style w:type="numbering" w:customStyle="1" w:styleId="Listaactual14">
    <w:name w:val="Lista actual14"/>
    <w:uiPriority w:val="99"/>
    <w:rsid w:val="004C4DF9"/>
    <w:pPr>
      <w:numPr>
        <w:numId w:val="24"/>
      </w:numPr>
    </w:pPr>
  </w:style>
  <w:style w:type="numbering" w:customStyle="1" w:styleId="Listaactual15">
    <w:name w:val="Lista actual15"/>
    <w:uiPriority w:val="99"/>
    <w:rsid w:val="004C4DF9"/>
    <w:pPr>
      <w:numPr>
        <w:numId w:val="25"/>
      </w:numPr>
    </w:pPr>
  </w:style>
  <w:style w:type="numbering" w:customStyle="1" w:styleId="Listaactual16">
    <w:name w:val="Lista actual16"/>
    <w:uiPriority w:val="99"/>
    <w:rsid w:val="004C4DF9"/>
    <w:pPr>
      <w:numPr>
        <w:numId w:val="26"/>
      </w:numPr>
    </w:pPr>
  </w:style>
  <w:style w:type="numbering" w:customStyle="1" w:styleId="Listaactual17">
    <w:name w:val="Lista actual17"/>
    <w:uiPriority w:val="99"/>
    <w:rsid w:val="004C4DF9"/>
    <w:pPr>
      <w:numPr>
        <w:numId w:val="27"/>
      </w:numPr>
    </w:pPr>
  </w:style>
  <w:style w:type="numbering" w:customStyle="1" w:styleId="Listaactual18">
    <w:name w:val="Lista actual18"/>
    <w:uiPriority w:val="99"/>
    <w:rsid w:val="004C4DF9"/>
    <w:pPr>
      <w:numPr>
        <w:numId w:val="28"/>
      </w:numPr>
    </w:pPr>
  </w:style>
  <w:style w:type="numbering" w:customStyle="1" w:styleId="Listaactual19">
    <w:name w:val="Lista actual19"/>
    <w:uiPriority w:val="99"/>
    <w:rsid w:val="004C4DF9"/>
    <w:pPr>
      <w:numPr>
        <w:numId w:val="30"/>
      </w:numPr>
    </w:pPr>
  </w:style>
  <w:style w:type="numbering" w:customStyle="1" w:styleId="Listaactual20">
    <w:name w:val="Lista actual20"/>
    <w:uiPriority w:val="99"/>
    <w:rsid w:val="004C4DF9"/>
    <w:pPr>
      <w:numPr>
        <w:numId w:val="31"/>
      </w:numPr>
    </w:pPr>
  </w:style>
  <w:style w:type="numbering" w:customStyle="1" w:styleId="Listaactual21">
    <w:name w:val="Lista actual21"/>
    <w:uiPriority w:val="99"/>
    <w:rsid w:val="004C4DF9"/>
    <w:pPr>
      <w:numPr>
        <w:numId w:val="32"/>
      </w:numPr>
    </w:pPr>
  </w:style>
  <w:style w:type="numbering" w:customStyle="1" w:styleId="Listaactual22">
    <w:name w:val="Lista actual22"/>
    <w:uiPriority w:val="99"/>
    <w:rsid w:val="004C4DF9"/>
    <w:pPr>
      <w:numPr>
        <w:numId w:val="33"/>
      </w:numPr>
    </w:pPr>
  </w:style>
  <w:style w:type="numbering" w:customStyle="1" w:styleId="Listaactual23">
    <w:name w:val="Lista actual23"/>
    <w:uiPriority w:val="99"/>
    <w:rsid w:val="004C4DF9"/>
    <w:pPr>
      <w:numPr>
        <w:numId w:val="34"/>
      </w:numPr>
    </w:pPr>
  </w:style>
  <w:style w:type="numbering" w:customStyle="1" w:styleId="Listaactual24">
    <w:name w:val="Lista actual24"/>
    <w:uiPriority w:val="99"/>
    <w:rsid w:val="004C4DF9"/>
    <w:pPr>
      <w:numPr>
        <w:numId w:val="35"/>
      </w:numPr>
    </w:pPr>
  </w:style>
  <w:style w:type="numbering" w:customStyle="1" w:styleId="Listaactual25">
    <w:name w:val="Lista actual25"/>
    <w:uiPriority w:val="99"/>
    <w:rsid w:val="004C4DF9"/>
    <w:pPr>
      <w:numPr>
        <w:numId w:val="36"/>
      </w:numPr>
    </w:pPr>
  </w:style>
  <w:style w:type="character" w:styleId="Nmerodepgina">
    <w:name w:val="page number"/>
    <w:basedOn w:val="Fuentedeprrafopredeter"/>
    <w:uiPriority w:val="99"/>
    <w:semiHidden/>
    <w:unhideWhenUsed/>
    <w:rsid w:val="004C4DF9"/>
  </w:style>
  <w:style w:type="numbering" w:customStyle="1" w:styleId="Listaactual26">
    <w:name w:val="Lista actual26"/>
    <w:uiPriority w:val="99"/>
    <w:rsid w:val="004C4DF9"/>
    <w:pPr>
      <w:numPr>
        <w:numId w:val="37"/>
      </w:numPr>
    </w:pPr>
  </w:style>
  <w:style w:type="numbering" w:customStyle="1" w:styleId="Listaactual27">
    <w:name w:val="Lista actual27"/>
    <w:uiPriority w:val="99"/>
    <w:rsid w:val="004C4DF9"/>
    <w:pPr>
      <w:numPr>
        <w:numId w:val="38"/>
      </w:numPr>
    </w:pPr>
  </w:style>
  <w:style w:type="numbering" w:customStyle="1" w:styleId="Listaactual28">
    <w:name w:val="Lista actual28"/>
    <w:uiPriority w:val="99"/>
    <w:rsid w:val="004C4DF9"/>
    <w:pPr>
      <w:numPr>
        <w:numId w:val="39"/>
      </w:numPr>
    </w:pPr>
  </w:style>
  <w:style w:type="paragraph" w:styleId="TDC3">
    <w:name w:val="toc 3"/>
    <w:basedOn w:val="Normal"/>
    <w:next w:val="Normal"/>
    <w:autoRedefine/>
    <w:uiPriority w:val="39"/>
    <w:unhideWhenUsed/>
    <w:rsid w:val="004C4DF9"/>
    <w:pPr>
      <w:spacing w:after="100"/>
      <w:ind w:left="480"/>
    </w:pPr>
  </w:style>
  <w:style w:type="character" w:customStyle="1" w:styleId="PrrafodelistaCar">
    <w:name w:val="Párrafo de lista Car"/>
    <w:link w:val="Prrafodelista"/>
    <w:uiPriority w:val="34"/>
    <w:locked/>
    <w:rsid w:val="004C4DF9"/>
    <w:rPr>
      <w:rFonts w:eastAsia="Montserrat" w:cs="Montserrat"/>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laVerde\AppData\Roaming\Microsoft\Templates\EstilosEpigra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2b01a-8df0-404e-8128-7ec41abd708e">
      <Terms xmlns="http://schemas.microsoft.com/office/infopath/2007/PartnerControls"/>
    </lcf76f155ced4ddcb4097134ff3c332f>
    <TaxCatchAll xmlns="0ca39bbb-ac12-41d8-aea4-8a4a22d90cb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4FFB49C9750C745B4D16EB5B1DEAFB4" ma:contentTypeVersion="14" ma:contentTypeDescription="Crear nuevo documento." ma:contentTypeScope="" ma:versionID="86127f7f445a2b8bc6cbb9a6fd9d2f0f">
  <xsd:schema xmlns:xsd="http://www.w3.org/2001/XMLSchema" xmlns:xs="http://www.w3.org/2001/XMLSchema" xmlns:p="http://schemas.microsoft.com/office/2006/metadata/properties" xmlns:ns2="a182b01a-8df0-404e-8128-7ec41abd708e" xmlns:ns3="0ca39bbb-ac12-41d8-aea4-8a4a22d90cb8" targetNamespace="http://schemas.microsoft.com/office/2006/metadata/properties" ma:root="true" ma:fieldsID="90e9bdb3c7fe31a97bb571341001e582" ns2:_="" ns3:_="">
    <xsd:import namespace="a182b01a-8df0-404e-8128-7ec41abd708e"/>
    <xsd:import namespace="0ca39bbb-ac12-41d8-aea4-8a4a22d90c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b01a-8df0-404e-8128-7ec41abd70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91666b-d3b2-4b10-828f-5e7f34bfbce1"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a39bbb-ac12-41d8-aea4-8a4a22d90cb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01d1166-1487-470c-9ccd-f339e640a6a6}" ma:internalName="TaxCatchAll" ma:showField="CatchAllData" ma:web="0ca39bbb-ac12-41d8-aea4-8a4a22d90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0C603-2D59-4F13-AA34-EA0AB1E40B8A}">
  <ds:schemaRefs>
    <ds:schemaRef ds:uri="http://schemas.microsoft.com/sharepoint/v3/contenttype/forms"/>
  </ds:schemaRefs>
</ds:datastoreItem>
</file>

<file path=customXml/itemProps2.xml><?xml version="1.0" encoding="utf-8"?>
<ds:datastoreItem xmlns:ds="http://schemas.openxmlformats.org/officeDocument/2006/customXml" ds:itemID="{70B83948-79E0-4C0B-8813-34B3E82F568A}">
  <ds:schemaRefs>
    <ds:schemaRef ds:uri="http://schemas.microsoft.com/office/2006/metadata/properties"/>
    <ds:schemaRef ds:uri="http://schemas.microsoft.com/office/infopath/2007/PartnerControls"/>
    <ds:schemaRef ds:uri="a182b01a-8df0-404e-8128-7ec41abd708e"/>
    <ds:schemaRef ds:uri="0ca39bbb-ac12-41d8-aea4-8a4a22d90cb8"/>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4755B206-4776-4A8B-80C9-E5A9D6E98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b01a-8df0-404e-8128-7ec41abd708e"/>
    <ds:schemaRef ds:uri="0ca39bbb-ac12-41d8-aea4-8a4a22d90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EstilosEpigram.dotx</Template>
  <TotalTime>5</TotalTime>
  <Pages>14</Pages>
  <Words>5379</Words>
  <Characters>29588</Characters>
  <Application>Microsoft Office Word</Application>
  <DocSecurity>0</DocSecurity>
  <Lines>246</Lines>
  <Paragraphs>69</Paragraphs>
  <ScaleCrop>false</ScaleCrop>
  <Manager/>
  <Company/>
  <LinksUpToDate>false</LinksUpToDate>
  <CharactersWithSpaces>34898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Julián Rojas</cp:lastModifiedBy>
  <cp:revision>31</cp:revision>
  <dcterms:created xsi:type="dcterms:W3CDTF">2013-12-23T14:15:00Z</dcterms:created>
  <dcterms:modified xsi:type="dcterms:W3CDTF">2026-06-03T21:31:00Z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0x01010014FFB49C9750C745B4D16EB5B1DEAFB4</vt:lpwstr>
  </property>
  <property fmtid="{D5CDD505-2E9C-101B-9397-08002B2CF9AE}" pid="3" name="MediaServiceImageTags">
    <vt:lpwstr/>
  </property>
</Properties>
</file>